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3F0A62" w14:textId="6798D5D2" w:rsidR="001F2D17" w:rsidRPr="00B67BA7" w:rsidRDefault="000D2416" w:rsidP="001F2D17">
      <w:pPr>
        <w:pStyle w:val="berschrift1"/>
      </w:pPr>
      <w:r w:rsidRPr="00B67BA7">
        <w:t>Frühneu</w:t>
      </w:r>
      <w:r w:rsidR="008F172A" w:rsidRPr="00B67BA7">
        <w:t>hochdeutsch</w:t>
      </w:r>
    </w:p>
    <w:p w14:paraId="12EB23B4" w14:textId="77777777" w:rsidR="007C1ADF" w:rsidRPr="007C1ADF" w:rsidRDefault="007C1ADF" w:rsidP="007C1ADF">
      <w:pPr>
        <w:rPr>
          <w:rFonts w:asciiTheme="majorHAnsi" w:hAnsiTheme="majorHAnsi" w:cs="Times New Roman"/>
        </w:rPr>
      </w:pPr>
      <w:hyperlink r:id="rId11" w:anchor="intro" w:history="1">
        <w:r w:rsidRPr="007C1ADF">
          <w:rPr>
            <w:rStyle w:val="Hyperlink"/>
            <w:rFonts w:asciiTheme="majorHAnsi" w:hAnsiTheme="majorHAnsi" w:cs="Times New Roman"/>
          </w:rPr>
          <w:t>Möglicher Einstieg: Sprachzeitreise-Quiz</w:t>
        </w:r>
      </w:hyperlink>
    </w:p>
    <w:p w14:paraId="0288E32D" w14:textId="77777777" w:rsidR="007C1ADF" w:rsidRDefault="007C1ADF" w:rsidP="00736E96"/>
    <w:p w14:paraId="20287386" w14:textId="525E30F4" w:rsidR="00736E96" w:rsidRPr="00B67BA7" w:rsidRDefault="00736E96" w:rsidP="00736E96">
      <w:r w:rsidRPr="00B67BA7">
        <w:t>Bibelstelle Lukas 1:11-15</w:t>
      </w:r>
    </w:p>
    <w:p w14:paraId="4AE4AF26" w14:textId="77777777" w:rsidR="00736E96" w:rsidRPr="00B67BA7" w:rsidRDefault="00736E96" w:rsidP="00736E96">
      <w:pPr>
        <w:ind w:left="45"/>
      </w:pPr>
    </w:p>
    <w:p w14:paraId="42202BFB" w14:textId="77777777" w:rsidR="00736E96" w:rsidRPr="00B67BA7" w:rsidRDefault="00736E96" w:rsidP="00736E96">
      <w:r w:rsidRPr="00B67BA7">
        <w:rPr>
          <w:b/>
          <w:bCs/>
        </w:rPr>
        <w:t>Einheitsbibel</w:t>
      </w:r>
      <w:r w:rsidRPr="00B67BA7">
        <w:t xml:space="preserve"> (</w:t>
      </w:r>
      <w:hyperlink r:id="rId12" w:history="1">
        <w:r w:rsidRPr="00B67BA7">
          <w:rPr>
            <w:rStyle w:val="Hyperlink"/>
          </w:rPr>
          <w:t>https://www.uibk.ac.at/theol/leseraum/bibel/lk1.html</w:t>
        </w:r>
      </w:hyperlink>
      <w:r w:rsidRPr="00B67BA7">
        <w:t>, Zugriff Januar 2025)</w:t>
      </w:r>
    </w:p>
    <w:p w14:paraId="67441A97" w14:textId="77777777" w:rsidR="00736E96" w:rsidRPr="00B67BA7" w:rsidRDefault="00736E96" w:rsidP="00736E96">
      <w:r w:rsidRPr="00B67BA7">
        <w:rPr>
          <w:b/>
          <w:bCs/>
        </w:rPr>
        <w:t>11</w:t>
      </w:r>
      <w:r w:rsidRPr="00B67BA7">
        <w:t xml:space="preserve"> Da erschien dem Zacharias ein Engel des Herrn; er stand auf der rechten Seite des Rauchopferaltars.</w:t>
      </w:r>
    </w:p>
    <w:p w14:paraId="3ABD0DF7" w14:textId="0AB665F3" w:rsidR="00736E96" w:rsidRPr="00B67BA7" w:rsidRDefault="00736E96" w:rsidP="00736E96">
      <w:pPr>
        <w:tabs>
          <w:tab w:val="left" w:pos="2323"/>
        </w:tabs>
      </w:pPr>
      <w:r w:rsidRPr="00B67BA7">
        <w:rPr>
          <w:b/>
          <w:bCs/>
        </w:rPr>
        <w:t>12</w:t>
      </w:r>
      <w:r w:rsidRPr="00B67BA7">
        <w:t xml:space="preserve"> Als Zacharias ihn sah, erschrak er und es befiel ihn Furcht.</w:t>
      </w:r>
    </w:p>
    <w:p w14:paraId="01CD80EB" w14:textId="25BA83FE" w:rsidR="00736E96" w:rsidRPr="00B67BA7" w:rsidRDefault="00736E96" w:rsidP="00736E96">
      <w:pPr>
        <w:tabs>
          <w:tab w:val="left" w:pos="2323"/>
        </w:tabs>
      </w:pPr>
      <w:r w:rsidRPr="00B67BA7">
        <w:rPr>
          <w:b/>
          <w:bCs/>
        </w:rPr>
        <w:t>13</w:t>
      </w:r>
      <w:r w:rsidRPr="00B67BA7">
        <w:t xml:space="preserve"> Der Engel aber sagte zu ihm: Fürchte dich nicht, Zacharias! Dein Gebet ist erhört worden. Deine Frau Elisabet wird dir einen Sohn gebären; dem sollst du den Namen Johannes geben.</w:t>
      </w:r>
    </w:p>
    <w:p w14:paraId="43D77616" w14:textId="05F53DDB" w:rsidR="00736E96" w:rsidRPr="00B67BA7" w:rsidRDefault="00736E96" w:rsidP="00736E96">
      <w:pPr>
        <w:tabs>
          <w:tab w:val="left" w:pos="2323"/>
        </w:tabs>
      </w:pPr>
      <w:r w:rsidRPr="00B67BA7">
        <w:rPr>
          <w:b/>
          <w:bCs/>
        </w:rPr>
        <w:t>14</w:t>
      </w:r>
      <w:r w:rsidRPr="00B67BA7">
        <w:t xml:space="preserve"> Grosse Freude wird dich erfüllen und auch viele andere werden sich über seine Geburt freuen.</w:t>
      </w:r>
    </w:p>
    <w:p w14:paraId="3BDA051C" w14:textId="58CD1F9F" w:rsidR="00736E96" w:rsidRPr="00B67BA7" w:rsidRDefault="00736E96" w:rsidP="00736E96">
      <w:pPr>
        <w:tabs>
          <w:tab w:val="left" w:pos="2323"/>
        </w:tabs>
      </w:pPr>
      <w:r w:rsidRPr="00B67BA7">
        <w:rPr>
          <w:b/>
          <w:bCs/>
        </w:rPr>
        <w:t>15</w:t>
      </w:r>
      <w:r w:rsidRPr="00B67BA7">
        <w:t xml:space="preserve"> Denn er wird groß sein vor dem Herrn. Wein und andere berauschende Getränke wird er nicht trinken und schon im Mutterleib wird er vom Heiligen Geist erfüllt sein.</w:t>
      </w:r>
    </w:p>
    <w:p w14:paraId="3602C8DB" w14:textId="77777777" w:rsidR="00736E96" w:rsidRPr="00B67BA7" w:rsidRDefault="00736E96" w:rsidP="00736E96"/>
    <w:p w14:paraId="187EE427" w14:textId="77777777" w:rsidR="00DF6051" w:rsidRPr="00B67BA7" w:rsidRDefault="00DF6051" w:rsidP="00DF6051">
      <w:pPr>
        <w:pStyle w:val="berschrift2"/>
      </w:pPr>
      <w:r w:rsidRPr="00B67BA7">
        <w:t>Sprachstufe</w:t>
      </w:r>
    </w:p>
    <w:p w14:paraId="570371C6" w14:textId="089A0424" w:rsidR="00DF6051" w:rsidRPr="00B67BA7" w:rsidRDefault="00DF6051" w:rsidP="00DF6051">
      <w:r w:rsidRPr="00B67BA7">
        <w:t>Frühneuhochdeutsch (fnhd., frühnhd.), 1350–1650</w:t>
      </w:r>
    </w:p>
    <w:p w14:paraId="3A30AF51" w14:textId="2DF8AC24" w:rsidR="00DF6051" w:rsidRPr="00B67BA7" w:rsidRDefault="007D0183" w:rsidP="00DF6051">
      <w:r w:rsidRPr="00B67BA7">
        <w:t xml:space="preserve">Das Frühneuhochdeutsche ist die Sprachperiode, welche auf das Mittelhochdeutsche </w:t>
      </w:r>
      <w:r w:rsidR="00B23785" w:rsidRPr="00B67BA7">
        <w:t xml:space="preserve">(Mhd.) </w:t>
      </w:r>
      <w:r w:rsidRPr="00B67BA7">
        <w:t xml:space="preserve">folgt und dem Neuhochdeutschen </w:t>
      </w:r>
      <w:r w:rsidR="00ED13AA" w:rsidRPr="00B67BA7">
        <w:t>(Nhd.)</w:t>
      </w:r>
      <w:r w:rsidR="00160B56" w:rsidRPr="00B67BA7">
        <w:t xml:space="preserve"> </w:t>
      </w:r>
      <w:r w:rsidRPr="00B67BA7">
        <w:t>vorangeht. Sie kennzeichnet sich sprachlich durch verschiedene lautliche Prozesse</w:t>
      </w:r>
      <w:r w:rsidR="002B42A6" w:rsidRPr="00B67BA7">
        <w:t>, die teilweise bereits im Mhd. beginnen</w:t>
      </w:r>
      <w:r w:rsidR="009D1DBB" w:rsidRPr="00B67BA7">
        <w:t xml:space="preserve"> und </w:t>
      </w:r>
      <w:r w:rsidR="002B42A6" w:rsidRPr="00B67BA7">
        <w:t>die für die sich herausbildende Standardspr</w:t>
      </w:r>
      <w:r w:rsidR="003442C6" w:rsidRPr="00B67BA7">
        <w:t>a</w:t>
      </w:r>
      <w:r w:rsidR="002B42A6" w:rsidRPr="00B67BA7">
        <w:t xml:space="preserve">che charakteristisch werden wie die fnhd. Diphthongierung </w:t>
      </w:r>
      <w:r w:rsidR="007B2B93" w:rsidRPr="00B67BA7">
        <w:t xml:space="preserve">der </w:t>
      </w:r>
      <w:r w:rsidR="00DC3BC1" w:rsidRPr="00B67BA7">
        <w:t xml:space="preserve">mhd. </w:t>
      </w:r>
      <w:r w:rsidR="007B2B93" w:rsidRPr="00B67BA7">
        <w:t>La</w:t>
      </w:r>
      <w:r w:rsidR="00DC3BC1" w:rsidRPr="00B67BA7">
        <w:t>ngvokale</w:t>
      </w:r>
      <w:r w:rsidR="007B2B93" w:rsidRPr="00B67BA7">
        <w:t xml:space="preserve"> </w:t>
      </w:r>
      <w:r w:rsidR="007B2B93" w:rsidRPr="00B67BA7">
        <w:rPr>
          <w:i/>
          <w:iCs/>
        </w:rPr>
        <w:t>î</w:t>
      </w:r>
      <w:r w:rsidR="007B2B93" w:rsidRPr="00B67BA7">
        <w:t xml:space="preserve"> &gt; </w:t>
      </w:r>
      <w:r w:rsidR="007B2B93" w:rsidRPr="00B67BA7">
        <w:rPr>
          <w:i/>
          <w:iCs/>
        </w:rPr>
        <w:t>ei</w:t>
      </w:r>
      <w:r w:rsidR="007B2B93" w:rsidRPr="00B67BA7">
        <w:t xml:space="preserve"> </w:t>
      </w:r>
      <w:r w:rsidR="003C5134" w:rsidRPr="00B67BA7">
        <w:t>(</w:t>
      </w:r>
      <w:r w:rsidR="007B2B93" w:rsidRPr="00B67BA7">
        <w:rPr>
          <w:i/>
          <w:iCs/>
        </w:rPr>
        <w:t>wîp</w:t>
      </w:r>
      <w:r w:rsidR="007B2B93" w:rsidRPr="00B67BA7">
        <w:t xml:space="preserve"> &gt; </w:t>
      </w:r>
      <w:r w:rsidR="007B2B93" w:rsidRPr="00B67BA7">
        <w:rPr>
          <w:i/>
          <w:iCs/>
        </w:rPr>
        <w:t>Weib</w:t>
      </w:r>
      <w:r w:rsidR="003C5134" w:rsidRPr="00B67BA7">
        <w:t>)</w:t>
      </w:r>
      <w:r w:rsidR="007B2B93" w:rsidRPr="00B67BA7">
        <w:t xml:space="preserve">, </w:t>
      </w:r>
      <w:r w:rsidR="007B2B93" w:rsidRPr="00B67BA7">
        <w:rPr>
          <w:i/>
          <w:iCs/>
        </w:rPr>
        <w:t>û</w:t>
      </w:r>
      <w:r w:rsidR="007B2B93" w:rsidRPr="00B67BA7">
        <w:t xml:space="preserve"> &gt; </w:t>
      </w:r>
      <w:r w:rsidR="007B2B93" w:rsidRPr="00B67BA7">
        <w:rPr>
          <w:i/>
          <w:iCs/>
        </w:rPr>
        <w:t>au</w:t>
      </w:r>
      <w:r w:rsidR="007B2B93" w:rsidRPr="00B67BA7">
        <w:t xml:space="preserve"> (</w:t>
      </w:r>
      <w:r w:rsidR="007B2B93" w:rsidRPr="00B67BA7">
        <w:rPr>
          <w:i/>
          <w:iCs/>
        </w:rPr>
        <w:t>bûch</w:t>
      </w:r>
      <w:r w:rsidR="007B2B93" w:rsidRPr="00B67BA7">
        <w:t xml:space="preserve"> &gt; </w:t>
      </w:r>
      <w:r w:rsidR="007B2B93" w:rsidRPr="00B67BA7">
        <w:rPr>
          <w:i/>
          <w:iCs/>
        </w:rPr>
        <w:t>Bauch</w:t>
      </w:r>
      <w:r w:rsidR="007B2B93" w:rsidRPr="00B67BA7">
        <w:t xml:space="preserve">), </w:t>
      </w:r>
      <w:r w:rsidR="007B2B93" w:rsidRPr="00B67BA7">
        <w:rPr>
          <w:i/>
          <w:iCs/>
        </w:rPr>
        <w:t>iu</w:t>
      </w:r>
      <w:r w:rsidR="007B2B93" w:rsidRPr="00B67BA7">
        <w:t xml:space="preserve"> &gt; </w:t>
      </w:r>
      <w:r w:rsidR="00BA3FCA" w:rsidRPr="00B67BA7">
        <w:t>eu/</w:t>
      </w:r>
      <w:r w:rsidR="007B2B93" w:rsidRPr="00B67BA7">
        <w:rPr>
          <w:i/>
          <w:iCs/>
        </w:rPr>
        <w:t>äu</w:t>
      </w:r>
      <w:r w:rsidR="00BA3FCA" w:rsidRPr="00B67BA7">
        <w:t xml:space="preserve"> (</w:t>
      </w:r>
      <w:r w:rsidR="005F0BC6" w:rsidRPr="00B67BA7">
        <w:rPr>
          <w:i/>
          <w:iCs/>
        </w:rPr>
        <w:t>liute</w:t>
      </w:r>
      <w:r w:rsidR="005F0BC6" w:rsidRPr="00B67BA7">
        <w:t xml:space="preserve"> &gt; </w:t>
      </w:r>
      <w:r w:rsidR="005F0BC6" w:rsidRPr="00B67BA7">
        <w:rPr>
          <w:i/>
        </w:rPr>
        <w:t>Leute</w:t>
      </w:r>
      <w:r w:rsidR="00BA3FCA" w:rsidRPr="00B67BA7">
        <w:t>)</w:t>
      </w:r>
      <w:r w:rsidR="003C5134" w:rsidRPr="00B67BA7">
        <w:t xml:space="preserve"> </w:t>
      </w:r>
      <w:r w:rsidR="002B42A6" w:rsidRPr="00B67BA7">
        <w:t xml:space="preserve">und die mitteldt. Monophthongierung der </w:t>
      </w:r>
      <w:r w:rsidR="00DC3BC1" w:rsidRPr="00B67BA7">
        <w:t>mhd. Diphthonge (Zwielaute)</w:t>
      </w:r>
      <w:r w:rsidR="004F18ED" w:rsidRPr="00B67BA7">
        <w:t xml:space="preserve"> </w:t>
      </w:r>
      <w:r w:rsidR="004F18ED" w:rsidRPr="00B67BA7">
        <w:rPr>
          <w:i/>
          <w:iCs/>
        </w:rPr>
        <w:t>ie</w:t>
      </w:r>
      <w:r w:rsidR="004F18ED" w:rsidRPr="00B67BA7">
        <w:t xml:space="preserve"> &gt; </w:t>
      </w:r>
      <w:r w:rsidR="004F18ED" w:rsidRPr="00B67BA7">
        <w:rPr>
          <w:i/>
        </w:rPr>
        <w:t>ii</w:t>
      </w:r>
      <w:r w:rsidR="004F18ED" w:rsidRPr="00B67BA7">
        <w:t xml:space="preserve"> (</w:t>
      </w:r>
      <w:r w:rsidR="004F18ED" w:rsidRPr="00B67BA7">
        <w:rPr>
          <w:i/>
          <w:iCs/>
        </w:rPr>
        <w:t>lie</w:t>
      </w:r>
      <w:r w:rsidR="002817E8" w:rsidRPr="00B67BA7">
        <w:rPr>
          <w:i/>
          <w:iCs/>
        </w:rPr>
        <w:t>p</w:t>
      </w:r>
      <w:r w:rsidR="004F18ED" w:rsidRPr="00B67BA7">
        <w:t xml:space="preserve"> zu </w:t>
      </w:r>
      <w:r w:rsidR="004F18ED" w:rsidRPr="00B67BA7">
        <w:rPr>
          <w:i/>
          <w:iCs/>
        </w:rPr>
        <w:t>liib</w:t>
      </w:r>
      <w:r w:rsidR="006D7524" w:rsidRPr="00B67BA7">
        <w:t xml:space="preserve"> ‘lieb’</w:t>
      </w:r>
      <w:r w:rsidR="004F18ED" w:rsidRPr="00B67BA7">
        <w:t xml:space="preserve">), </w:t>
      </w:r>
      <w:r w:rsidR="004F18ED" w:rsidRPr="00B67BA7">
        <w:rPr>
          <w:i/>
          <w:iCs/>
        </w:rPr>
        <w:t>ue</w:t>
      </w:r>
      <w:r w:rsidR="004F18ED" w:rsidRPr="00B67BA7">
        <w:t xml:space="preserve"> &gt; </w:t>
      </w:r>
      <w:r w:rsidR="004F18ED" w:rsidRPr="00B67BA7">
        <w:rPr>
          <w:i/>
          <w:iCs/>
        </w:rPr>
        <w:t>uu</w:t>
      </w:r>
      <w:r w:rsidR="004F18ED" w:rsidRPr="00B67BA7">
        <w:t xml:space="preserve"> (</w:t>
      </w:r>
      <w:r w:rsidR="00EE3716" w:rsidRPr="00B67BA7">
        <w:rPr>
          <w:i/>
          <w:iCs/>
        </w:rPr>
        <w:t xml:space="preserve">schuoch </w:t>
      </w:r>
      <w:r w:rsidR="004F18ED" w:rsidRPr="00B67BA7">
        <w:t xml:space="preserve">&gt; </w:t>
      </w:r>
      <w:r w:rsidR="004F18ED" w:rsidRPr="00B67BA7">
        <w:rPr>
          <w:i/>
          <w:iCs/>
        </w:rPr>
        <w:t>Schuu</w:t>
      </w:r>
      <w:r w:rsidR="00EE3716" w:rsidRPr="00B67BA7">
        <w:rPr>
          <w:i/>
          <w:iCs/>
        </w:rPr>
        <w:t xml:space="preserve"> </w:t>
      </w:r>
      <w:r w:rsidR="00EE3716" w:rsidRPr="00B67BA7">
        <w:t>‘Schuh’</w:t>
      </w:r>
      <w:r w:rsidR="004F18ED" w:rsidRPr="00B67BA7">
        <w:t xml:space="preserve">), </w:t>
      </w:r>
      <w:r w:rsidR="004F18ED" w:rsidRPr="00B67BA7">
        <w:rPr>
          <w:i/>
          <w:iCs/>
        </w:rPr>
        <w:t>üe</w:t>
      </w:r>
      <w:r w:rsidR="004F18ED" w:rsidRPr="00B67BA7">
        <w:t xml:space="preserve"> &gt; </w:t>
      </w:r>
      <w:r w:rsidR="004F18ED" w:rsidRPr="00B67BA7">
        <w:rPr>
          <w:i/>
          <w:iCs/>
        </w:rPr>
        <w:t>üü</w:t>
      </w:r>
      <w:r w:rsidR="004F18ED" w:rsidRPr="00B67BA7">
        <w:t xml:space="preserve"> (</w:t>
      </w:r>
      <w:r w:rsidR="00EE3716" w:rsidRPr="00B67BA7">
        <w:rPr>
          <w:i/>
          <w:iCs/>
        </w:rPr>
        <w:t>b</w:t>
      </w:r>
      <w:r w:rsidR="003C5134" w:rsidRPr="00B67BA7">
        <w:rPr>
          <w:i/>
          <w:iCs/>
        </w:rPr>
        <w:t>üecher</w:t>
      </w:r>
      <w:r w:rsidR="003C5134" w:rsidRPr="00B67BA7">
        <w:t xml:space="preserve"> &gt; </w:t>
      </w:r>
      <w:r w:rsidR="003C5134" w:rsidRPr="00B67BA7">
        <w:rPr>
          <w:i/>
          <w:iCs/>
        </w:rPr>
        <w:t>Bücher</w:t>
      </w:r>
      <w:r w:rsidR="004F18ED" w:rsidRPr="00B67BA7">
        <w:t>).</w:t>
      </w:r>
      <w:r w:rsidR="003677D0" w:rsidRPr="00B67BA7">
        <w:t xml:space="preserve"> Im </w:t>
      </w:r>
      <w:r w:rsidR="00C75925" w:rsidRPr="00B67BA7">
        <w:t>technisch</w:t>
      </w:r>
      <w:r w:rsidR="003677D0" w:rsidRPr="00B67BA7">
        <w:t xml:space="preserve">en Bereich </w:t>
      </w:r>
      <w:r w:rsidR="001312EC" w:rsidRPr="00B67BA7">
        <w:t xml:space="preserve">ist für </w:t>
      </w:r>
      <w:r w:rsidR="003677D0" w:rsidRPr="00B67BA7">
        <w:t xml:space="preserve">diese Periode die Erfindung </w:t>
      </w:r>
      <w:r w:rsidR="00202748" w:rsidRPr="00B67BA7">
        <w:t xml:space="preserve">und die Ausbreitung </w:t>
      </w:r>
      <w:r w:rsidR="003677D0" w:rsidRPr="00B67BA7">
        <w:t>des Buchdrucks</w:t>
      </w:r>
      <w:r w:rsidR="00202748" w:rsidRPr="00B67BA7">
        <w:t xml:space="preserve"> in Europa</w:t>
      </w:r>
      <w:r w:rsidR="00145943" w:rsidRPr="00B67BA7">
        <w:t xml:space="preserve"> (</w:t>
      </w:r>
      <w:r w:rsidR="00156A33" w:rsidRPr="00B67BA7">
        <w:t xml:space="preserve">Startpunkt ist </w:t>
      </w:r>
      <w:r w:rsidR="00145943" w:rsidRPr="00B67BA7">
        <w:t xml:space="preserve">Mainz </w:t>
      </w:r>
      <w:r w:rsidR="00156A33" w:rsidRPr="00B67BA7">
        <w:t xml:space="preserve">um </w:t>
      </w:r>
      <w:r w:rsidR="00145943" w:rsidRPr="00B67BA7">
        <w:t>ca. 1450)</w:t>
      </w:r>
      <w:r w:rsidR="001312EC" w:rsidRPr="00B67BA7">
        <w:t xml:space="preserve"> zu nennen</w:t>
      </w:r>
      <w:r w:rsidR="004769CF" w:rsidRPr="00B67BA7">
        <w:t>.</w:t>
      </w:r>
      <w:r w:rsidR="004F66B1" w:rsidRPr="00B67BA7">
        <w:t xml:space="preserve"> </w:t>
      </w:r>
      <w:r w:rsidR="008C61A4" w:rsidRPr="00B67BA7">
        <w:t xml:space="preserve">Ist der Beginn dieser Epoche durch Variation auf allen sprachlichen Ebenen gekennzeichnet, zeigt sich am Ende </w:t>
      </w:r>
      <w:r w:rsidR="00EF31DC" w:rsidRPr="00B67BA7">
        <w:t xml:space="preserve">vor allem im Bereich der geschriebenen Sprache eine </w:t>
      </w:r>
      <w:r w:rsidR="00CE3D72" w:rsidRPr="00B67BA7">
        <w:t xml:space="preserve">«Entwicklung zur modernen Norm» </w:t>
      </w:r>
      <w:r w:rsidR="001F26DE" w:rsidRPr="00B67BA7">
        <w:fldChar w:fldCharType="begin"/>
      </w:r>
      <w:r w:rsidR="001F26DE" w:rsidRPr="00B67BA7">
        <w:instrText xml:space="preserve"> ADDIN ZOTERO_ITEM CSL_CITATION {"citationID":"RDZDPQtE","properties":{"formattedCitation":"(Polenz/Moulin 2013: 268)","plainCitation":"(Polenz/Moulin 2013: 268)","noteIndex":0},"citationItems":[{"id":2206,"uris":["http://zotero.org/groups/2735039/items/S7ZLGZ28"],"itemData":{"id":2206,"type":"book","collection-title":"De-Gruyter-Studium","edition":"2., [durchges., aktualis. und bibliogr. erg.] Aufl","event-place":"Berlin","ISBN":"978-3-11-031454-0","language":"ger","note":"DOI: 10.1515/9783110314670","number-of-pages":"590","publisher":"de Gruyter","publisher-place":"Berlin","source":"K10plus ISBN","title":"Deutsche Sprachgeschichte vom Spätmittelalter bis zur Gegenwart. Band 2: 17. und 18. Jahrhundert","title-short":"Deutsche Sprachgeschichte vom Spätmittelalter bis zur Gegenwart. 2","author":[{"family":"Polenz","given":"Peter","dropping-particle":"von"},{"family":"Moulin","given":"Claudine"}],"issued":{"date-parts":[["2013"]]}},"locator":"268"}],"schema":"https://github.com/citation-style-language/schema/raw/master/csl-citation.json"} </w:instrText>
      </w:r>
      <w:r w:rsidR="001F26DE" w:rsidRPr="00B67BA7">
        <w:fldChar w:fldCharType="separate"/>
      </w:r>
      <w:r w:rsidR="001F26DE" w:rsidRPr="00B67BA7">
        <w:rPr>
          <w:rFonts w:ascii="Source Sans Pro" w:hAnsi="Source Sans Pro"/>
        </w:rPr>
        <w:t>(Polenz/Moulin 2013: 268)</w:t>
      </w:r>
      <w:r w:rsidR="001F26DE" w:rsidRPr="00B67BA7">
        <w:fldChar w:fldCharType="end"/>
      </w:r>
      <w:r w:rsidR="001F26DE" w:rsidRPr="00B67BA7">
        <w:t>.</w:t>
      </w:r>
    </w:p>
    <w:p w14:paraId="37255DB9" w14:textId="77777777" w:rsidR="003C5134" w:rsidRPr="00B67BA7" w:rsidRDefault="003C5134" w:rsidP="00DF6051"/>
    <w:p w14:paraId="78C28FF6" w14:textId="77777777" w:rsidR="00DF6051" w:rsidRPr="00B67BA7" w:rsidRDefault="00DF6051" w:rsidP="00DF6051">
      <w:r w:rsidRPr="00B67BA7">
        <w:t>Weitere Informationen siehe unter:</w:t>
      </w:r>
    </w:p>
    <w:p w14:paraId="5B19D2E4" w14:textId="77777777" w:rsidR="00DF6051" w:rsidRPr="00B67BA7" w:rsidRDefault="00DF6051" w:rsidP="00DF6051">
      <w:r w:rsidRPr="00B67BA7">
        <w:t xml:space="preserve">«Die Sprachstufen des Deutschen», Ad fontes. Eine Einführung in den Umgang mit Quellen im Archiv, </w:t>
      </w:r>
      <w:hyperlink r:id="rId13" w:history="1">
        <w:r w:rsidRPr="00B67BA7">
          <w:rPr>
            <w:rStyle w:val="Hyperlink"/>
          </w:rPr>
          <w:t>https://www.adfontes.uzh.ch/tutorium/die-deutsche-sprache-in-den-quellen/die-sprachstufen-des-deutschen</w:t>
        </w:r>
      </w:hyperlink>
      <w:r w:rsidRPr="00B67BA7">
        <w:t xml:space="preserve"> (22.01.2025)</w:t>
      </w:r>
    </w:p>
    <w:p w14:paraId="1262C136" w14:textId="49B532E4" w:rsidR="00FF6C02" w:rsidRPr="00B67BA7" w:rsidRDefault="00422461" w:rsidP="00FF6C02">
      <w:pPr>
        <w:pStyle w:val="berschrift2"/>
      </w:pPr>
      <w:r w:rsidRPr="00B67BA7">
        <w:t>Original</w:t>
      </w:r>
      <w:r w:rsidR="00FF6C02" w:rsidRPr="00B67BA7">
        <w:t>text</w:t>
      </w:r>
      <w:r w:rsidR="00C85604" w:rsidRPr="00B67BA7">
        <w:t>/Rund um den Text</w:t>
      </w:r>
    </w:p>
    <w:p w14:paraId="5150991F" w14:textId="1EE77E7F" w:rsidR="006B722C" w:rsidRPr="00B67BA7" w:rsidRDefault="006B722C" w:rsidP="006B722C">
      <w:r w:rsidRPr="00B67BA7">
        <w:t xml:space="preserve">Bildnachweis: «Martin Luther </w:t>
      </w:r>
      <w:r w:rsidR="00773177" w:rsidRPr="00B67BA7">
        <w:t>«</w:t>
      </w:r>
      <w:r w:rsidRPr="00B67BA7">
        <w:t>Das neuw Testame</w:t>
      </w:r>
      <w:r w:rsidR="00C2151A" w:rsidRPr="00B67BA7">
        <w:t>̄</w:t>
      </w:r>
      <w:r w:rsidRPr="00B67BA7">
        <w:t>t recht grüntlich teütscht</w:t>
      </w:r>
      <w:r w:rsidR="001C64B8" w:rsidRPr="00B67BA7">
        <w:t>.</w:t>
      </w:r>
      <w:r w:rsidRPr="00B67BA7">
        <w:t>»</w:t>
      </w:r>
      <w:r w:rsidR="000D724D" w:rsidRPr="00B67BA7">
        <w:t>, Basel 1525</w:t>
      </w:r>
      <w:r w:rsidRPr="00B67BA7">
        <w:t xml:space="preserve">, </w:t>
      </w:r>
      <w:r w:rsidR="009A4C6A" w:rsidRPr="00B67BA7">
        <w:t xml:space="preserve">Drucker: Adam Petri, </w:t>
      </w:r>
      <w:r w:rsidRPr="00B67BA7">
        <w:t>UB Basel</w:t>
      </w:r>
      <w:r w:rsidR="009E15AB" w:rsidRPr="00B67BA7">
        <w:t xml:space="preserve">, Signatur </w:t>
      </w:r>
      <w:r w:rsidR="00220840" w:rsidRPr="00B67BA7">
        <w:t>UBH fa 316</w:t>
      </w:r>
    </w:p>
    <w:p w14:paraId="4E378E9C" w14:textId="0A7408C6" w:rsidR="00AB46AB" w:rsidRPr="00D842F1" w:rsidRDefault="003E4477" w:rsidP="006B722C">
      <w:pPr>
        <w:rPr>
          <w:lang w:val="fr-CH"/>
        </w:rPr>
      </w:pPr>
      <w:r w:rsidRPr="00D842F1">
        <w:rPr>
          <w:lang w:val="fr-CH"/>
        </w:rPr>
        <w:t>Digitalisat</w:t>
      </w:r>
      <w:r w:rsidR="00FA5E5E" w:rsidRPr="00D842F1">
        <w:rPr>
          <w:lang w:val="fr-CH"/>
        </w:rPr>
        <w:t xml:space="preserve">: </w:t>
      </w:r>
      <w:hyperlink r:id="rId14" w:history="1">
        <w:r w:rsidR="0038180F" w:rsidRPr="00D842F1">
          <w:rPr>
            <w:rStyle w:val="Hyperlink"/>
            <w:lang w:val="fr-CH"/>
          </w:rPr>
          <w:t>https://doi.org/10.3931/e-rara-755</w:t>
        </w:r>
      </w:hyperlink>
      <w:r w:rsidR="006B722C" w:rsidRPr="00D842F1">
        <w:rPr>
          <w:lang w:val="fr-CH"/>
        </w:rPr>
        <w:t xml:space="preserve">, </w:t>
      </w:r>
      <w:r w:rsidR="0038180F" w:rsidRPr="00D842F1">
        <w:rPr>
          <w:lang w:val="fr-CH"/>
        </w:rPr>
        <w:t>28.01.2025</w:t>
      </w:r>
      <w:r w:rsidR="00E71542" w:rsidRPr="00D842F1">
        <w:rPr>
          <w:lang w:val="fr-CH"/>
        </w:rPr>
        <w:t>), Public Domain Mark</w:t>
      </w:r>
    </w:p>
    <w:p w14:paraId="727B706C" w14:textId="0924A7B8" w:rsidR="00E71542" w:rsidRPr="00B67BA7" w:rsidRDefault="00E71542" w:rsidP="00E71542">
      <w:r w:rsidRPr="00B67BA7">
        <w:t>Ausschnitt: fol. 37</w:t>
      </w:r>
      <w:r w:rsidR="00D37865" w:rsidRPr="00B67BA7">
        <w:t xml:space="preserve"> </w:t>
      </w:r>
      <w:r w:rsidRPr="00B67BA7">
        <w:t>verso</w:t>
      </w:r>
    </w:p>
    <w:p w14:paraId="4309473B" w14:textId="77777777" w:rsidR="00530F0C" w:rsidRPr="00B67BA7" w:rsidRDefault="00530F0C" w:rsidP="00530F0C"/>
    <w:p w14:paraId="2EA5BD4B" w14:textId="022BEFA5" w:rsidR="00530F0C" w:rsidRPr="00B67BA7" w:rsidRDefault="00530F0C" w:rsidP="00530F0C">
      <w:r w:rsidRPr="00B67BA7">
        <w:t>Informationen zum Text:</w:t>
      </w:r>
      <w:r w:rsidRPr="00B67BA7">
        <w:br/>
        <w:t xml:space="preserve">Gedruckt </w:t>
      </w:r>
      <w:r w:rsidR="008303C0" w:rsidRPr="00B67BA7">
        <w:t xml:space="preserve">wurde diese Luther-Übersetzung </w:t>
      </w:r>
      <w:r w:rsidRPr="00B67BA7">
        <w:t>in Basel beim Drucker Adam Petri</w:t>
      </w:r>
      <w:r w:rsidR="008303C0" w:rsidRPr="00B67BA7">
        <w:t>;</w:t>
      </w:r>
      <w:r w:rsidRPr="00B67BA7">
        <w:t xml:space="preserve"> gemäss Titelblatt </w:t>
      </w:r>
      <w:r w:rsidR="00830AD4" w:rsidRPr="00B67BA7">
        <w:t>handelt es sich</w:t>
      </w:r>
      <w:r w:rsidR="008303C0" w:rsidRPr="00B67BA7">
        <w:t xml:space="preserve"> </w:t>
      </w:r>
      <w:r w:rsidRPr="00B67BA7">
        <w:t>bereits die dritte Auflage «Gedruckt zum dritten mal / durch Adam Petri»</w:t>
      </w:r>
      <w:r w:rsidR="00A4153D" w:rsidRPr="00B67BA7">
        <w:t xml:space="preserve">. Petri </w:t>
      </w:r>
      <w:r w:rsidR="00B14964" w:rsidRPr="00B67BA7">
        <w:t>tritt sei</w:t>
      </w:r>
      <w:r w:rsidR="00B67BA7" w:rsidRPr="00B67BA7">
        <w:t>t</w:t>
      </w:r>
      <w:r w:rsidR="00B14964" w:rsidRPr="00B67BA7">
        <w:t xml:space="preserve"> </w:t>
      </w:r>
      <w:r w:rsidR="008303C0" w:rsidRPr="00B67BA7">
        <w:t xml:space="preserve">1505 </w:t>
      </w:r>
      <w:r w:rsidR="00B14964" w:rsidRPr="00B67BA7">
        <w:t xml:space="preserve">in Basel als Drucker in Erscheinung; er </w:t>
      </w:r>
      <w:r w:rsidR="004B420C" w:rsidRPr="00B67BA7">
        <w:t xml:space="preserve">vervielfältigt ein breites Repertoire an </w:t>
      </w:r>
      <w:r w:rsidR="00675BBA" w:rsidRPr="00B67BA7">
        <w:t xml:space="preserve">theologischen </w:t>
      </w:r>
      <w:r w:rsidR="002C769F" w:rsidRPr="00B67BA7">
        <w:t>Werken</w:t>
      </w:r>
      <w:r w:rsidR="003B2E23" w:rsidRPr="00B67BA7">
        <w:t xml:space="preserve"> </w:t>
      </w:r>
      <w:r w:rsidR="001D4529" w:rsidRPr="00B67BA7">
        <w:t xml:space="preserve">nicht nur in </w:t>
      </w:r>
      <w:r w:rsidR="001D4529" w:rsidRPr="00B67BA7">
        <w:lastRenderedPageBreak/>
        <w:t xml:space="preserve">lateinischer, sondern auch in deutscher Sprache. </w:t>
      </w:r>
      <w:r w:rsidR="00042C7D" w:rsidRPr="00B67BA7">
        <w:t xml:space="preserve">Seine Drucke waren teilweise auch illustriert. </w:t>
      </w:r>
      <w:r w:rsidR="00BF610D" w:rsidRPr="00B67BA7">
        <w:t xml:space="preserve">Ihm </w:t>
      </w:r>
      <w:r w:rsidR="008274BB" w:rsidRPr="00B67BA7">
        <w:t>können über 300 Drucke</w:t>
      </w:r>
      <w:r w:rsidR="008E6FD0" w:rsidRPr="00B67BA7">
        <w:t>rzeugnisse</w:t>
      </w:r>
      <w:r w:rsidR="008274BB" w:rsidRPr="00B67BA7">
        <w:t xml:space="preserve"> zugeordnet werden, 88 davon sind </w:t>
      </w:r>
      <w:r w:rsidR="00EB6EE3" w:rsidRPr="00B67BA7">
        <w:t>Schriften von Martin Luther</w:t>
      </w:r>
      <w:r w:rsidR="00E67DE1">
        <w:t xml:space="preserve"> </w:t>
      </w:r>
      <w:r w:rsidR="0045627C">
        <w:fldChar w:fldCharType="begin"/>
      </w:r>
      <w:r w:rsidR="0045627C">
        <w:instrText xml:space="preserve"> ADDIN ZOTERO_ITEM CSL_CITATION {"citationID":"Db07cohs","properties":{"formattedCitation":"(E-HLS 2010: s.\\uc0\\u160{}v. {\\i{}Petri, Adam})","plainCitation":"(E-HLS 2010: s. v. Petri, Adam)","noteIndex":0},"citationItems":[{"id":2488,"uris":["http://zotero.org/groups/2735039/items/PA7IGR69"],"itemData":{"id":2488,"type":"webpage","abstract":"Das Gerichtswesen umfasst die Gesamtheit der Einrichtungen zur Pflege der Rechtsprechung. Bis in die Neuzeit gab es ein Neben- und Ineinander öffentlich-rechtlicher und privatrechtlicher Gerichtsbarkeiten. Erst seit dem 19. Jahrhundert nimmt der Staat die Gerichtsbarkeit als öffentlich-rechtliche Aufgabe wahr und konzentriert, gestützt auf das staatliche Justizmonopol, die meisten Formen der Gerichtsbarkeit in seiner Hand (Gewaltmonopol).","container-title":"Historisches Lexikon der Schweiz (HLS)","language":"de","title":"Petri, Adam","URL":"https://hls-dhs-dss.ch/de/articles/021524/2010-06-03/","author":[{"family":"E-HLS = Frank","given":"Hieronymus"}],"accessed":{"date-parts":[["2025",5,26]]},"issued":{"date-parts":[["2010",6,3]]}},"locator":"Petri, Adam","label":"sub-verbo","suppress-author":true,"prefix":"E-HLS"}],"schema":"https://github.com/citation-style-language/schema/raw/master/csl-citation.json"} </w:instrText>
      </w:r>
      <w:r w:rsidR="0045627C">
        <w:fldChar w:fldCharType="separate"/>
      </w:r>
      <w:r w:rsidR="0045627C" w:rsidRPr="0045627C">
        <w:rPr>
          <w:rFonts w:ascii="Source Sans Pro" w:hAnsi="Source Sans Pro" w:cs="Times New Roman"/>
        </w:rPr>
        <w:t xml:space="preserve">(E-HLS 2010: s. v. </w:t>
      </w:r>
      <w:r w:rsidR="0045627C" w:rsidRPr="0045627C">
        <w:rPr>
          <w:rFonts w:ascii="Source Sans Pro" w:hAnsi="Source Sans Pro" w:cs="Times New Roman"/>
          <w:i/>
          <w:iCs/>
        </w:rPr>
        <w:t>Petri, Adam</w:t>
      </w:r>
      <w:r w:rsidR="0045627C" w:rsidRPr="0045627C">
        <w:rPr>
          <w:rFonts w:ascii="Source Sans Pro" w:hAnsi="Source Sans Pro" w:cs="Times New Roman"/>
        </w:rPr>
        <w:t>)</w:t>
      </w:r>
      <w:r w:rsidR="0045627C">
        <w:fldChar w:fldCharType="end"/>
      </w:r>
      <w:r w:rsidR="0045627C">
        <w:t>.</w:t>
      </w:r>
    </w:p>
    <w:p w14:paraId="190F63D1" w14:textId="4A926930" w:rsidR="003134B1" w:rsidRPr="00B67BA7" w:rsidRDefault="003134B1" w:rsidP="00530F0C">
      <w:r w:rsidRPr="00B67BA7">
        <w:t>D</w:t>
      </w:r>
      <w:r w:rsidR="002D57CB" w:rsidRPr="00B67BA7">
        <w:t xml:space="preserve">ie verwendete Druckschrift ist </w:t>
      </w:r>
      <w:r w:rsidR="00694423" w:rsidRPr="00B67BA7">
        <w:t xml:space="preserve">die </w:t>
      </w:r>
      <w:r w:rsidR="006E5041" w:rsidRPr="00B67BA7">
        <w:t>Fraktur</w:t>
      </w:r>
      <w:r w:rsidR="00694423" w:rsidRPr="00B67BA7">
        <w:t>; sie ist ab der 2. Hälfte des 16. Jahrhunderts die dominierende Gebrauchsschrift.</w:t>
      </w:r>
    </w:p>
    <w:p w14:paraId="7066232D" w14:textId="77777777" w:rsidR="006525BD" w:rsidRPr="00B67BA7" w:rsidRDefault="006525BD" w:rsidP="00530F0C"/>
    <w:p w14:paraId="718E17E4" w14:textId="0F9B2AF3" w:rsidR="00422461" w:rsidRPr="00B67BA7" w:rsidRDefault="000D0729" w:rsidP="00422461">
      <w:r w:rsidRPr="00B67BA7">
        <w:rPr>
          <w:noProof/>
        </w:rPr>
        <w:drawing>
          <wp:inline distT="0" distB="0" distL="0" distR="0" wp14:anchorId="3F1C0F0B" wp14:editId="612BA70F">
            <wp:extent cx="5832475" cy="1949450"/>
            <wp:effectExtent l="0" t="0" r="0" b="0"/>
            <wp:docPr id="1790417999" name="Grafik 1" descr="Ein Bild, das Text, Schrift, Doku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267839" name="Grafik 1" descr="Ein Bild, das Text, Schrift, Dokument enthält.&#10;&#10;Automatisch generierte Beschreibung"/>
                    <pic:cNvPicPr/>
                  </pic:nvPicPr>
                  <pic:blipFill>
                    <a:blip r:embed="rId15"/>
                    <a:stretch>
                      <a:fillRect/>
                    </a:stretch>
                  </pic:blipFill>
                  <pic:spPr>
                    <a:xfrm>
                      <a:off x="0" y="0"/>
                      <a:ext cx="5832475" cy="1949450"/>
                    </a:xfrm>
                    <a:prstGeom prst="rect">
                      <a:avLst/>
                    </a:prstGeom>
                  </pic:spPr>
                </pic:pic>
              </a:graphicData>
            </a:graphic>
          </wp:inline>
        </w:drawing>
      </w:r>
    </w:p>
    <w:p w14:paraId="73376E20" w14:textId="77777777" w:rsidR="00422461" w:rsidRPr="00B67BA7" w:rsidRDefault="00422461" w:rsidP="00422461"/>
    <w:p w14:paraId="4E92B3E0" w14:textId="5B62CCE0" w:rsidR="00F1600B" w:rsidRPr="00B67BA7" w:rsidRDefault="00F1600B" w:rsidP="00F1600B">
      <w:pPr>
        <w:pStyle w:val="berschrift2"/>
      </w:pPr>
      <w:r w:rsidRPr="00B67BA7">
        <w:t xml:space="preserve">Transliteration </w:t>
      </w:r>
    </w:p>
    <w:p w14:paraId="2476FE9D" w14:textId="76B00188" w:rsidR="00445064" w:rsidRPr="00B67BA7" w:rsidRDefault="00445064" w:rsidP="00445064">
      <w:r w:rsidRPr="00B67BA7">
        <w:t xml:space="preserve">In der folgenden Transliteration wurde versucht möglichst </w:t>
      </w:r>
      <w:r w:rsidR="002E5228" w:rsidRPr="00B67BA7">
        <w:t xml:space="preserve">originalgetreu zu verfahren, d.h., dass Abkürzungen </w:t>
      </w:r>
      <w:r w:rsidR="00711F55" w:rsidRPr="00B67BA7">
        <w:t xml:space="preserve">nicht aufgelöst </w:t>
      </w:r>
      <w:r w:rsidR="002E5228" w:rsidRPr="00B67BA7">
        <w:t>und Satzzeichen</w:t>
      </w:r>
      <w:r w:rsidR="00711F55" w:rsidRPr="00B67BA7">
        <w:t xml:space="preserve"> so übernommen wurden, wie sie im Originaltext gesetzt </w:t>
      </w:r>
      <w:r w:rsidR="007C53AC" w:rsidRPr="00B67BA7">
        <w:t>sind.</w:t>
      </w:r>
      <w:r w:rsidR="000B6AA4">
        <w:br/>
      </w:r>
    </w:p>
    <w:p w14:paraId="479DDBC2" w14:textId="77777777" w:rsidR="00A85B5C" w:rsidRPr="00B67BA7" w:rsidRDefault="00A85B5C" w:rsidP="00A85B5C">
      <w:pPr>
        <w:tabs>
          <w:tab w:val="left" w:pos="5529"/>
        </w:tabs>
        <w:spacing w:line="360" w:lineRule="auto"/>
        <w:ind w:right="-29"/>
        <w:jc w:val="both"/>
        <w:rPr>
          <w:sz w:val="24"/>
          <w:szCs w:val="24"/>
        </w:rPr>
      </w:pPr>
      <w:r w:rsidRPr="00B67BA7">
        <w:rPr>
          <w:sz w:val="24"/>
          <w:szCs w:val="24"/>
        </w:rPr>
        <w:tab/>
        <w:t>[…] Es erſchein aber im der En=</w:t>
      </w:r>
    </w:p>
    <w:p w14:paraId="0E048236" w14:textId="631073CC" w:rsidR="00A85B5C" w:rsidRPr="00B67BA7" w:rsidRDefault="00A85B5C" w:rsidP="00A85B5C">
      <w:pPr>
        <w:spacing w:line="360" w:lineRule="auto"/>
        <w:ind w:right="113"/>
        <w:jc w:val="both"/>
        <w:rPr>
          <w:sz w:val="24"/>
          <w:szCs w:val="24"/>
        </w:rPr>
      </w:pPr>
      <w:r w:rsidRPr="00B67BA7">
        <w:rPr>
          <w:sz w:val="24"/>
          <w:szCs w:val="24"/>
        </w:rPr>
        <w:t>gel des herren / vnd ſtund zurrechten am reuch altar / Vnd als Zacharias in ſa=</w:t>
      </w:r>
      <w:r w:rsidRPr="00B67BA7">
        <w:rPr>
          <w:sz w:val="24"/>
          <w:szCs w:val="24"/>
        </w:rPr>
        <w:br/>
        <w:t>he / erſchrack er / vnd es kam in eyn forcht an.</w:t>
      </w:r>
      <w:r w:rsidR="00B67BA7" w:rsidRPr="0081707A">
        <w:rPr>
          <w:sz w:val="24"/>
          <w:szCs w:val="24"/>
        </w:rPr>
        <w:tab/>
      </w:r>
      <w:r w:rsidRPr="00B67BA7">
        <w:rPr>
          <w:sz w:val="24"/>
          <w:szCs w:val="24"/>
        </w:rPr>
        <w:br/>
      </w:r>
      <w:r w:rsidRPr="00B67BA7">
        <w:rPr>
          <w:sz w:val="24"/>
          <w:szCs w:val="24"/>
        </w:rPr>
        <w:tab/>
        <w:t>Aber der Engel ſprach zů im / fo</w:t>
      </w:r>
      <w:r w:rsidRPr="00B67BA7">
        <w:rPr>
          <w:rFonts w:ascii="Calibri" w:hAnsi="Calibri" w:cs="Calibri"/>
          <w:sz w:val="24"/>
          <w:szCs w:val="24"/>
        </w:rPr>
        <w:t>ͤ</w:t>
      </w:r>
      <w:r w:rsidRPr="00B67BA7">
        <w:rPr>
          <w:sz w:val="24"/>
          <w:szCs w:val="24"/>
        </w:rPr>
        <w:t>rcht dich nit Zacharia / denn dein gepett iſt</w:t>
      </w:r>
      <w:r w:rsidRPr="00B67BA7">
        <w:rPr>
          <w:sz w:val="24"/>
          <w:szCs w:val="24"/>
        </w:rPr>
        <w:br/>
        <w:t>erho</w:t>
      </w:r>
      <w:r w:rsidRPr="00B67BA7">
        <w:rPr>
          <w:rFonts w:ascii="Calibri" w:hAnsi="Calibri" w:cs="Calibri"/>
          <w:sz w:val="24"/>
          <w:szCs w:val="24"/>
        </w:rPr>
        <w:t>ͤ</w:t>
      </w:r>
      <w:r w:rsidRPr="00B67BA7">
        <w:rPr>
          <w:sz w:val="24"/>
          <w:szCs w:val="24"/>
        </w:rPr>
        <w:t>ret / Vnd dein weyb Eliſabeth wirt dir einen ſun geberen / des namen ſoltu</w:t>
      </w:r>
      <w:r w:rsidRPr="00B67BA7">
        <w:rPr>
          <w:sz w:val="24"/>
          <w:szCs w:val="24"/>
        </w:rPr>
        <w:br/>
        <w:t>Johannes heiſſen / Vnd du wirſt ſeyn freud vnd wunne haben / Vnd vil werdē</w:t>
      </w:r>
      <w:r w:rsidRPr="00B67BA7">
        <w:rPr>
          <w:sz w:val="24"/>
          <w:szCs w:val="24"/>
        </w:rPr>
        <w:br/>
        <w:t xml:space="preserve">ſich ſeyner gepurt freuwen / Denn er wirdt groſs ſeyn vor dem herrē / Wein vnd </w:t>
      </w:r>
      <w:r w:rsidRPr="00B67BA7">
        <w:rPr>
          <w:sz w:val="24"/>
          <w:szCs w:val="24"/>
        </w:rPr>
        <w:br/>
        <w:t>starck getrenck wirt er nit trincken / Vnd wirt noch inn můtter leyb erfült werdē</w:t>
      </w:r>
      <w:r w:rsidRPr="00B67BA7">
        <w:rPr>
          <w:sz w:val="24"/>
          <w:szCs w:val="24"/>
        </w:rPr>
        <w:br/>
        <w:t>mit dem heyligen geyſt / […]</w:t>
      </w:r>
    </w:p>
    <w:p w14:paraId="653AB2C6" w14:textId="77777777" w:rsidR="005161F2" w:rsidRPr="00B67BA7" w:rsidRDefault="005161F2" w:rsidP="005161F2">
      <w:pPr>
        <w:pStyle w:val="berschrift2"/>
      </w:pPr>
      <w:r w:rsidRPr="00B67BA7">
        <w:t>Ausführlicher Handapparat</w:t>
      </w:r>
    </w:p>
    <w:p w14:paraId="3397CDE8" w14:textId="642DB135" w:rsidR="00E555B2" w:rsidRPr="00B67BA7" w:rsidRDefault="00A20338" w:rsidP="00A20338">
      <w:pPr>
        <w:tabs>
          <w:tab w:val="left" w:pos="6785"/>
        </w:tabs>
      </w:pPr>
      <w:r w:rsidRPr="00B67BA7">
        <w:t>Wort-für-Wort-Übersetzung inkl. Auflösung der Kürzel (Abfolge Wortart, grammatische Informationen), Partikel {und Pronomen} werden nur beim ersten Vorkommen bestimmt/annotiert.</w:t>
      </w:r>
    </w:p>
    <w:p w14:paraId="73CE3470" w14:textId="77777777" w:rsidR="00A20338" w:rsidRPr="00B67BA7" w:rsidRDefault="00A20338" w:rsidP="00A20338">
      <w:pPr>
        <w:tabs>
          <w:tab w:val="left" w:pos="6785"/>
        </w:tabs>
      </w:pPr>
    </w:p>
    <w:tbl>
      <w:tblPr>
        <w:tblStyle w:val="Tabellenraster"/>
        <w:tblW w:w="0" w:type="auto"/>
        <w:tblLook w:val="04A0" w:firstRow="1" w:lastRow="0" w:firstColumn="1" w:lastColumn="0" w:noHBand="0" w:noVBand="1"/>
      </w:tblPr>
      <w:tblGrid>
        <w:gridCol w:w="1468"/>
        <w:gridCol w:w="1482"/>
        <w:gridCol w:w="1472"/>
        <w:gridCol w:w="1470"/>
        <w:gridCol w:w="1471"/>
        <w:gridCol w:w="1472"/>
      </w:tblGrid>
      <w:tr w:rsidR="006321A8" w:rsidRPr="00B67BA7" w14:paraId="1DA74182" w14:textId="77777777" w:rsidTr="006321A8">
        <w:tc>
          <w:tcPr>
            <w:tcW w:w="1529" w:type="dxa"/>
          </w:tcPr>
          <w:p w14:paraId="53BDD269" w14:textId="0A0E5C37" w:rsidR="006321A8" w:rsidRPr="00B67BA7" w:rsidRDefault="005F19E2" w:rsidP="001F2D17">
            <w:r w:rsidRPr="00B67BA7">
              <w:t>Es</w:t>
            </w:r>
          </w:p>
        </w:tc>
        <w:tc>
          <w:tcPr>
            <w:tcW w:w="1529" w:type="dxa"/>
          </w:tcPr>
          <w:p w14:paraId="343DDA37" w14:textId="0E52BE39" w:rsidR="006321A8" w:rsidRPr="00B67BA7" w:rsidRDefault="005F19E2" w:rsidP="001F2D17">
            <w:r w:rsidRPr="00B67BA7">
              <w:t>er</w:t>
            </w:r>
            <w:r w:rsidRPr="00B67BA7">
              <w:rPr>
                <w:rFonts w:ascii="Calibri" w:hAnsi="Calibri" w:cs="Calibri"/>
              </w:rPr>
              <w:t>ſ</w:t>
            </w:r>
            <w:r w:rsidRPr="00B67BA7">
              <w:t>chein</w:t>
            </w:r>
          </w:p>
        </w:tc>
        <w:tc>
          <w:tcPr>
            <w:tcW w:w="1529" w:type="dxa"/>
          </w:tcPr>
          <w:p w14:paraId="43E9422D" w14:textId="49AF2009" w:rsidR="006321A8" w:rsidRPr="00B67BA7" w:rsidRDefault="005F19E2" w:rsidP="001F2D17">
            <w:r w:rsidRPr="00B67BA7">
              <w:t>aber</w:t>
            </w:r>
          </w:p>
        </w:tc>
        <w:tc>
          <w:tcPr>
            <w:tcW w:w="1529" w:type="dxa"/>
          </w:tcPr>
          <w:p w14:paraId="669C9C26" w14:textId="2FB2E45E" w:rsidR="006321A8" w:rsidRPr="00B67BA7" w:rsidRDefault="005F19E2" w:rsidP="001F2D17">
            <w:r w:rsidRPr="00B67BA7">
              <w:t>im</w:t>
            </w:r>
          </w:p>
        </w:tc>
        <w:tc>
          <w:tcPr>
            <w:tcW w:w="1529" w:type="dxa"/>
          </w:tcPr>
          <w:p w14:paraId="211F5BE9" w14:textId="547B5926" w:rsidR="006321A8" w:rsidRPr="00B67BA7" w:rsidRDefault="005F19E2" w:rsidP="001F2D17">
            <w:r w:rsidRPr="00B67BA7">
              <w:t>der</w:t>
            </w:r>
          </w:p>
        </w:tc>
        <w:tc>
          <w:tcPr>
            <w:tcW w:w="1530" w:type="dxa"/>
          </w:tcPr>
          <w:p w14:paraId="4B15C805" w14:textId="1B1D86D2" w:rsidR="006321A8" w:rsidRPr="00B67BA7" w:rsidRDefault="005F19E2" w:rsidP="001F2D17">
            <w:r w:rsidRPr="00B67BA7">
              <w:t>Engel</w:t>
            </w:r>
          </w:p>
        </w:tc>
      </w:tr>
      <w:tr w:rsidR="006321A8" w:rsidRPr="00B67BA7" w14:paraId="2B031CA0" w14:textId="77777777" w:rsidTr="006321A8">
        <w:tc>
          <w:tcPr>
            <w:tcW w:w="1529" w:type="dxa"/>
          </w:tcPr>
          <w:p w14:paraId="3488DBF6" w14:textId="0F38CE23" w:rsidR="006321A8" w:rsidRPr="00B67BA7" w:rsidRDefault="003B5EBE" w:rsidP="001F2D17">
            <w:r w:rsidRPr="00B67BA7">
              <w:t>Es</w:t>
            </w:r>
          </w:p>
        </w:tc>
        <w:tc>
          <w:tcPr>
            <w:tcW w:w="1529" w:type="dxa"/>
          </w:tcPr>
          <w:p w14:paraId="016B4E01" w14:textId="6EC0CAE0" w:rsidR="006321A8" w:rsidRPr="00B67BA7" w:rsidRDefault="003B5EBE" w:rsidP="001F2D17">
            <w:r w:rsidRPr="00B67BA7">
              <w:t>erschien</w:t>
            </w:r>
          </w:p>
        </w:tc>
        <w:tc>
          <w:tcPr>
            <w:tcW w:w="1529" w:type="dxa"/>
          </w:tcPr>
          <w:p w14:paraId="0C9C237B" w14:textId="48CD16EE" w:rsidR="006321A8" w:rsidRPr="00B67BA7" w:rsidRDefault="003B5EBE" w:rsidP="001F2D17">
            <w:r w:rsidRPr="00B67BA7">
              <w:t>aber</w:t>
            </w:r>
          </w:p>
        </w:tc>
        <w:tc>
          <w:tcPr>
            <w:tcW w:w="1529" w:type="dxa"/>
          </w:tcPr>
          <w:p w14:paraId="5D09D21E" w14:textId="5C255BAD" w:rsidR="006321A8" w:rsidRPr="00B67BA7" w:rsidRDefault="003B5EBE" w:rsidP="001F2D17">
            <w:r w:rsidRPr="00B67BA7">
              <w:t>ihm</w:t>
            </w:r>
          </w:p>
        </w:tc>
        <w:tc>
          <w:tcPr>
            <w:tcW w:w="1529" w:type="dxa"/>
          </w:tcPr>
          <w:p w14:paraId="5CCEA339" w14:textId="5720E1D0" w:rsidR="006321A8" w:rsidRPr="00B67BA7" w:rsidRDefault="003B5EBE" w:rsidP="001F2D17">
            <w:r w:rsidRPr="00B67BA7">
              <w:t>der</w:t>
            </w:r>
          </w:p>
        </w:tc>
        <w:tc>
          <w:tcPr>
            <w:tcW w:w="1530" w:type="dxa"/>
          </w:tcPr>
          <w:p w14:paraId="7E58AD73" w14:textId="267AC9B6" w:rsidR="006321A8" w:rsidRPr="00B67BA7" w:rsidRDefault="003B5EBE" w:rsidP="001F2D17">
            <w:r w:rsidRPr="00B67BA7">
              <w:t>Engel</w:t>
            </w:r>
          </w:p>
        </w:tc>
      </w:tr>
      <w:tr w:rsidR="006321A8" w:rsidRPr="00B67BA7" w14:paraId="687E014E" w14:textId="77777777" w:rsidTr="006321A8">
        <w:tc>
          <w:tcPr>
            <w:tcW w:w="1529" w:type="dxa"/>
          </w:tcPr>
          <w:p w14:paraId="316DE5BE" w14:textId="789BD741" w:rsidR="006321A8" w:rsidRPr="00B67BA7" w:rsidRDefault="00624BF0" w:rsidP="001F2D17">
            <w:r w:rsidRPr="00B67BA7">
              <w:rPr>
                <w:sz w:val="16"/>
                <w:szCs w:val="16"/>
              </w:rPr>
              <w:t>Vorfeld-</w:t>
            </w:r>
            <w:r w:rsidRPr="00B67BA7">
              <w:rPr>
                <w:i/>
                <w:sz w:val="16"/>
                <w:szCs w:val="16"/>
              </w:rPr>
              <w:t>es</w:t>
            </w:r>
          </w:p>
        </w:tc>
        <w:tc>
          <w:tcPr>
            <w:tcW w:w="1529" w:type="dxa"/>
          </w:tcPr>
          <w:p w14:paraId="601365AA" w14:textId="08A142E9" w:rsidR="006321A8" w:rsidRPr="00B67BA7" w:rsidRDefault="00D43A85" w:rsidP="001F2D17">
            <w:r w:rsidRPr="00B67BA7">
              <w:rPr>
                <w:bCs/>
                <w:sz w:val="16"/>
                <w:szCs w:val="16"/>
              </w:rPr>
              <w:t xml:space="preserve">Verb, 3. </w:t>
            </w:r>
            <w:r w:rsidR="000E4EAC">
              <w:rPr>
                <w:bCs/>
                <w:sz w:val="16"/>
                <w:szCs w:val="16"/>
              </w:rPr>
              <w:t xml:space="preserve">P. </w:t>
            </w:r>
            <w:r w:rsidRPr="00B67BA7">
              <w:rPr>
                <w:bCs/>
                <w:sz w:val="16"/>
                <w:szCs w:val="16"/>
              </w:rPr>
              <w:t>Sg</w:t>
            </w:r>
            <w:r w:rsidR="00266903">
              <w:rPr>
                <w:bCs/>
                <w:sz w:val="16"/>
                <w:szCs w:val="16"/>
              </w:rPr>
              <w:t>.</w:t>
            </w:r>
            <w:r w:rsidRPr="00B67BA7">
              <w:rPr>
                <w:bCs/>
                <w:sz w:val="16"/>
                <w:szCs w:val="16"/>
              </w:rPr>
              <w:t xml:space="preserve"> </w:t>
            </w:r>
            <w:r w:rsidR="008305CE">
              <w:rPr>
                <w:bCs/>
                <w:sz w:val="16"/>
                <w:szCs w:val="16"/>
              </w:rPr>
              <w:t>Ind.</w:t>
            </w:r>
            <w:r w:rsidRPr="00B67BA7">
              <w:rPr>
                <w:bCs/>
                <w:sz w:val="16"/>
                <w:szCs w:val="16"/>
              </w:rPr>
              <w:t xml:space="preserve"> </w:t>
            </w:r>
            <w:r w:rsidR="000E4EAC">
              <w:rPr>
                <w:bCs/>
                <w:sz w:val="16"/>
                <w:szCs w:val="16"/>
              </w:rPr>
              <w:t>Prät.</w:t>
            </w:r>
            <w:r w:rsidRPr="00B67BA7">
              <w:rPr>
                <w:bCs/>
                <w:sz w:val="16"/>
                <w:szCs w:val="16"/>
              </w:rPr>
              <w:t xml:space="preserve"> zu </w:t>
            </w:r>
            <w:r w:rsidR="00697DFB" w:rsidRPr="00B67BA7">
              <w:rPr>
                <w:bCs/>
                <w:i/>
                <w:sz w:val="16"/>
                <w:szCs w:val="16"/>
              </w:rPr>
              <w:t>erscheinen</w:t>
            </w:r>
          </w:p>
        </w:tc>
        <w:tc>
          <w:tcPr>
            <w:tcW w:w="1529" w:type="dxa"/>
          </w:tcPr>
          <w:p w14:paraId="63301B13" w14:textId="1831C358" w:rsidR="006321A8" w:rsidRPr="00B67BA7" w:rsidRDefault="003B2877" w:rsidP="001F2D17">
            <w:r w:rsidRPr="00B67BA7">
              <w:rPr>
                <w:bCs/>
                <w:sz w:val="16"/>
                <w:szCs w:val="16"/>
              </w:rPr>
              <w:t>Partikel, Konjunktion</w:t>
            </w:r>
          </w:p>
        </w:tc>
        <w:tc>
          <w:tcPr>
            <w:tcW w:w="1529" w:type="dxa"/>
          </w:tcPr>
          <w:p w14:paraId="478B8C75" w14:textId="51B933BA" w:rsidR="006321A8" w:rsidRPr="00B67BA7" w:rsidRDefault="00991C76" w:rsidP="001F2D17">
            <w:r w:rsidRPr="00B67BA7">
              <w:rPr>
                <w:sz w:val="16"/>
                <w:szCs w:val="16"/>
              </w:rPr>
              <w:t>Personalpronomen,</w:t>
            </w:r>
            <w:r w:rsidR="00567DBA" w:rsidRPr="00B67BA7">
              <w:rPr>
                <w:sz w:val="16"/>
                <w:szCs w:val="16"/>
              </w:rPr>
              <w:t xml:space="preserve"> </w:t>
            </w:r>
            <w:r w:rsidR="00810A6A">
              <w:rPr>
                <w:sz w:val="16"/>
                <w:szCs w:val="16"/>
              </w:rPr>
              <w:t>Dat.</w:t>
            </w:r>
            <w:r w:rsidR="00567DBA" w:rsidRPr="00B67BA7">
              <w:rPr>
                <w:sz w:val="16"/>
                <w:szCs w:val="16"/>
              </w:rPr>
              <w:t xml:space="preserve"> </w:t>
            </w:r>
            <w:r w:rsidR="00031FFE">
              <w:rPr>
                <w:sz w:val="16"/>
                <w:szCs w:val="16"/>
              </w:rPr>
              <w:t>Sg.</w:t>
            </w:r>
            <w:r w:rsidR="00567DBA" w:rsidRPr="00B67BA7">
              <w:rPr>
                <w:sz w:val="16"/>
                <w:szCs w:val="16"/>
              </w:rPr>
              <w:t xml:space="preserve"> </w:t>
            </w:r>
            <w:r w:rsidR="000E4EAC">
              <w:rPr>
                <w:sz w:val="16"/>
                <w:szCs w:val="16"/>
              </w:rPr>
              <w:t>m.</w:t>
            </w:r>
          </w:p>
        </w:tc>
        <w:tc>
          <w:tcPr>
            <w:tcW w:w="1529" w:type="dxa"/>
          </w:tcPr>
          <w:p w14:paraId="4F983533" w14:textId="76037299" w:rsidR="006321A8" w:rsidRPr="00B67BA7" w:rsidRDefault="009269D3" w:rsidP="009269D3">
            <w:r w:rsidRPr="00B67BA7">
              <w:rPr>
                <w:bCs/>
                <w:sz w:val="16"/>
                <w:szCs w:val="16"/>
              </w:rPr>
              <w:t xml:space="preserve">definiter Artikel, </w:t>
            </w:r>
            <w:r w:rsidR="000E4EAC">
              <w:rPr>
                <w:bCs/>
                <w:sz w:val="16"/>
                <w:szCs w:val="16"/>
              </w:rPr>
              <w:t>Nom.</w:t>
            </w:r>
            <w:r w:rsidRPr="00B67BA7">
              <w:rPr>
                <w:bCs/>
                <w:sz w:val="16"/>
                <w:szCs w:val="16"/>
              </w:rPr>
              <w:t xml:space="preserve"> </w:t>
            </w:r>
            <w:r w:rsidR="00031FFE">
              <w:rPr>
                <w:bCs/>
                <w:sz w:val="16"/>
                <w:szCs w:val="16"/>
              </w:rPr>
              <w:t>Sg.</w:t>
            </w:r>
            <w:r w:rsidRPr="00B67BA7">
              <w:rPr>
                <w:bCs/>
                <w:sz w:val="16"/>
                <w:szCs w:val="16"/>
              </w:rPr>
              <w:t xml:space="preserve"> </w:t>
            </w:r>
            <w:r w:rsidR="000E4EAC">
              <w:rPr>
                <w:bCs/>
                <w:sz w:val="16"/>
                <w:szCs w:val="16"/>
              </w:rPr>
              <w:t>m.</w:t>
            </w:r>
          </w:p>
        </w:tc>
        <w:tc>
          <w:tcPr>
            <w:tcW w:w="1530" w:type="dxa"/>
          </w:tcPr>
          <w:p w14:paraId="1D3DD76C" w14:textId="2ABF7CD0" w:rsidR="006321A8" w:rsidRPr="00B67BA7" w:rsidRDefault="005447AC" w:rsidP="001F2D17">
            <w:r w:rsidRPr="00B67BA7">
              <w:rPr>
                <w:bCs/>
                <w:sz w:val="16"/>
                <w:szCs w:val="16"/>
              </w:rPr>
              <w:t xml:space="preserve">Substantiv, </w:t>
            </w:r>
            <w:r w:rsidR="000E4EAC">
              <w:rPr>
                <w:bCs/>
                <w:sz w:val="16"/>
                <w:szCs w:val="16"/>
              </w:rPr>
              <w:t>Nom.</w:t>
            </w:r>
            <w:r w:rsidRPr="00B67BA7">
              <w:rPr>
                <w:bCs/>
                <w:sz w:val="16"/>
                <w:szCs w:val="16"/>
              </w:rPr>
              <w:t xml:space="preserve"> </w:t>
            </w:r>
            <w:r w:rsidR="00031FFE">
              <w:rPr>
                <w:bCs/>
                <w:sz w:val="16"/>
                <w:szCs w:val="16"/>
              </w:rPr>
              <w:t>Sg.</w:t>
            </w:r>
            <w:r w:rsidRPr="00B67BA7">
              <w:rPr>
                <w:bCs/>
                <w:sz w:val="16"/>
                <w:szCs w:val="16"/>
              </w:rPr>
              <w:t xml:space="preserve"> zu </w:t>
            </w:r>
            <w:r w:rsidRPr="00B67BA7">
              <w:rPr>
                <w:bCs/>
                <w:i/>
                <w:sz w:val="16"/>
                <w:szCs w:val="16"/>
              </w:rPr>
              <w:t>E</w:t>
            </w:r>
            <w:r w:rsidRPr="00B67BA7">
              <w:rPr>
                <w:bCs/>
                <w:i/>
                <w:iCs/>
                <w:sz w:val="16"/>
                <w:szCs w:val="16"/>
              </w:rPr>
              <w:t>ngel</w:t>
            </w:r>
          </w:p>
        </w:tc>
      </w:tr>
    </w:tbl>
    <w:p w14:paraId="7B5DAB06" w14:textId="2362897A" w:rsidR="005C2563" w:rsidRPr="007A01E9" w:rsidRDefault="005C2563" w:rsidP="007A01E9">
      <w:pPr>
        <w:spacing w:line="240" w:lineRule="auto"/>
        <w:rPr>
          <w:sz w:val="10"/>
          <w:szCs w:val="10"/>
        </w:rPr>
      </w:pPr>
    </w:p>
    <w:tbl>
      <w:tblPr>
        <w:tblStyle w:val="Tabellenraster"/>
        <w:tblW w:w="0" w:type="auto"/>
        <w:tblLook w:val="04A0" w:firstRow="1" w:lastRow="0" w:firstColumn="1" w:lastColumn="0" w:noHBand="0" w:noVBand="1"/>
      </w:tblPr>
      <w:tblGrid>
        <w:gridCol w:w="603"/>
        <w:gridCol w:w="783"/>
        <w:gridCol w:w="622"/>
        <w:gridCol w:w="779"/>
        <w:gridCol w:w="566"/>
        <w:gridCol w:w="776"/>
        <w:gridCol w:w="566"/>
        <w:gridCol w:w="887"/>
        <w:gridCol w:w="566"/>
        <w:gridCol w:w="616"/>
        <w:gridCol w:w="778"/>
        <w:gridCol w:w="607"/>
        <w:gridCol w:w="686"/>
      </w:tblGrid>
      <w:tr w:rsidR="000E4EAC" w:rsidRPr="00B67BA7" w14:paraId="57127BE4" w14:textId="7F6705AC" w:rsidTr="00C00AE6">
        <w:tc>
          <w:tcPr>
            <w:tcW w:w="0" w:type="auto"/>
          </w:tcPr>
          <w:p w14:paraId="0DACD4B1" w14:textId="74ACEC36" w:rsidR="00C775A7" w:rsidRPr="00B67BA7" w:rsidRDefault="00C775A7" w:rsidP="001F2D17">
            <w:r w:rsidRPr="00B67BA7">
              <w:t>des</w:t>
            </w:r>
          </w:p>
        </w:tc>
        <w:tc>
          <w:tcPr>
            <w:tcW w:w="0" w:type="auto"/>
          </w:tcPr>
          <w:p w14:paraId="3A683B74" w14:textId="4BD328ED" w:rsidR="00C775A7" w:rsidRPr="00B67BA7" w:rsidRDefault="00C775A7" w:rsidP="001F2D17">
            <w:r w:rsidRPr="00B67BA7">
              <w:t>herren</w:t>
            </w:r>
          </w:p>
        </w:tc>
        <w:tc>
          <w:tcPr>
            <w:tcW w:w="0" w:type="auto"/>
          </w:tcPr>
          <w:p w14:paraId="512195FC" w14:textId="09311F9E" w:rsidR="00C775A7" w:rsidRPr="00B67BA7" w:rsidRDefault="003F7AF7" w:rsidP="001F2D17">
            <w:r w:rsidRPr="00B67BA7">
              <w:t>V</w:t>
            </w:r>
            <w:r w:rsidR="00C775A7" w:rsidRPr="00B67BA7">
              <w:t>nd</w:t>
            </w:r>
          </w:p>
        </w:tc>
        <w:tc>
          <w:tcPr>
            <w:tcW w:w="0" w:type="auto"/>
          </w:tcPr>
          <w:p w14:paraId="4BBDB0F9" w14:textId="466C651A" w:rsidR="00C775A7" w:rsidRPr="00B67BA7" w:rsidRDefault="00C775A7" w:rsidP="001F2D17">
            <w:r w:rsidRPr="00B67BA7">
              <w:rPr>
                <w:rFonts w:ascii="Calibri" w:hAnsi="Calibri" w:cs="Calibri"/>
              </w:rPr>
              <w:t>ſ</w:t>
            </w:r>
            <w:r w:rsidRPr="00B67BA7">
              <w:t>tund</w:t>
            </w:r>
          </w:p>
        </w:tc>
        <w:tc>
          <w:tcPr>
            <w:tcW w:w="0" w:type="auto"/>
          </w:tcPr>
          <w:p w14:paraId="21B61DDB" w14:textId="35C27D90" w:rsidR="00C775A7" w:rsidRPr="00B67BA7" w:rsidRDefault="00C775A7" w:rsidP="001F2D17">
            <w:r w:rsidRPr="00B67BA7">
              <w:t>zur</w:t>
            </w:r>
          </w:p>
        </w:tc>
        <w:tc>
          <w:tcPr>
            <w:tcW w:w="0" w:type="auto"/>
          </w:tcPr>
          <w:p w14:paraId="473B2682" w14:textId="283AD52F" w:rsidR="00C775A7" w:rsidRPr="00B67BA7" w:rsidRDefault="00C775A7" w:rsidP="001F2D17">
            <w:r w:rsidRPr="00B67BA7">
              <w:t>rechten</w:t>
            </w:r>
          </w:p>
        </w:tc>
        <w:tc>
          <w:tcPr>
            <w:tcW w:w="0" w:type="auto"/>
          </w:tcPr>
          <w:p w14:paraId="43413234" w14:textId="039EDE14" w:rsidR="00C775A7" w:rsidRPr="00B67BA7" w:rsidRDefault="00C775A7" w:rsidP="001F2D17">
            <w:r w:rsidRPr="00B67BA7">
              <w:t>am</w:t>
            </w:r>
          </w:p>
        </w:tc>
        <w:tc>
          <w:tcPr>
            <w:tcW w:w="0" w:type="auto"/>
          </w:tcPr>
          <w:p w14:paraId="372FBABA" w14:textId="4AD384F1" w:rsidR="00C775A7" w:rsidRPr="00B67BA7" w:rsidRDefault="00C775A7" w:rsidP="001F2D17">
            <w:r w:rsidRPr="00B67BA7">
              <w:t>reuch altar</w:t>
            </w:r>
          </w:p>
        </w:tc>
        <w:tc>
          <w:tcPr>
            <w:tcW w:w="0" w:type="auto"/>
          </w:tcPr>
          <w:p w14:paraId="771F047B" w14:textId="3345E444" w:rsidR="00C775A7" w:rsidRPr="00B67BA7" w:rsidRDefault="00C775A7" w:rsidP="001F2D17">
            <w:r w:rsidRPr="00B67BA7">
              <w:t>Vnd</w:t>
            </w:r>
          </w:p>
        </w:tc>
        <w:tc>
          <w:tcPr>
            <w:tcW w:w="0" w:type="auto"/>
          </w:tcPr>
          <w:p w14:paraId="43BB019D" w14:textId="0D28CED4" w:rsidR="00C775A7" w:rsidRPr="00B67BA7" w:rsidRDefault="00C775A7" w:rsidP="001F2D17">
            <w:r w:rsidRPr="00B67BA7">
              <w:t xml:space="preserve">als </w:t>
            </w:r>
          </w:p>
        </w:tc>
        <w:tc>
          <w:tcPr>
            <w:tcW w:w="0" w:type="auto"/>
          </w:tcPr>
          <w:p w14:paraId="26750625" w14:textId="5F519D94" w:rsidR="00C775A7" w:rsidRPr="00B67BA7" w:rsidRDefault="00C775A7" w:rsidP="001F2D17">
            <w:r w:rsidRPr="00B67BA7">
              <w:t>Zacharias</w:t>
            </w:r>
          </w:p>
        </w:tc>
        <w:tc>
          <w:tcPr>
            <w:tcW w:w="0" w:type="auto"/>
          </w:tcPr>
          <w:p w14:paraId="3D1B3023" w14:textId="1C363B9D" w:rsidR="00C775A7" w:rsidRPr="00B67BA7" w:rsidRDefault="00C775A7" w:rsidP="001F2D17">
            <w:r w:rsidRPr="00B67BA7">
              <w:t>in</w:t>
            </w:r>
          </w:p>
        </w:tc>
        <w:tc>
          <w:tcPr>
            <w:tcW w:w="0" w:type="auto"/>
          </w:tcPr>
          <w:p w14:paraId="2E51A660" w14:textId="5650C21B" w:rsidR="00C775A7" w:rsidRPr="00B67BA7" w:rsidRDefault="00C775A7" w:rsidP="001F2D17">
            <w:r w:rsidRPr="00B67BA7">
              <w:rPr>
                <w:rFonts w:ascii="Calibri" w:hAnsi="Calibri" w:cs="Calibri"/>
              </w:rPr>
              <w:t>ſ</w:t>
            </w:r>
            <w:r w:rsidRPr="00B67BA7">
              <w:t>ahe</w:t>
            </w:r>
          </w:p>
        </w:tc>
      </w:tr>
      <w:tr w:rsidR="000E4EAC" w:rsidRPr="00B67BA7" w14:paraId="583B2BC9" w14:textId="370A83AC" w:rsidTr="00C00AE6">
        <w:tc>
          <w:tcPr>
            <w:tcW w:w="0" w:type="auto"/>
          </w:tcPr>
          <w:p w14:paraId="7B27B71C" w14:textId="31DF2C44" w:rsidR="00C775A7" w:rsidRPr="00B67BA7" w:rsidRDefault="003B5EBE" w:rsidP="001F2D17">
            <w:r w:rsidRPr="00B67BA7">
              <w:lastRenderedPageBreak/>
              <w:t>des</w:t>
            </w:r>
          </w:p>
        </w:tc>
        <w:tc>
          <w:tcPr>
            <w:tcW w:w="0" w:type="auto"/>
          </w:tcPr>
          <w:p w14:paraId="3DA8B2D8" w14:textId="2DBB9FEA" w:rsidR="00C775A7" w:rsidRPr="00B67BA7" w:rsidRDefault="003B5EBE" w:rsidP="001F2D17">
            <w:r w:rsidRPr="00B67BA7">
              <w:t>Herrn</w:t>
            </w:r>
          </w:p>
        </w:tc>
        <w:tc>
          <w:tcPr>
            <w:tcW w:w="0" w:type="auto"/>
          </w:tcPr>
          <w:p w14:paraId="4302E454" w14:textId="44228381" w:rsidR="00C775A7" w:rsidRPr="00B67BA7" w:rsidRDefault="003F7AF7" w:rsidP="001F2D17">
            <w:r w:rsidRPr="00B67BA7">
              <w:t>U</w:t>
            </w:r>
            <w:r w:rsidR="003B5EBE" w:rsidRPr="00B67BA7">
              <w:t>nd</w:t>
            </w:r>
          </w:p>
        </w:tc>
        <w:tc>
          <w:tcPr>
            <w:tcW w:w="0" w:type="auto"/>
          </w:tcPr>
          <w:p w14:paraId="0BE1E41C" w14:textId="389C0BF4" w:rsidR="00C775A7" w:rsidRPr="00B67BA7" w:rsidRDefault="003B5EBE" w:rsidP="001F2D17">
            <w:r w:rsidRPr="00B67BA7">
              <w:t>stand</w:t>
            </w:r>
          </w:p>
        </w:tc>
        <w:tc>
          <w:tcPr>
            <w:tcW w:w="0" w:type="auto"/>
          </w:tcPr>
          <w:p w14:paraId="21B513D1" w14:textId="047A242D" w:rsidR="00C775A7" w:rsidRPr="00B67BA7" w:rsidRDefault="003B5EBE" w:rsidP="001F2D17">
            <w:r w:rsidRPr="00B67BA7">
              <w:t>zur</w:t>
            </w:r>
          </w:p>
        </w:tc>
        <w:tc>
          <w:tcPr>
            <w:tcW w:w="0" w:type="auto"/>
          </w:tcPr>
          <w:p w14:paraId="73F8BF44" w14:textId="2E2AF794" w:rsidR="00C775A7" w:rsidRPr="00B67BA7" w:rsidRDefault="00B853B3" w:rsidP="001F2D17">
            <w:r w:rsidRPr="00B67BA7">
              <w:t>Rechten</w:t>
            </w:r>
          </w:p>
        </w:tc>
        <w:tc>
          <w:tcPr>
            <w:tcW w:w="0" w:type="auto"/>
          </w:tcPr>
          <w:p w14:paraId="28CE7D47" w14:textId="010CCD29" w:rsidR="00C775A7" w:rsidRPr="00B67BA7" w:rsidRDefault="00B853B3" w:rsidP="001F2D17">
            <w:r w:rsidRPr="00B67BA7">
              <w:t>am</w:t>
            </w:r>
          </w:p>
        </w:tc>
        <w:tc>
          <w:tcPr>
            <w:tcW w:w="0" w:type="auto"/>
          </w:tcPr>
          <w:p w14:paraId="14A8E416" w14:textId="22B9DC26" w:rsidR="00C775A7" w:rsidRPr="00B67BA7" w:rsidRDefault="00B853B3" w:rsidP="001F2D17">
            <w:r w:rsidRPr="00B67BA7">
              <w:t>Rauchaltar</w:t>
            </w:r>
          </w:p>
        </w:tc>
        <w:tc>
          <w:tcPr>
            <w:tcW w:w="0" w:type="auto"/>
          </w:tcPr>
          <w:p w14:paraId="71A57BA3" w14:textId="123BE6AC" w:rsidR="00C775A7" w:rsidRPr="00B67BA7" w:rsidRDefault="00B853B3" w:rsidP="001F2D17">
            <w:r w:rsidRPr="00B67BA7">
              <w:t>Und</w:t>
            </w:r>
          </w:p>
        </w:tc>
        <w:tc>
          <w:tcPr>
            <w:tcW w:w="0" w:type="auto"/>
          </w:tcPr>
          <w:p w14:paraId="4A09BE5A" w14:textId="3184E2DF" w:rsidR="00C775A7" w:rsidRPr="00B67BA7" w:rsidRDefault="00B853B3" w:rsidP="001F2D17">
            <w:r w:rsidRPr="00B67BA7">
              <w:t>als</w:t>
            </w:r>
          </w:p>
        </w:tc>
        <w:tc>
          <w:tcPr>
            <w:tcW w:w="0" w:type="auto"/>
          </w:tcPr>
          <w:p w14:paraId="7D9952E3" w14:textId="791BBE92" w:rsidR="00C775A7" w:rsidRPr="00B67BA7" w:rsidRDefault="00B853B3" w:rsidP="001F2D17">
            <w:r w:rsidRPr="00B67BA7">
              <w:t>Zacharias</w:t>
            </w:r>
          </w:p>
        </w:tc>
        <w:tc>
          <w:tcPr>
            <w:tcW w:w="0" w:type="auto"/>
          </w:tcPr>
          <w:p w14:paraId="2E42EAEC" w14:textId="1657E327" w:rsidR="00C775A7" w:rsidRPr="00B67BA7" w:rsidRDefault="00B853B3" w:rsidP="001F2D17">
            <w:r w:rsidRPr="00B67BA7">
              <w:t>ihn</w:t>
            </w:r>
          </w:p>
        </w:tc>
        <w:tc>
          <w:tcPr>
            <w:tcW w:w="0" w:type="auto"/>
          </w:tcPr>
          <w:p w14:paraId="296A29FD" w14:textId="52323131" w:rsidR="00C775A7" w:rsidRPr="00B67BA7" w:rsidRDefault="00B853B3" w:rsidP="001F2D17">
            <w:r w:rsidRPr="00B67BA7">
              <w:t>sah</w:t>
            </w:r>
          </w:p>
        </w:tc>
      </w:tr>
      <w:tr w:rsidR="000E4EAC" w:rsidRPr="00B67BA7" w14:paraId="68E083DF" w14:textId="52D26421" w:rsidTr="00C00AE6">
        <w:tc>
          <w:tcPr>
            <w:tcW w:w="0" w:type="auto"/>
          </w:tcPr>
          <w:p w14:paraId="710BA5DE" w14:textId="0E0DEE27" w:rsidR="00C775A7" w:rsidRPr="00B67BA7" w:rsidRDefault="00C97E78" w:rsidP="001F2D17">
            <w:pPr>
              <w:rPr>
                <w:sz w:val="16"/>
                <w:szCs w:val="16"/>
              </w:rPr>
            </w:pPr>
            <w:r w:rsidRPr="00B67BA7">
              <w:rPr>
                <w:bCs/>
                <w:sz w:val="16"/>
                <w:szCs w:val="16"/>
              </w:rPr>
              <w:t xml:space="preserve">definiter Artikel, </w:t>
            </w:r>
            <w:r w:rsidR="000E4EAC">
              <w:rPr>
                <w:bCs/>
                <w:sz w:val="16"/>
                <w:szCs w:val="16"/>
              </w:rPr>
              <w:t>Gen.</w:t>
            </w:r>
            <w:r w:rsidRPr="00B67BA7">
              <w:rPr>
                <w:bCs/>
                <w:sz w:val="16"/>
                <w:szCs w:val="16"/>
              </w:rPr>
              <w:t xml:space="preserve"> </w:t>
            </w:r>
            <w:r w:rsidR="00031FFE">
              <w:rPr>
                <w:bCs/>
                <w:sz w:val="16"/>
                <w:szCs w:val="16"/>
              </w:rPr>
              <w:t>Sg.</w:t>
            </w:r>
            <w:r w:rsidRPr="00B67BA7">
              <w:rPr>
                <w:bCs/>
                <w:sz w:val="16"/>
                <w:szCs w:val="16"/>
              </w:rPr>
              <w:t xml:space="preserve"> </w:t>
            </w:r>
            <w:r w:rsidR="000E4EAC">
              <w:rPr>
                <w:bCs/>
                <w:sz w:val="16"/>
                <w:szCs w:val="16"/>
              </w:rPr>
              <w:t>m.</w:t>
            </w:r>
          </w:p>
        </w:tc>
        <w:tc>
          <w:tcPr>
            <w:tcW w:w="0" w:type="auto"/>
          </w:tcPr>
          <w:p w14:paraId="66E72C68" w14:textId="2084FD39" w:rsidR="00C775A7" w:rsidRPr="00B67BA7" w:rsidRDefault="00AB2DC3" w:rsidP="001F2D17">
            <w:pPr>
              <w:rPr>
                <w:sz w:val="16"/>
                <w:szCs w:val="16"/>
              </w:rPr>
            </w:pPr>
            <w:r w:rsidRPr="00B67BA7">
              <w:rPr>
                <w:bCs/>
                <w:sz w:val="16"/>
                <w:szCs w:val="16"/>
              </w:rPr>
              <w:t>Substantiv</w:t>
            </w:r>
            <w:r w:rsidR="00991C76" w:rsidRPr="00B67BA7">
              <w:rPr>
                <w:bCs/>
                <w:sz w:val="16"/>
                <w:szCs w:val="16"/>
              </w:rPr>
              <w:t>,</w:t>
            </w:r>
            <w:r w:rsidRPr="00B67BA7">
              <w:rPr>
                <w:bCs/>
                <w:sz w:val="16"/>
                <w:szCs w:val="16"/>
              </w:rPr>
              <w:t xml:space="preserve"> </w:t>
            </w:r>
            <w:r w:rsidR="000E4EAC">
              <w:rPr>
                <w:bCs/>
                <w:sz w:val="16"/>
                <w:szCs w:val="16"/>
              </w:rPr>
              <w:t>Gen.</w:t>
            </w:r>
            <w:r w:rsidRPr="00B67BA7">
              <w:rPr>
                <w:bCs/>
                <w:sz w:val="16"/>
                <w:szCs w:val="16"/>
              </w:rPr>
              <w:t xml:space="preserve"> </w:t>
            </w:r>
            <w:r w:rsidR="00031FFE">
              <w:rPr>
                <w:bCs/>
                <w:sz w:val="16"/>
                <w:szCs w:val="16"/>
              </w:rPr>
              <w:t>Sg.</w:t>
            </w:r>
            <w:r w:rsidRPr="00B67BA7">
              <w:rPr>
                <w:bCs/>
                <w:sz w:val="16"/>
                <w:szCs w:val="16"/>
              </w:rPr>
              <w:t xml:space="preserve"> zu </w:t>
            </w:r>
            <w:r w:rsidRPr="00B67BA7">
              <w:rPr>
                <w:bCs/>
                <w:i/>
                <w:sz w:val="16"/>
                <w:szCs w:val="16"/>
              </w:rPr>
              <w:t>h</w:t>
            </w:r>
            <w:r w:rsidR="00AA5E30" w:rsidRPr="00B67BA7">
              <w:rPr>
                <w:bCs/>
                <w:i/>
                <w:sz w:val="16"/>
                <w:szCs w:val="16"/>
              </w:rPr>
              <w:t>e</w:t>
            </w:r>
            <w:r w:rsidRPr="00B67BA7">
              <w:rPr>
                <w:bCs/>
                <w:i/>
                <w:sz w:val="16"/>
                <w:szCs w:val="16"/>
              </w:rPr>
              <w:t>rre</w:t>
            </w:r>
            <w:r w:rsidRPr="00B67BA7">
              <w:rPr>
                <w:bCs/>
                <w:sz w:val="16"/>
                <w:szCs w:val="16"/>
              </w:rPr>
              <w:t xml:space="preserve">, </w:t>
            </w:r>
            <w:r w:rsidRPr="00B67BA7">
              <w:rPr>
                <w:bCs/>
                <w:i/>
                <w:iCs/>
                <w:sz w:val="16"/>
                <w:szCs w:val="16"/>
              </w:rPr>
              <w:t>h</w:t>
            </w:r>
            <w:r w:rsidR="00AA5E30" w:rsidRPr="00B67BA7">
              <w:rPr>
                <w:bCs/>
                <w:i/>
                <w:iCs/>
                <w:sz w:val="16"/>
                <w:szCs w:val="16"/>
              </w:rPr>
              <w:t>e</w:t>
            </w:r>
            <w:r w:rsidRPr="00B67BA7">
              <w:rPr>
                <w:bCs/>
                <w:i/>
                <w:iCs/>
                <w:sz w:val="16"/>
                <w:szCs w:val="16"/>
              </w:rPr>
              <w:t>r</w:t>
            </w:r>
          </w:p>
        </w:tc>
        <w:tc>
          <w:tcPr>
            <w:tcW w:w="0" w:type="auto"/>
          </w:tcPr>
          <w:p w14:paraId="69F2B489" w14:textId="2F3B1BFB" w:rsidR="00C775A7" w:rsidRPr="00B67BA7" w:rsidRDefault="00437380" w:rsidP="001F2D17">
            <w:pPr>
              <w:rPr>
                <w:sz w:val="16"/>
                <w:szCs w:val="16"/>
              </w:rPr>
            </w:pPr>
            <w:r w:rsidRPr="00B67BA7">
              <w:rPr>
                <w:bCs/>
                <w:sz w:val="16"/>
                <w:szCs w:val="16"/>
              </w:rPr>
              <w:t>Partikel, Konjunktion</w:t>
            </w:r>
          </w:p>
        </w:tc>
        <w:tc>
          <w:tcPr>
            <w:tcW w:w="0" w:type="auto"/>
          </w:tcPr>
          <w:p w14:paraId="4D9F8E3D" w14:textId="72246CB0" w:rsidR="00C775A7" w:rsidRPr="00B67BA7" w:rsidRDefault="003F7AF7" w:rsidP="001F2D17">
            <w:pPr>
              <w:rPr>
                <w:sz w:val="16"/>
                <w:szCs w:val="16"/>
              </w:rPr>
            </w:pPr>
            <w:r w:rsidRPr="00B67BA7">
              <w:rPr>
                <w:bCs/>
                <w:sz w:val="16"/>
                <w:szCs w:val="16"/>
              </w:rPr>
              <w:t xml:space="preserve">Verb, 3. </w:t>
            </w:r>
            <w:r w:rsidR="000E4EAC">
              <w:rPr>
                <w:bCs/>
                <w:sz w:val="16"/>
                <w:szCs w:val="16"/>
              </w:rPr>
              <w:t xml:space="preserve">P. </w:t>
            </w:r>
            <w:r w:rsidR="00031FFE">
              <w:rPr>
                <w:bCs/>
                <w:sz w:val="16"/>
                <w:szCs w:val="16"/>
              </w:rPr>
              <w:t>Sg.</w:t>
            </w:r>
            <w:r w:rsidRPr="00B67BA7">
              <w:rPr>
                <w:bCs/>
                <w:sz w:val="16"/>
                <w:szCs w:val="16"/>
              </w:rPr>
              <w:t xml:space="preserve"> </w:t>
            </w:r>
            <w:r w:rsidR="008305CE">
              <w:rPr>
                <w:bCs/>
                <w:sz w:val="16"/>
                <w:szCs w:val="16"/>
              </w:rPr>
              <w:t>Ind.</w:t>
            </w:r>
            <w:r w:rsidRPr="00B67BA7">
              <w:rPr>
                <w:bCs/>
                <w:sz w:val="16"/>
                <w:szCs w:val="16"/>
              </w:rPr>
              <w:t xml:space="preserve"> </w:t>
            </w:r>
            <w:r w:rsidR="000E4EAC">
              <w:rPr>
                <w:bCs/>
                <w:sz w:val="16"/>
                <w:szCs w:val="16"/>
              </w:rPr>
              <w:t>Prät.</w:t>
            </w:r>
            <w:r w:rsidRPr="00B67BA7">
              <w:rPr>
                <w:bCs/>
                <w:sz w:val="16"/>
                <w:szCs w:val="16"/>
              </w:rPr>
              <w:t xml:space="preserve"> zu</w:t>
            </w:r>
            <w:r w:rsidR="00BF6BA3" w:rsidRPr="00B67BA7">
              <w:rPr>
                <w:bCs/>
                <w:sz w:val="16"/>
                <w:szCs w:val="16"/>
              </w:rPr>
              <w:t xml:space="preserve"> </w:t>
            </w:r>
            <w:r w:rsidR="00CF76E2" w:rsidRPr="00B67BA7">
              <w:rPr>
                <w:bCs/>
                <w:i/>
                <w:sz w:val="16"/>
                <w:szCs w:val="16"/>
              </w:rPr>
              <w:t>stehen</w:t>
            </w:r>
          </w:p>
        </w:tc>
        <w:tc>
          <w:tcPr>
            <w:tcW w:w="0" w:type="auto"/>
          </w:tcPr>
          <w:p w14:paraId="13D70A04" w14:textId="5DEFA438" w:rsidR="00C775A7" w:rsidRPr="00B67BA7" w:rsidRDefault="00163F8C" w:rsidP="001F2D17">
            <w:pPr>
              <w:rPr>
                <w:sz w:val="16"/>
                <w:szCs w:val="16"/>
              </w:rPr>
            </w:pPr>
            <w:r w:rsidRPr="00B67BA7">
              <w:rPr>
                <w:sz w:val="16"/>
                <w:szCs w:val="16"/>
              </w:rPr>
              <w:t>Präposition plus Artikel</w:t>
            </w:r>
          </w:p>
        </w:tc>
        <w:tc>
          <w:tcPr>
            <w:tcW w:w="0" w:type="auto"/>
          </w:tcPr>
          <w:p w14:paraId="7D2088AE" w14:textId="02793F4E" w:rsidR="00C775A7" w:rsidRPr="00B67BA7" w:rsidRDefault="00194ED4" w:rsidP="001F2D17">
            <w:pPr>
              <w:rPr>
                <w:sz w:val="16"/>
                <w:szCs w:val="16"/>
              </w:rPr>
            </w:pPr>
            <w:r w:rsidRPr="00B67BA7">
              <w:rPr>
                <w:sz w:val="16"/>
                <w:szCs w:val="16"/>
              </w:rPr>
              <w:t>Adjektiv,</w:t>
            </w:r>
            <w:r w:rsidR="005422D8" w:rsidRPr="00B67BA7">
              <w:rPr>
                <w:sz w:val="16"/>
                <w:szCs w:val="16"/>
              </w:rPr>
              <w:t xml:space="preserve"> </w:t>
            </w:r>
            <w:r w:rsidR="00400434" w:rsidRPr="00B67BA7">
              <w:rPr>
                <w:sz w:val="16"/>
                <w:szCs w:val="16"/>
              </w:rPr>
              <w:t xml:space="preserve">zu </w:t>
            </w:r>
            <w:r w:rsidR="00400434" w:rsidRPr="00B67BA7">
              <w:rPr>
                <w:i/>
                <w:sz w:val="16"/>
                <w:szCs w:val="16"/>
              </w:rPr>
              <w:t>recht</w:t>
            </w:r>
            <w:r w:rsidR="00400434" w:rsidRPr="00B67BA7">
              <w:rPr>
                <w:sz w:val="16"/>
                <w:szCs w:val="16"/>
              </w:rPr>
              <w:t>, nominalisiert</w:t>
            </w:r>
          </w:p>
        </w:tc>
        <w:tc>
          <w:tcPr>
            <w:tcW w:w="0" w:type="auto"/>
          </w:tcPr>
          <w:p w14:paraId="64288933" w14:textId="7E6FD7BD" w:rsidR="00C775A7" w:rsidRPr="00B67BA7" w:rsidRDefault="00097117" w:rsidP="001F2D17">
            <w:pPr>
              <w:rPr>
                <w:sz w:val="16"/>
                <w:szCs w:val="16"/>
              </w:rPr>
            </w:pPr>
            <w:r w:rsidRPr="00B67BA7">
              <w:rPr>
                <w:sz w:val="16"/>
                <w:szCs w:val="16"/>
              </w:rPr>
              <w:t>Pr</w:t>
            </w:r>
            <w:r w:rsidR="00163F8C" w:rsidRPr="00B67BA7">
              <w:rPr>
                <w:sz w:val="16"/>
                <w:szCs w:val="16"/>
              </w:rPr>
              <w:t>äposition plus Artikel</w:t>
            </w:r>
          </w:p>
        </w:tc>
        <w:tc>
          <w:tcPr>
            <w:tcW w:w="0" w:type="auto"/>
          </w:tcPr>
          <w:p w14:paraId="02244B76" w14:textId="6BDBCFB6" w:rsidR="00C775A7" w:rsidRPr="00B67BA7" w:rsidRDefault="000B72A5" w:rsidP="009E78B5">
            <w:pPr>
              <w:rPr>
                <w:sz w:val="16"/>
                <w:szCs w:val="16"/>
              </w:rPr>
            </w:pPr>
            <w:r w:rsidRPr="00B67BA7">
              <w:rPr>
                <w:sz w:val="16"/>
                <w:szCs w:val="16"/>
              </w:rPr>
              <w:t xml:space="preserve">Substantiv, </w:t>
            </w:r>
            <w:r w:rsidR="00810A6A">
              <w:rPr>
                <w:sz w:val="16"/>
                <w:szCs w:val="16"/>
              </w:rPr>
              <w:t>Dat.</w:t>
            </w:r>
            <w:r w:rsidRPr="00B67BA7">
              <w:rPr>
                <w:sz w:val="16"/>
                <w:szCs w:val="16"/>
              </w:rPr>
              <w:t xml:space="preserve"> </w:t>
            </w:r>
            <w:r w:rsidR="00031FFE">
              <w:rPr>
                <w:sz w:val="16"/>
                <w:szCs w:val="16"/>
              </w:rPr>
              <w:t>Sg.</w:t>
            </w:r>
            <w:r w:rsidRPr="00B67BA7">
              <w:rPr>
                <w:sz w:val="16"/>
                <w:szCs w:val="16"/>
              </w:rPr>
              <w:t xml:space="preserve"> zu </w:t>
            </w:r>
            <w:r w:rsidRPr="00B67BA7">
              <w:rPr>
                <w:i/>
                <w:sz w:val="16"/>
                <w:szCs w:val="16"/>
              </w:rPr>
              <w:t>räuchaltar</w:t>
            </w:r>
          </w:p>
        </w:tc>
        <w:tc>
          <w:tcPr>
            <w:tcW w:w="0" w:type="auto"/>
          </w:tcPr>
          <w:p w14:paraId="48C14976" w14:textId="77777777" w:rsidR="00C775A7" w:rsidRPr="00B67BA7" w:rsidRDefault="00C775A7" w:rsidP="001F2D17">
            <w:pPr>
              <w:rPr>
                <w:sz w:val="16"/>
                <w:szCs w:val="16"/>
              </w:rPr>
            </w:pPr>
          </w:p>
        </w:tc>
        <w:tc>
          <w:tcPr>
            <w:tcW w:w="0" w:type="auto"/>
          </w:tcPr>
          <w:p w14:paraId="7D5F63D2" w14:textId="613B8A23" w:rsidR="00C775A7" w:rsidRPr="00B67BA7" w:rsidRDefault="00110C10" w:rsidP="001F2D17">
            <w:pPr>
              <w:rPr>
                <w:sz w:val="16"/>
                <w:szCs w:val="16"/>
              </w:rPr>
            </w:pPr>
            <w:r w:rsidRPr="00B67BA7">
              <w:rPr>
                <w:sz w:val="16"/>
                <w:szCs w:val="16"/>
              </w:rPr>
              <w:t>Partikel, Konju</w:t>
            </w:r>
            <w:r w:rsidR="00505250" w:rsidRPr="00B67BA7">
              <w:rPr>
                <w:sz w:val="16"/>
                <w:szCs w:val="16"/>
              </w:rPr>
              <w:t>n</w:t>
            </w:r>
            <w:r w:rsidRPr="00B67BA7">
              <w:rPr>
                <w:sz w:val="16"/>
                <w:szCs w:val="16"/>
              </w:rPr>
              <w:t>ktion</w:t>
            </w:r>
          </w:p>
        </w:tc>
        <w:tc>
          <w:tcPr>
            <w:tcW w:w="0" w:type="auto"/>
          </w:tcPr>
          <w:p w14:paraId="4887ADFF" w14:textId="75749152" w:rsidR="00C775A7" w:rsidRPr="00B67BA7" w:rsidRDefault="00991C76" w:rsidP="001F2D17">
            <w:pPr>
              <w:rPr>
                <w:sz w:val="16"/>
                <w:szCs w:val="16"/>
              </w:rPr>
            </w:pPr>
            <w:r w:rsidRPr="00B67BA7">
              <w:rPr>
                <w:sz w:val="16"/>
                <w:szCs w:val="16"/>
              </w:rPr>
              <w:t>Substantiv</w:t>
            </w:r>
            <w:r w:rsidR="00076AD8" w:rsidRPr="00B67BA7">
              <w:rPr>
                <w:sz w:val="16"/>
                <w:szCs w:val="16"/>
              </w:rPr>
              <w:t xml:space="preserve">, Eigenname, </w:t>
            </w:r>
            <w:r w:rsidR="000E4EAC">
              <w:rPr>
                <w:sz w:val="16"/>
                <w:szCs w:val="16"/>
              </w:rPr>
              <w:t>Nom.</w:t>
            </w:r>
            <w:r w:rsidR="00076AD8" w:rsidRPr="00B67BA7">
              <w:rPr>
                <w:sz w:val="16"/>
                <w:szCs w:val="16"/>
              </w:rPr>
              <w:t xml:space="preserve"> </w:t>
            </w:r>
            <w:r w:rsidR="00031FFE">
              <w:rPr>
                <w:sz w:val="16"/>
                <w:szCs w:val="16"/>
              </w:rPr>
              <w:t>Sg.</w:t>
            </w:r>
          </w:p>
        </w:tc>
        <w:tc>
          <w:tcPr>
            <w:tcW w:w="0" w:type="auto"/>
          </w:tcPr>
          <w:p w14:paraId="456FB0DA" w14:textId="1557E68C" w:rsidR="00C775A7" w:rsidRPr="00B67BA7" w:rsidRDefault="00991C76" w:rsidP="001F2D17">
            <w:pPr>
              <w:rPr>
                <w:sz w:val="16"/>
                <w:szCs w:val="16"/>
              </w:rPr>
            </w:pPr>
            <w:r w:rsidRPr="00B67BA7">
              <w:rPr>
                <w:sz w:val="16"/>
                <w:szCs w:val="16"/>
              </w:rPr>
              <w:t>Personalpronomen</w:t>
            </w:r>
            <w:r w:rsidR="0021350B" w:rsidRPr="00B67BA7">
              <w:rPr>
                <w:sz w:val="16"/>
                <w:szCs w:val="16"/>
              </w:rPr>
              <w:t xml:space="preserve"> </w:t>
            </w:r>
            <w:r w:rsidR="00810A6A">
              <w:rPr>
                <w:sz w:val="16"/>
                <w:szCs w:val="16"/>
              </w:rPr>
              <w:t>Akk.</w:t>
            </w:r>
            <w:r w:rsidR="0021350B" w:rsidRPr="00B67BA7">
              <w:rPr>
                <w:sz w:val="16"/>
                <w:szCs w:val="16"/>
              </w:rPr>
              <w:t xml:space="preserve"> </w:t>
            </w:r>
            <w:r w:rsidR="00031FFE">
              <w:rPr>
                <w:sz w:val="16"/>
                <w:szCs w:val="16"/>
              </w:rPr>
              <w:t>Sg.</w:t>
            </w:r>
            <w:r w:rsidR="0009596B" w:rsidRPr="00B67BA7">
              <w:rPr>
                <w:sz w:val="16"/>
                <w:szCs w:val="16"/>
              </w:rPr>
              <w:t xml:space="preserve"> </w:t>
            </w:r>
            <w:r w:rsidR="000E4EAC">
              <w:rPr>
                <w:sz w:val="16"/>
                <w:szCs w:val="16"/>
              </w:rPr>
              <w:t>m.</w:t>
            </w:r>
          </w:p>
        </w:tc>
        <w:tc>
          <w:tcPr>
            <w:tcW w:w="0" w:type="auto"/>
          </w:tcPr>
          <w:p w14:paraId="6C581EED" w14:textId="6B504E56" w:rsidR="00C775A7" w:rsidRPr="00B67BA7" w:rsidRDefault="00922A91" w:rsidP="001F2D17">
            <w:pPr>
              <w:rPr>
                <w:sz w:val="16"/>
                <w:szCs w:val="16"/>
              </w:rPr>
            </w:pPr>
            <w:r w:rsidRPr="00B67BA7">
              <w:rPr>
                <w:bCs/>
                <w:sz w:val="16"/>
                <w:szCs w:val="16"/>
              </w:rPr>
              <w:t xml:space="preserve">Verb, 3. </w:t>
            </w:r>
            <w:r w:rsidR="000E4EAC">
              <w:rPr>
                <w:bCs/>
                <w:sz w:val="16"/>
                <w:szCs w:val="16"/>
              </w:rPr>
              <w:t xml:space="preserve">P. </w:t>
            </w:r>
            <w:r w:rsidR="00031FFE">
              <w:rPr>
                <w:bCs/>
                <w:sz w:val="16"/>
                <w:szCs w:val="16"/>
              </w:rPr>
              <w:t>Sg.</w:t>
            </w:r>
            <w:r w:rsidRPr="00B67BA7">
              <w:rPr>
                <w:bCs/>
                <w:sz w:val="16"/>
                <w:szCs w:val="16"/>
              </w:rPr>
              <w:t xml:space="preserve"> </w:t>
            </w:r>
            <w:r w:rsidR="008305CE">
              <w:rPr>
                <w:bCs/>
                <w:sz w:val="16"/>
                <w:szCs w:val="16"/>
              </w:rPr>
              <w:t>Ind.</w:t>
            </w:r>
            <w:r w:rsidRPr="00B67BA7">
              <w:rPr>
                <w:bCs/>
                <w:sz w:val="16"/>
                <w:szCs w:val="16"/>
              </w:rPr>
              <w:t xml:space="preserve"> </w:t>
            </w:r>
            <w:r w:rsidR="000E4EAC">
              <w:rPr>
                <w:bCs/>
                <w:sz w:val="16"/>
                <w:szCs w:val="16"/>
              </w:rPr>
              <w:t>Prät.</w:t>
            </w:r>
            <w:r w:rsidRPr="00B67BA7">
              <w:rPr>
                <w:bCs/>
                <w:sz w:val="16"/>
                <w:szCs w:val="16"/>
              </w:rPr>
              <w:t xml:space="preserve"> Aktiv zu </w:t>
            </w:r>
            <w:r w:rsidRPr="00B67BA7">
              <w:rPr>
                <w:bCs/>
                <w:i/>
                <w:sz w:val="16"/>
                <w:szCs w:val="16"/>
              </w:rPr>
              <w:t>sehen</w:t>
            </w:r>
          </w:p>
        </w:tc>
      </w:tr>
    </w:tbl>
    <w:p w14:paraId="4B95E8D4" w14:textId="77777777" w:rsidR="001121E9" w:rsidRPr="007A01E9" w:rsidRDefault="001121E9" w:rsidP="007A01E9">
      <w:pPr>
        <w:spacing w:line="240" w:lineRule="auto"/>
        <w:rPr>
          <w:sz w:val="10"/>
          <w:szCs w:val="10"/>
        </w:rPr>
      </w:pPr>
    </w:p>
    <w:tbl>
      <w:tblPr>
        <w:tblStyle w:val="Tabellenraster"/>
        <w:tblW w:w="0" w:type="auto"/>
        <w:tblLook w:val="04A0" w:firstRow="1" w:lastRow="0" w:firstColumn="1" w:lastColumn="0" w:noHBand="0" w:noVBand="1"/>
      </w:tblPr>
      <w:tblGrid>
        <w:gridCol w:w="1252"/>
        <w:gridCol w:w="646"/>
        <w:gridCol w:w="642"/>
        <w:gridCol w:w="1216"/>
        <w:gridCol w:w="1223"/>
        <w:gridCol w:w="1220"/>
        <w:gridCol w:w="1222"/>
        <w:gridCol w:w="761"/>
        <w:gridCol w:w="653"/>
      </w:tblGrid>
      <w:tr w:rsidR="00195291" w:rsidRPr="00B67BA7" w14:paraId="428359DE" w14:textId="77777777" w:rsidTr="00E648E2">
        <w:tc>
          <w:tcPr>
            <w:tcW w:w="1310" w:type="dxa"/>
          </w:tcPr>
          <w:p w14:paraId="6F20A2A6" w14:textId="1FBF32C6" w:rsidR="005713A8" w:rsidRPr="00B67BA7" w:rsidRDefault="005713A8" w:rsidP="001F2D17">
            <w:r w:rsidRPr="00B67BA7">
              <w:t>er</w:t>
            </w:r>
            <w:r w:rsidRPr="00B67BA7">
              <w:rPr>
                <w:rFonts w:ascii="Calibri" w:hAnsi="Calibri" w:cs="Calibri"/>
              </w:rPr>
              <w:t>ſ</w:t>
            </w:r>
            <w:r w:rsidRPr="00B67BA7">
              <w:t>chrack</w:t>
            </w:r>
          </w:p>
        </w:tc>
        <w:tc>
          <w:tcPr>
            <w:tcW w:w="655" w:type="dxa"/>
          </w:tcPr>
          <w:p w14:paraId="1F468881" w14:textId="74F97988" w:rsidR="005713A8" w:rsidRPr="00B67BA7" w:rsidRDefault="005713A8" w:rsidP="001F2D17">
            <w:r w:rsidRPr="00B67BA7">
              <w:t>er</w:t>
            </w:r>
          </w:p>
        </w:tc>
        <w:tc>
          <w:tcPr>
            <w:tcW w:w="655" w:type="dxa"/>
          </w:tcPr>
          <w:p w14:paraId="520CB6C3" w14:textId="661DF8C9" w:rsidR="005713A8" w:rsidRPr="00B67BA7" w:rsidRDefault="005713A8" w:rsidP="001F2D17">
            <w:r w:rsidRPr="00B67BA7">
              <w:t>vnd</w:t>
            </w:r>
          </w:p>
        </w:tc>
        <w:tc>
          <w:tcPr>
            <w:tcW w:w="1311" w:type="dxa"/>
          </w:tcPr>
          <w:p w14:paraId="4CCC2570" w14:textId="6EE599E4" w:rsidR="005713A8" w:rsidRPr="00B67BA7" w:rsidRDefault="005713A8" w:rsidP="001F2D17">
            <w:r w:rsidRPr="00B67BA7">
              <w:t>es</w:t>
            </w:r>
          </w:p>
        </w:tc>
        <w:tc>
          <w:tcPr>
            <w:tcW w:w="1311" w:type="dxa"/>
          </w:tcPr>
          <w:p w14:paraId="4EC52848" w14:textId="384EA0F1" w:rsidR="005713A8" w:rsidRPr="00B67BA7" w:rsidRDefault="005713A8" w:rsidP="001F2D17">
            <w:r w:rsidRPr="00B67BA7">
              <w:t>kam</w:t>
            </w:r>
          </w:p>
        </w:tc>
        <w:tc>
          <w:tcPr>
            <w:tcW w:w="1311" w:type="dxa"/>
          </w:tcPr>
          <w:p w14:paraId="7CA72FE3" w14:textId="13B7962D" w:rsidR="005713A8" w:rsidRPr="00B67BA7" w:rsidRDefault="005713A8" w:rsidP="001F2D17">
            <w:r w:rsidRPr="00B67BA7">
              <w:t>in</w:t>
            </w:r>
          </w:p>
        </w:tc>
        <w:tc>
          <w:tcPr>
            <w:tcW w:w="1311" w:type="dxa"/>
          </w:tcPr>
          <w:p w14:paraId="34E52096" w14:textId="0639F0A6" w:rsidR="005713A8" w:rsidRPr="00B67BA7" w:rsidRDefault="005713A8" w:rsidP="001F2D17">
            <w:r w:rsidRPr="00B67BA7">
              <w:t>eyn</w:t>
            </w:r>
          </w:p>
        </w:tc>
        <w:tc>
          <w:tcPr>
            <w:tcW w:w="655" w:type="dxa"/>
          </w:tcPr>
          <w:p w14:paraId="6F09B80F" w14:textId="4FF31D49" w:rsidR="005713A8" w:rsidRPr="00B67BA7" w:rsidRDefault="005713A8" w:rsidP="001F2D17">
            <w:r w:rsidRPr="00B67BA7">
              <w:t>forcht</w:t>
            </w:r>
          </w:p>
        </w:tc>
        <w:tc>
          <w:tcPr>
            <w:tcW w:w="656" w:type="dxa"/>
          </w:tcPr>
          <w:p w14:paraId="551FDD8D" w14:textId="146F02F2" w:rsidR="005713A8" w:rsidRPr="00B67BA7" w:rsidRDefault="005713A8" w:rsidP="001F2D17">
            <w:r w:rsidRPr="00B67BA7">
              <w:t>an</w:t>
            </w:r>
          </w:p>
        </w:tc>
      </w:tr>
      <w:tr w:rsidR="00195291" w:rsidRPr="00B67BA7" w14:paraId="4F2F49A8" w14:textId="77777777" w:rsidTr="00E648E2">
        <w:tc>
          <w:tcPr>
            <w:tcW w:w="1310" w:type="dxa"/>
          </w:tcPr>
          <w:p w14:paraId="441B65DA" w14:textId="3C36415A" w:rsidR="005713A8" w:rsidRPr="00B67BA7" w:rsidRDefault="00B853B3" w:rsidP="001F2D17">
            <w:r w:rsidRPr="00B67BA7">
              <w:t>erschrak</w:t>
            </w:r>
          </w:p>
        </w:tc>
        <w:tc>
          <w:tcPr>
            <w:tcW w:w="655" w:type="dxa"/>
          </w:tcPr>
          <w:p w14:paraId="400516A0" w14:textId="29772190" w:rsidR="005713A8" w:rsidRPr="00B67BA7" w:rsidRDefault="00B853B3" w:rsidP="001F2D17">
            <w:r w:rsidRPr="00B67BA7">
              <w:t>er</w:t>
            </w:r>
          </w:p>
        </w:tc>
        <w:tc>
          <w:tcPr>
            <w:tcW w:w="655" w:type="dxa"/>
          </w:tcPr>
          <w:p w14:paraId="6A1F2B9E" w14:textId="35998F68" w:rsidR="005713A8" w:rsidRPr="00B67BA7" w:rsidRDefault="00B853B3" w:rsidP="001F2D17">
            <w:r w:rsidRPr="00B67BA7">
              <w:t>und</w:t>
            </w:r>
          </w:p>
        </w:tc>
        <w:tc>
          <w:tcPr>
            <w:tcW w:w="1311" w:type="dxa"/>
          </w:tcPr>
          <w:p w14:paraId="48D93AEB" w14:textId="54B97864" w:rsidR="005713A8" w:rsidRPr="00B67BA7" w:rsidRDefault="00B853B3" w:rsidP="001F2D17">
            <w:r w:rsidRPr="00B67BA7">
              <w:t>es</w:t>
            </w:r>
          </w:p>
        </w:tc>
        <w:tc>
          <w:tcPr>
            <w:tcW w:w="1311" w:type="dxa"/>
          </w:tcPr>
          <w:p w14:paraId="50B62023" w14:textId="35D91081" w:rsidR="005713A8" w:rsidRPr="00B67BA7" w:rsidRDefault="00B853B3" w:rsidP="001F2D17">
            <w:r w:rsidRPr="00B67BA7">
              <w:t>kam</w:t>
            </w:r>
          </w:p>
        </w:tc>
        <w:tc>
          <w:tcPr>
            <w:tcW w:w="1311" w:type="dxa"/>
          </w:tcPr>
          <w:p w14:paraId="75FBC597" w14:textId="3D0B848A" w:rsidR="005713A8" w:rsidRPr="00B67BA7" w:rsidRDefault="00B853B3" w:rsidP="001F2D17">
            <w:r w:rsidRPr="00B67BA7">
              <w:t>ihn</w:t>
            </w:r>
          </w:p>
        </w:tc>
        <w:tc>
          <w:tcPr>
            <w:tcW w:w="1311" w:type="dxa"/>
          </w:tcPr>
          <w:p w14:paraId="56D81AC1" w14:textId="58DE3D8B" w:rsidR="005713A8" w:rsidRPr="00B67BA7" w:rsidRDefault="00B853B3" w:rsidP="001F2D17">
            <w:r w:rsidRPr="00B67BA7">
              <w:t>eine</w:t>
            </w:r>
          </w:p>
        </w:tc>
        <w:tc>
          <w:tcPr>
            <w:tcW w:w="655" w:type="dxa"/>
          </w:tcPr>
          <w:p w14:paraId="4F7EB864" w14:textId="028116CF" w:rsidR="005713A8" w:rsidRPr="00B67BA7" w:rsidRDefault="00B853B3" w:rsidP="001F2D17">
            <w:r w:rsidRPr="00B67BA7">
              <w:t>Furcht</w:t>
            </w:r>
          </w:p>
        </w:tc>
        <w:tc>
          <w:tcPr>
            <w:tcW w:w="656" w:type="dxa"/>
          </w:tcPr>
          <w:p w14:paraId="3B874358" w14:textId="47BC0887" w:rsidR="005713A8" w:rsidRPr="00B67BA7" w:rsidRDefault="00BC5C09" w:rsidP="001F2D17">
            <w:r w:rsidRPr="00B67BA7">
              <w:t>an</w:t>
            </w:r>
          </w:p>
        </w:tc>
      </w:tr>
      <w:tr w:rsidR="00195291" w:rsidRPr="00B67BA7" w14:paraId="055AEF15" w14:textId="77777777" w:rsidTr="00E648E2">
        <w:tc>
          <w:tcPr>
            <w:tcW w:w="1310" w:type="dxa"/>
          </w:tcPr>
          <w:p w14:paraId="64297ED5" w14:textId="148098F7" w:rsidR="005713A8" w:rsidRPr="00B67BA7" w:rsidRDefault="00C55ABA" w:rsidP="001F2D17">
            <w:pPr>
              <w:rPr>
                <w:bCs/>
                <w:sz w:val="16"/>
                <w:szCs w:val="16"/>
              </w:rPr>
            </w:pPr>
            <w:r w:rsidRPr="00B67BA7">
              <w:rPr>
                <w:bCs/>
                <w:sz w:val="16"/>
                <w:szCs w:val="16"/>
              </w:rPr>
              <w:t xml:space="preserve">Verb, 3. </w:t>
            </w:r>
            <w:r w:rsidR="000E4EAC">
              <w:rPr>
                <w:bCs/>
                <w:sz w:val="16"/>
                <w:szCs w:val="16"/>
              </w:rPr>
              <w:t xml:space="preserve">P. </w:t>
            </w:r>
            <w:r w:rsidR="00031FFE">
              <w:rPr>
                <w:bCs/>
                <w:sz w:val="16"/>
                <w:szCs w:val="16"/>
              </w:rPr>
              <w:t>Sg.</w:t>
            </w:r>
            <w:r w:rsidRPr="00B67BA7">
              <w:rPr>
                <w:bCs/>
                <w:sz w:val="16"/>
                <w:szCs w:val="16"/>
              </w:rPr>
              <w:t xml:space="preserve"> </w:t>
            </w:r>
            <w:r w:rsidR="008305CE">
              <w:rPr>
                <w:bCs/>
                <w:sz w:val="16"/>
                <w:szCs w:val="16"/>
              </w:rPr>
              <w:t>Ind.</w:t>
            </w:r>
            <w:r w:rsidRPr="00B67BA7">
              <w:rPr>
                <w:bCs/>
                <w:sz w:val="16"/>
                <w:szCs w:val="16"/>
              </w:rPr>
              <w:t xml:space="preserve"> </w:t>
            </w:r>
            <w:r w:rsidR="000E4EAC">
              <w:rPr>
                <w:bCs/>
                <w:sz w:val="16"/>
                <w:szCs w:val="16"/>
              </w:rPr>
              <w:t>Prät.</w:t>
            </w:r>
            <w:r w:rsidRPr="00B67BA7">
              <w:rPr>
                <w:bCs/>
                <w:sz w:val="16"/>
                <w:szCs w:val="16"/>
              </w:rPr>
              <w:t xml:space="preserve"> Aktiv zu</w:t>
            </w:r>
            <w:r w:rsidR="00352822" w:rsidRPr="00B67BA7">
              <w:rPr>
                <w:bCs/>
                <w:sz w:val="16"/>
                <w:szCs w:val="16"/>
              </w:rPr>
              <w:t xml:space="preserve"> </w:t>
            </w:r>
            <w:r w:rsidR="00534C89" w:rsidRPr="00B67BA7">
              <w:rPr>
                <w:bCs/>
                <w:i/>
                <w:sz w:val="16"/>
                <w:szCs w:val="16"/>
              </w:rPr>
              <w:t>erschrecken</w:t>
            </w:r>
          </w:p>
        </w:tc>
        <w:tc>
          <w:tcPr>
            <w:tcW w:w="655" w:type="dxa"/>
          </w:tcPr>
          <w:p w14:paraId="35EB458D" w14:textId="38882F11" w:rsidR="005713A8" w:rsidRPr="00B67BA7" w:rsidRDefault="00D62D49" w:rsidP="001F2D17">
            <w:pPr>
              <w:rPr>
                <w:sz w:val="16"/>
                <w:szCs w:val="16"/>
              </w:rPr>
            </w:pPr>
            <w:r w:rsidRPr="00B67BA7">
              <w:rPr>
                <w:sz w:val="16"/>
                <w:szCs w:val="16"/>
              </w:rPr>
              <w:t xml:space="preserve">Personalpronomen, </w:t>
            </w:r>
            <w:r w:rsidR="000E4EAC">
              <w:rPr>
                <w:sz w:val="16"/>
                <w:szCs w:val="16"/>
              </w:rPr>
              <w:t>Nom.</w:t>
            </w:r>
            <w:r w:rsidRPr="00B67BA7">
              <w:rPr>
                <w:sz w:val="16"/>
                <w:szCs w:val="16"/>
              </w:rPr>
              <w:t xml:space="preserve"> </w:t>
            </w:r>
            <w:r w:rsidR="00031FFE">
              <w:rPr>
                <w:sz w:val="16"/>
                <w:szCs w:val="16"/>
              </w:rPr>
              <w:t>Sg.</w:t>
            </w:r>
            <w:r w:rsidR="0009596B" w:rsidRPr="00B67BA7">
              <w:rPr>
                <w:sz w:val="16"/>
                <w:szCs w:val="16"/>
              </w:rPr>
              <w:t xml:space="preserve"> </w:t>
            </w:r>
            <w:r w:rsidR="000E4EAC">
              <w:rPr>
                <w:sz w:val="16"/>
                <w:szCs w:val="16"/>
              </w:rPr>
              <w:t>m.</w:t>
            </w:r>
          </w:p>
        </w:tc>
        <w:tc>
          <w:tcPr>
            <w:tcW w:w="655" w:type="dxa"/>
          </w:tcPr>
          <w:p w14:paraId="26F39230" w14:textId="24E9BC58" w:rsidR="005713A8" w:rsidRPr="00B67BA7" w:rsidRDefault="005713A8" w:rsidP="001F2D17">
            <w:pPr>
              <w:rPr>
                <w:sz w:val="16"/>
                <w:szCs w:val="16"/>
              </w:rPr>
            </w:pPr>
          </w:p>
        </w:tc>
        <w:tc>
          <w:tcPr>
            <w:tcW w:w="1311" w:type="dxa"/>
          </w:tcPr>
          <w:p w14:paraId="693C08FC" w14:textId="538A6EC2" w:rsidR="005713A8" w:rsidRPr="00B67BA7" w:rsidRDefault="00495068" w:rsidP="001F2D17">
            <w:pPr>
              <w:rPr>
                <w:sz w:val="16"/>
                <w:szCs w:val="16"/>
              </w:rPr>
            </w:pPr>
            <w:r w:rsidRPr="00B67BA7">
              <w:rPr>
                <w:sz w:val="16"/>
                <w:szCs w:val="16"/>
              </w:rPr>
              <w:t>Vorfeld-</w:t>
            </w:r>
            <w:r w:rsidRPr="00B67BA7">
              <w:rPr>
                <w:i/>
                <w:sz w:val="16"/>
                <w:szCs w:val="16"/>
              </w:rPr>
              <w:t>es</w:t>
            </w:r>
          </w:p>
        </w:tc>
        <w:tc>
          <w:tcPr>
            <w:tcW w:w="1311" w:type="dxa"/>
          </w:tcPr>
          <w:p w14:paraId="3F31ABAD" w14:textId="04630FDC" w:rsidR="005713A8" w:rsidRPr="00B67BA7" w:rsidRDefault="00567061" w:rsidP="001F2D17">
            <w:pPr>
              <w:rPr>
                <w:sz w:val="16"/>
                <w:szCs w:val="16"/>
              </w:rPr>
            </w:pPr>
            <w:r w:rsidRPr="00B67BA7">
              <w:rPr>
                <w:sz w:val="16"/>
                <w:szCs w:val="16"/>
              </w:rPr>
              <w:t xml:space="preserve">Verb, 3. </w:t>
            </w:r>
            <w:r w:rsidR="000E4EAC">
              <w:rPr>
                <w:sz w:val="16"/>
                <w:szCs w:val="16"/>
              </w:rPr>
              <w:t xml:space="preserve">P. </w:t>
            </w:r>
            <w:r w:rsidR="00031FFE">
              <w:rPr>
                <w:bCs/>
                <w:sz w:val="16"/>
                <w:szCs w:val="16"/>
              </w:rPr>
              <w:t>Sg.</w:t>
            </w:r>
            <w:r w:rsidR="00726587" w:rsidRPr="00B67BA7">
              <w:rPr>
                <w:bCs/>
                <w:sz w:val="16"/>
                <w:szCs w:val="16"/>
              </w:rPr>
              <w:t xml:space="preserve"> </w:t>
            </w:r>
            <w:r w:rsidR="008305CE">
              <w:rPr>
                <w:bCs/>
                <w:sz w:val="16"/>
                <w:szCs w:val="16"/>
              </w:rPr>
              <w:t>Ind.</w:t>
            </w:r>
            <w:r w:rsidR="00726587" w:rsidRPr="00B67BA7">
              <w:rPr>
                <w:bCs/>
                <w:sz w:val="16"/>
                <w:szCs w:val="16"/>
              </w:rPr>
              <w:t xml:space="preserve"> </w:t>
            </w:r>
            <w:r w:rsidR="000E4EAC">
              <w:rPr>
                <w:bCs/>
                <w:sz w:val="16"/>
                <w:szCs w:val="16"/>
              </w:rPr>
              <w:t>Prät.</w:t>
            </w:r>
            <w:r w:rsidR="00726587" w:rsidRPr="00B67BA7">
              <w:rPr>
                <w:bCs/>
                <w:sz w:val="16"/>
                <w:szCs w:val="16"/>
              </w:rPr>
              <w:t xml:space="preserve"> Aktiv zu </w:t>
            </w:r>
            <w:r w:rsidR="00D703F7" w:rsidRPr="00B67BA7">
              <w:rPr>
                <w:bCs/>
                <w:i/>
                <w:sz w:val="16"/>
                <w:szCs w:val="16"/>
              </w:rPr>
              <w:t>ank</w:t>
            </w:r>
            <w:r w:rsidR="00726587" w:rsidRPr="00B67BA7">
              <w:rPr>
                <w:bCs/>
                <w:i/>
                <w:sz w:val="16"/>
                <w:szCs w:val="16"/>
              </w:rPr>
              <w:t>ommen</w:t>
            </w:r>
          </w:p>
        </w:tc>
        <w:tc>
          <w:tcPr>
            <w:tcW w:w="1311" w:type="dxa"/>
          </w:tcPr>
          <w:p w14:paraId="6F93D68C" w14:textId="385AD543" w:rsidR="005713A8" w:rsidRPr="00B67BA7" w:rsidRDefault="00991C76" w:rsidP="00424962">
            <w:pPr>
              <w:tabs>
                <w:tab w:val="left" w:pos="714"/>
              </w:tabs>
              <w:rPr>
                <w:sz w:val="16"/>
                <w:szCs w:val="16"/>
              </w:rPr>
            </w:pPr>
            <w:r w:rsidRPr="00B67BA7">
              <w:rPr>
                <w:sz w:val="16"/>
                <w:szCs w:val="16"/>
              </w:rPr>
              <w:t>Personalpronomen</w:t>
            </w:r>
            <w:r w:rsidR="00695989" w:rsidRPr="00B67BA7">
              <w:rPr>
                <w:sz w:val="16"/>
                <w:szCs w:val="16"/>
              </w:rPr>
              <w:t>,</w:t>
            </w:r>
            <w:r w:rsidR="00424962" w:rsidRPr="00B67BA7">
              <w:rPr>
                <w:sz w:val="16"/>
                <w:szCs w:val="16"/>
              </w:rPr>
              <w:t xml:space="preserve"> </w:t>
            </w:r>
            <w:r w:rsidR="00810A6A">
              <w:rPr>
                <w:sz w:val="16"/>
                <w:szCs w:val="16"/>
              </w:rPr>
              <w:t>Akk.</w:t>
            </w:r>
            <w:r w:rsidR="00424962" w:rsidRPr="00B67BA7">
              <w:rPr>
                <w:sz w:val="16"/>
                <w:szCs w:val="16"/>
              </w:rPr>
              <w:t xml:space="preserve"> </w:t>
            </w:r>
            <w:r w:rsidR="00031FFE">
              <w:rPr>
                <w:sz w:val="16"/>
                <w:szCs w:val="16"/>
              </w:rPr>
              <w:t>Sg.</w:t>
            </w:r>
            <w:r w:rsidR="00631A65" w:rsidRPr="00B67BA7">
              <w:rPr>
                <w:sz w:val="16"/>
                <w:szCs w:val="16"/>
              </w:rPr>
              <w:t xml:space="preserve"> </w:t>
            </w:r>
            <w:r w:rsidR="000E4EAC">
              <w:rPr>
                <w:sz w:val="16"/>
                <w:szCs w:val="16"/>
              </w:rPr>
              <w:t>m.</w:t>
            </w:r>
          </w:p>
        </w:tc>
        <w:tc>
          <w:tcPr>
            <w:tcW w:w="1311" w:type="dxa"/>
          </w:tcPr>
          <w:p w14:paraId="159ABCBC" w14:textId="71644846" w:rsidR="005713A8" w:rsidRPr="00B67BA7" w:rsidRDefault="00424962" w:rsidP="001F2D17">
            <w:pPr>
              <w:rPr>
                <w:sz w:val="16"/>
                <w:szCs w:val="16"/>
              </w:rPr>
            </w:pPr>
            <w:r w:rsidRPr="00B67BA7">
              <w:rPr>
                <w:sz w:val="16"/>
                <w:szCs w:val="16"/>
              </w:rPr>
              <w:t xml:space="preserve">Indefiniter Artikel, </w:t>
            </w:r>
            <w:r w:rsidR="00810A6A">
              <w:rPr>
                <w:sz w:val="16"/>
                <w:szCs w:val="16"/>
              </w:rPr>
              <w:t>Akk.</w:t>
            </w:r>
            <w:r w:rsidRPr="00B67BA7">
              <w:rPr>
                <w:sz w:val="16"/>
                <w:szCs w:val="16"/>
              </w:rPr>
              <w:t xml:space="preserve"> </w:t>
            </w:r>
            <w:r w:rsidR="00031FFE">
              <w:rPr>
                <w:sz w:val="16"/>
                <w:szCs w:val="16"/>
              </w:rPr>
              <w:t>Sg.</w:t>
            </w:r>
            <w:r w:rsidR="00372738" w:rsidRPr="00B67BA7">
              <w:rPr>
                <w:sz w:val="16"/>
                <w:szCs w:val="16"/>
              </w:rPr>
              <w:t xml:space="preserve"> </w:t>
            </w:r>
            <w:r w:rsidR="000E4EAC">
              <w:rPr>
                <w:sz w:val="16"/>
                <w:szCs w:val="16"/>
              </w:rPr>
              <w:t>f.</w:t>
            </w:r>
          </w:p>
        </w:tc>
        <w:tc>
          <w:tcPr>
            <w:tcW w:w="655" w:type="dxa"/>
          </w:tcPr>
          <w:p w14:paraId="2883C303" w14:textId="31EB7E93" w:rsidR="005713A8" w:rsidRPr="00B67BA7" w:rsidRDefault="004A64CE" w:rsidP="001F2D17">
            <w:pPr>
              <w:rPr>
                <w:sz w:val="16"/>
                <w:szCs w:val="16"/>
              </w:rPr>
            </w:pPr>
            <w:r w:rsidRPr="00B67BA7">
              <w:rPr>
                <w:sz w:val="16"/>
                <w:szCs w:val="16"/>
              </w:rPr>
              <w:t xml:space="preserve">Substantiv, </w:t>
            </w:r>
            <w:r w:rsidR="00810A6A">
              <w:rPr>
                <w:sz w:val="16"/>
                <w:szCs w:val="16"/>
              </w:rPr>
              <w:t>Akk.</w:t>
            </w:r>
            <w:r w:rsidR="00424962" w:rsidRPr="00B67BA7">
              <w:rPr>
                <w:sz w:val="16"/>
                <w:szCs w:val="16"/>
              </w:rPr>
              <w:t xml:space="preserve"> </w:t>
            </w:r>
            <w:r w:rsidR="00031FFE">
              <w:rPr>
                <w:sz w:val="16"/>
                <w:szCs w:val="16"/>
              </w:rPr>
              <w:t>Sg.</w:t>
            </w:r>
            <w:r w:rsidRPr="00B67BA7">
              <w:rPr>
                <w:sz w:val="16"/>
                <w:szCs w:val="16"/>
              </w:rPr>
              <w:t xml:space="preserve"> zu </w:t>
            </w:r>
            <w:r w:rsidR="00EE131F" w:rsidRPr="00B67BA7">
              <w:rPr>
                <w:i/>
                <w:iCs/>
                <w:sz w:val="16"/>
                <w:szCs w:val="16"/>
              </w:rPr>
              <w:t>forcht</w:t>
            </w:r>
            <w:r w:rsidR="00EE131F" w:rsidRPr="00B67BA7">
              <w:rPr>
                <w:sz w:val="16"/>
                <w:szCs w:val="16"/>
              </w:rPr>
              <w:t xml:space="preserve">, </w:t>
            </w:r>
            <w:r w:rsidR="00EE131F" w:rsidRPr="00B67BA7">
              <w:rPr>
                <w:i/>
                <w:sz w:val="16"/>
                <w:szCs w:val="16"/>
              </w:rPr>
              <w:t>furcht</w:t>
            </w:r>
          </w:p>
        </w:tc>
        <w:tc>
          <w:tcPr>
            <w:tcW w:w="656" w:type="dxa"/>
          </w:tcPr>
          <w:p w14:paraId="6C474625" w14:textId="577FF4EF" w:rsidR="005713A8" w:rsidRPr="00B67BA7" w:rsidRDefault="00195291" w:rsidP="001F2D17">
            <w:pPr>
              <w:rPr>
                <w:sz w:val="16"/>
                <w:szCs w:val="16"/>
              </w:rPr>
            </w:pPr>
            <w:r w:rsidRPr="00B67BA7">
              <w:rPr>
                <w:sz w:val="16"/>
                <w:szCs w:val="16"/>
              </w:rPr>
              <w:t xml:space="preserve">abtrennbarer </w:t>
            </w:r>
            <w:r w:rsidR="000627E6" w:rsidRPr="00B67BA7">
              <w:rPr>
                <w:sz w:val="16"/>
                <w:szCs w:val="16"/>
              </w:rPr>
              <w:t>Verbpartikel</w:t>
            </w:r>
            <w:r w:rsidRPr="00B67BA7">
              <w:rPr>
                <w:sz w:val="16"/>
                <w:szCs w:val="16"/>
              </w:rPr>
              <w:t xml:space="preserve"> zu </w:t>
            </w:r>
            <w:r w:rsidRPr="00B67BA7">
              <w:rPr>
                <w:i/>
                <w:sz w:val="16"/>
                <w:szCs w:val="16"/>
              </w:rPr>
              <w:t>ankommen</w:t>
            </w:r>
          </w:p>
        </w:tc>
      </w:tr>
    </w:tbl>
    <w:p w14:paraId="0C73000C" w14:textId="77777777" w:rsidR="005713A8" w:rsidRPr="007A01E9" w:rsidRDefault="005713A8" w:rsidP="007A01E9">
      <w:pPr>
        <w:spacing w:line="240" w:lineRule="auto"/>
        <w:rPr>
          <w:sz w:val="10"/>
          <w:szCs w:val="10"/>
        </w:rPr>
      </w:pPr>
    </w:p>
    <w:tbl>
      <w:tblPr>
        <w:tblStyle w:val="Tabellenraster"/>
        <w:tblW w:w="0" w:type="auto"/>
        <w:tblLook w:val="04A0" w:firstRow="1" w:lastRow="0" w:firstColumn="1" w:lastColumn="0" w:noHBand="0" w:noVBand="1"/>
      </w:tblPr>
      <w:tblGrid>
        <w:gridCol w:w="604"/>
        <w:gridCol w:w="587"/>
        <w:gridCol w:w="586"/>
        <w:gridCol w:w="793"/>
        <w:gridCol w:w="499"/>
        <w:gridCol w:w="567"/>
        <w:gridCol w:w="773"/>
        <w:gridCol w:w="588"/>
        <w:gridCol w:w="647"/>
        <w:gridCol w:w="693"/>
        <w:gridCol w:w="649"/>
        <w:gridCol w:w="689"/>
        <w:gridCol w:w="586"/>
        <w:gridCol w:w="574"/>
      </w:tblGrid>
      <w:tr w:rsidR="000E4EAC" w:rsidRPr="00B67BA7" w14:paraId="2DCD2274" w14:textId="77777777" w:rsidTr="00BC5454">
        <w:tc>
          <w:tcPr>
            <w:tcW w:w="0" w:type="auto"/>
          </w:tcPr>
          <w:p w14:paraId="16593659" w14:textId="788C7008" w:rsidR="00D96AA3" w:rsidRPr="00B67BA7" w:rsidRDefault="00D96AA3" w:rsidP="008D31D6">
            <w:r w:rsidRPr="00B67BA7">
              <w:t>Aber</w:t>
            </w:r>
          </w:p>
        </w:tc>
        <w:tc>
          <w:tcPr>
            <w:tcW w:w="0" w:type="auto"/>
          </w:tcPr>
          <w:p w14:paraId="7786A149" w14:textId="1EBE72F7" w:rsidR="00D96AA3" w:rsidRPr="00B67BA7" w:rsidRDefault="00D96AA3" w:rsidP="008D31D6">
            <w:r w:rsidRPr="00B67BA7">
              <w:t>der</w:t>
            </w:r>
          </w:p>
        </w:tc>
        <w:tc>
          <w:tcPr>
            <w:tcW w:w="0" w:type="auto"/>
          </w:tcPr>
          <w:p w14:paraId="02E66D20" w14:textId="4BFAA860" w:rsidR="00D96AA3" w:rsidRPr="00B67BA7" w:rsidRDefault="00F6189E" w:rsidP="008D31D6">
            <w:r w:rsidRPr="00B67BA7">
              <w:t>Engel</w:t>
            </w:r>
          </w:p>
        </w:tc>
        <w:tc>
          <w:tcPr>
            <w:tcW w:w="0" w:type="auto"/>
          </w:tcPr>
          <w:p w14:paraId="5CF524FD" w14:textId="4263C8C9" w:rsidR="00D96AA3" w:rsidRPr="00B67BA7" w:rsidRDefault="00F6189E" w:rsidP="008D31D6">
            <w:r w:rsidRPr="00B67BA7">
              <w:rPr>
                <w:rFonts w:ascii="Calibri" w:hAnsi="Calibri" w:cs="Calibri"/>
              </w:rPr>
              <w:t>ſ</w:t>
            </w:r>
            <w:r w:rsidRPr="00B67BA7">
              <w:t>prach</w:t>
            </w:r>
          </w:p>
        </w:tc>
        <w:tc>
          <w:tcPr>
            <w:tcW w:w="0" w:type="auto"/>
          </w:tcPr>
          <w:p w14:paraId="4398D8E0" w14:textId="793E5950" w:rsidR="00D96AA3" w:rsidRPr="00B67BA7" w:rsidRDefault="00F6189E" w:rsidP="008D31D6">
            <w:r w:rsidRPr="00B67BA7">
              <w:t>zů</w:t>
            </w:r>
          </w:p>
        </w:tc>
        <w:tc>
          <w:tcPr>
            <w:tcW w:w="0" w:type="auto"/>
          </w:tcPr>
          <w:p w14:paraId="59C4E77C" w14:textId="2533F684" w:rsidR="00D96AA3" w:rsidRPr="00B67BA7" w:rsidRDefault="00F6189E" w:rsidP="008D31D6">
            <w:r w:rsidRPr="00B67BA7">
              <w:t>im</w:t>
            </w:r>
          </w:p>
        </w:tc>
        <w:tc>
          <w:tcPr>
            <w:tcW w:w="0" w:type="auto"/>
          </w:tcPr>
          <w:p w14:paraId="71F15F47" w14:textId="3394BD22" w:rsidR="00D96AA3" w:rsidRPr="00B67BA7" w:rsidRDefault="00F6189E" w:rsidP="008D31D6">
            <w:r w:rsidRPr="00B67BA7">
              <w:t>fo</w:t>
            </w:r>
            <w:r w:rsidRPr="00B67BA7">
              <w:rPr>
                <w:rFonts w:ascii="Calibri" w:hAnsi="Calibri" w:cs="Calibri"/>
              </w:rPr>
              <w:t>ͤ</w:t>
            </w:r>
            <w:r w:rsidRPr="00B67BA7">
              <w:t>rcht</w:t>
            </w:r>
          </w:p>
        </w:tc>
        <w:tc>
          <w:tcPr>
            <w:tcW w:w="0" w:type="auto"/>
          </w:tcPr>
          <w:p w14:paraId="53E121D3" w14:textId="6969FD78" w:rsidR="00D96AA3" w:rsidRPr="00B67BA7" w:rsidRDefault="00F6189E" w:rsidP="008D31D6">
            <w:r w:rsidRPr="00B67BA7">
              <w:t>dich</w:t>
            </w:r>
          </w:p>
        </w:tc>
        <w:tc>
          <w:tcPr>
            <w:tcW w:w="0" w:type="auto"/>
          </w:tcPr>
          <w:p w14:paraId="7EDB7F61" w14:textId="24F45231" w:rsidR="00D96AA3" w:rsidRPr="00B67BA7" w:rsidRDefault="00F6189E" w:rsidP="008D31D6">
            <w:r w:rsidRPr="00B67BA7">
              <w:t>nit</w:t>
            </w:r>
          </w:p>
        </w:tc>
        <w:tc>
          <w:tcPr>
            <w:tcW w:w="0" w:type="auto"/>
          </w:tcPr>
          <w:p w14:paraId="65D00D83" w14:textId="7BFAE353" w:rsidR="00D96AA3" w:rsidRPr="00B67BA7" w:rsidRDefault="00F6189E" w:rsidP="008D31D6">
            <w:r w:rsidRPr="00B67BA7">
              <w:t>Zacharia</w:t>
            </w:r>
          </w:p>
        </w:tc>
        <w:tc>
          <w:tcPr>
            <w:tcW w:w="0" w:type="auto"/>
          </w:tcPr>
          <w:p w14:paraId="45B2A360" w14:textId="184F80D0" w:rsidR="00D96AA3" w:rsidRPr="00B67BA7" w:rsidRDefault="00F6189E" w:rsidP="008D31D6">
            <w:r w:rsidRPr="00B67BA7">
              <w:t>denn</w:t>
            </w:r>
          </w:p>
        </w:tc>
        <w:tc>
          <w:tcPr>
            <w:tcW w:w="0" w:type="auto"/>
          </w:tcPr>
          <w:p w14:paraId="71326C85" w14:textId="0A30EE4C" w:rsidR="00D96AA3" w:rsidRPr="00B67BA7" w:rsidRDefault="00F6189E" w:rsidP="008D31D6">
            <w:r w:rsidRPr="00B67BA7">
              <w:t>dein</w:t>
            </w:r>
          </w:p>
        </w:tc>
        <w:tc>
          <w:tcPr>
            <w:tcW w:w="0" w:type="auto"/>
          </w:tcPr>
          <w:p w14:paraId="367A1192" w14:textId="4256F885" w:rsidR="00D96AA3" w:rsidRPr="00B67BA7" w:rsidRDefault="00F6189E" w:rsidP="008D31D6">
            <w:r w:rsidRPr="00B67BA7">
              <w:t>gepett</w:t>
            </w:r>
          </w:p>
        </w:tc>
        <w:tc>
          <w:tcPr>
            <w:tcW w:w="0" w:type="auto"/>
          </w:tcPr>
          <w:p w14:paraId="0400CD35" w14:textId="6498AF65" w:rsidR="00D96AA3" w:rsidRPr="00B67BA7" w:rsidRDefault="00D96AA3" w:rsidP="008D31D6">
            <w:r w:rsidRPr="00B67BA7">
              <w:t>i</w:t>
            </w:r>
            <w:r w:rsidRPr="00B67BA7">
              <w:rPr>
                <w:rFonts w:ascii="Calibri" w:hAnsi="Calibri" w:cs="Calibri"/>
              </w:rPr>
              <w:t>ſ</w:t>
            </w:r>
            <w:r w:rsidRPr="00B67BA7">
              <w:t>t</w:t>
            </w:r>
          </w:p>
        </w:tc>
      </w:tr>
      <w:tr w:rsidR="000E4EAC" w:rsidRPr="00B67BA7" w14:paraId="1A7FE290" w14:textId="77777777" w:rsidTr="00BC5454">
        <w:tc>
          <w:tcPr>
            <w:tcW w:w="0" w:type="auto"/>
          </w:tcPr>
          <w:p w14:paraId="31AF7876" w14:textId="41B5E6D4" w:rsidR="00D96AA3" w:rsidRPr="00B67BA7" w:rsidRDefault="00BC5C09" w:rsidP="008D31D6">
            <w:r w:rsidRPr="00B67BA7">
              <w:t>Aber</w:t>
            </w:r>
          </w:p>
        </w:tc>
        <w:tc>
          <w:tcPr>
            <w:tcW w:w="0" w:type="auto"/>
          </w:tcPr>
          <w:p w14:paraId="33AD02D0" w14:textId="65F8ABF0" w:rsidR="00D96AA3" w:rsidRPr="00B67BA7" w:rsidRDefault="00BC5C09" w:rsidP="008D31D6">
            <w:r w:rsidRPr="00B67BA7">
              <w:t>der</w:t>
            </w:r>
          </w:p>
        </w:tc>
        <w:tc>
          <w:tcPr>
            <w:tcW w:w="0" w:type="auto"/>
          </w:tcPr>
          <w:p w14:paraId="0F51A508" w14:textId="1BC1225F" w:rsidR="00D96AA3" w:rsidRPr="00B67BA7" w:rsidRDefault="00BC5C09" w:rsidP="008D31D6">
            <w:r w:rsidRPr="00B67BA7">
              <w:t>Engel</w:t>
            </w:r>
          </w:p>
        </w:tc>
        <w:tc>
          <w:tcPr>
            <w:tcW w:w="0" w:type="auto"/>
          </w:tcPr>
          <w:p w14:paraId="4A34D19D" w14:textId="69EFEF03" w:rsidR="00D96AA3" w:rsidRPr="00B67BA7" w:rsidRDefault="00BC5C09" w:rsidP="008D31D6">
            <w:r w:rsidRPr="00B67BA7">
              <w:t>sprach</w:t>
            </w:r>
          </w:p>
        </w:tc>
        <w:tc>
          <w:tcPr>
            <w:tcW w:w="0" w:type="auto"/>
          </w:tcPr>
          <w:p w14:paraId="675A463B" w14:textId="6E4A05A1" w:rsidR="00D96AA3" w:rsidRPr="00B67BA7" w:rsidRDefault="00BC5C09" w:rsidP="008D31D6">
            <w:r w:rsidRPr="00B67BA7">
              <w:t>zu</w:t>
            </w:r>
          </w:p>
        </w:tc>
        <w:tc>
          <w:tcPr>
            <w:tcW w:w="0" w:type="auto"/>
          </w:tcPr>
          <w:p w14:paraId="0D45293E" w14:textId="3F65D9B8" w:rsidR="00D96AA3" w:rsidRPr="00B67BA7" w:rsidRDefault="00BC5C09" w:rsidP="008D31D6">
            <w:r w:rsidRPr="00B67BA7">
              <w:t>ihm</w:t>
            </w:r>
          </w:p>
        </w:tc>
        <w:tc>
          <w:tcPr>
            <w:tcW w:w="0" w:type="auto"/>
          </w:tcPr>
          <w:p w14:paraId="314BE0E7" w14:textId="08A10F35" w:rsidR="00D96AA3" w:rsidRPr="00B67BA7" w:rsidRDefault="00BC5C09" w:rsidP="008D31D6">
            <w:r w:rsidRPr="00B67BA7">
              <w:t>Fürcht</w:t>
            </w:r>
          </w:p>
        </w:tc>
        <w:tc>
          <w:tcPr>
            <w:tcW w:w="0" w:type="auto"/>
          </w:tcPr>
          <w:p w14:paraId="46FFCC4B" w14:textId="57E9B457" w:rsidR="00D96AA3" w:rsidRPr="00B67BA7" w:rsidRDefault="00BC5C09" w:rsidP="008D31D6">
            <w:r w:rsidRPr="00B67BA7">
              <w:t>dich</w:t>
            </w:r>
          </w:p>
        </w:tc>
        <w:tc>
          <w:tcPr>
            <w:tcW w:w="0" w:type="auto"/>
          </w:tcPr>
          <w:p w14:paraId="5E4D32EF" w14:textId="7DFC577F" w:rsidR="00D96AA3" w:rsidRPr="00B67BA7" w:rsidRDefault="00BC5C09" w:rsidP="008D31D6">
            <w:r w:rsidRPr="00B67BA7">
              <w:t>nicht</w:t>
            </w:r>
          </w:p>
        </w:tc>
        <w:tc>
          <w:tcPr>
            <w:tcW w:w="0" w:type="auto"/>
          </w:tcPr>
          <w:p w14:paraId="4A32445B" w14:textId="6667796F" w:rsidR="00D96AA3" w:rsidRPr="00B67BA7" w:rsidRDefault="00BC5C09" w:rsidP="008D31D6">
            <w:r w:rsidRPr="00B67BA7">
              <w:t>Zacharia</w:t>
            </w:r>
          </w:p>
        </w:tc>
        <w:tc>
          <w:tcPr>
            <w:tcW w:w="0" w:type="auto"/>
          </w:tcPr>
          <w:p w14:paraId="52A7E4EC" w14:textId="2BD6C999" w:rsidR="00D96AA3" w:rsidRPr="00B67BA7" w:rsidRDefault="00BC5C09" w:rsidP="008D31D6">
            <w:r w:rsidRPr="00B67BA7">
              <w:t>denn</w:t>
            </w:r>
          </w:p>
        </w:tc>
        <w:tc>
          <w:tcPr>
            <w:tcW w:w="0" w:type="auto"/>
          </w:tcPr>
          <w:p w14:paraId="0E06135F" w14:textId="31FEEE58" w:rsidR="00D96AA3" w:rsidRPr="00B67BA7" w:rsidRDefault="00BC5C09" w:rsidP="008D31D6">
            <w:r w:rsidRPr="00B67BA7">
              <w:t>dein</w:t>
            </w:r>
          </w:p>
        </w:tc>
        <w:tc>
          <w:tcPr>
            <w:tcW w:w="0" w:type="auto"/>
          </w:tcPr>
          <w:p w14:paraId="1A21CAA0" w14:textId="239A5BDF" w:rsidR="00D96AA3" w:rsidRPr="00B67BA7" w:rsidRDefault="00BC5C09" w:rsidP="008D31D6">
            <w:r w:rsidRPr="00B67BA7">
              <w:t>Gebet</w:t>
            </w:r>
          </w:p>
        </w:tc>
        <w:tc>
          <w:tcPr>
            <w:tcW w:w="0" w:type="auto"/>
          </w:tcPr>
          <w:p w14:paraId="1D672EEC" w14:textId="5D45A42A" w:rsidR="00D96AA3" w:rsidRPr="00B67BA7" w:rsidRDefault="00BC5C09" w:rsidP="008D31D6">
            <w:r w:rsidRPr="00B67BA7">
              <w:t>ist</w:t>
            </w:r>
          </w:p>
        </w:tc>
      </w:tr>
      <w:tr w:rsidR="000E4EAC" w:rsidRPr="00B67BA7" w14:paraId="3921AD5C" w14:textId="77777777" w:rsidTr="00BC5454">
        <w:tc>
          <w:tcPr>
            <w:tcW w:w="0" w:type="auto"/>
          </w:tcPr>
          <w:p w14:paraId="37236516" w14:textId="77777777" w:rsidR="00D96AA3" w:rsidRPr="00B67BA7" w:rsidRDefault="00D96AA3" w:rsidP="008D31D6">
            <w:pPr>
              <w:rPr>
                <w:sz w:val="16"/>
                <w:szCs w:val="16"/>
              </w:rPr>
            </w:pPr>
          </w:p>
        </w:tc>
        <w:tc>
          <w:tcPr>
            <w:tcW w:w="0" w:type="auto"/>
          </w:tcPr>
          <w:p w14:paraId="63E9CE5D" w14:textId="119B09B7" w:rsidR="00D96AA3" w:rsidRPr="00B67BA7" w:rsidRDefault="003D3AC0" w:rsidP="008D31D6">
            <w:pPr>
              <w:rPr>
                <w:sz w:val="16"/>
                <w:szCs w:val="16"/>
              </w:rPr>
            </w:pPr>
            <w:r w:rsidRPr="00B67BA7">
              <w:rPr>
                <w:sz w:val="16"/>
                <w:szCs w:val="16"/>
              </w:rPr>
              <w:t xml:space="preserve">definiter Artikel, </w:t>
            </w:r>
            <w:r w:rsidR="000E4EAC">
              <w:rPr>
                <w:sz w:val="16"/>
                <w:szCs w:val="16"/>
              </w:rPr>
              <w:t>Nom.</w:t>
            </w:r>
            <w:r w:rsidRPr="00B67BA7">
              <w:rPr>
                <w:sz w:val="16"/>
                <w:szCs w:val="16"/>
              </w:rPr>
              <w:t xml:space="preserve"> </w:t>
            </w:r>
            <w:r w:rsidR="00031FFE">
              <w:rPr>
                <w:sz w:val="16"/>
                <w:szCs w:val="16"/>
              </w:rPr>
              <w:t>Sg.</w:t>
            </w:r>
            <w:r w:rsidRPr="00B67BA7">
              <w:rPr>
                <w:sz w:val="16"/>
                <w:szCs w:val="16"/>
              </w:rPr>
              <w:t xml:space="preserve"> </w:t>
            </w:r>
            <w:r w:rsidR="000E4EAC">
              <w:rPr>
                <w:sz w:val="16"/>
                <w:szCs w:val="16"/>
              </w:rPr>
              <w:t>m.</w:t>
            </w:r>
          </w:p>
        </w:tc>
        <w:tc>
          <w:tcPr>
            <w:tcW w:w="0" w:type="auto"/>
          </w:tcPr>
          <w:p w14:paraId="1B9EA9AB" w14:textId="6C4AE1D9" w:rsidR="00D96AA3" w:rsidRPr="00B67BA7" w:rsidRDefault="002829E3" w:rsidP="008D31D6">
            <w:pPr>
              <w:rPr>
                <w:sz w:val="16"/>
                <w:szCs w:val="16"/>
              </w:rPr>
            </w:pPr>
            <w:r w:rsidRPr="00B67BA7">
              <w:rPr>
                <w:sz w:val="16"/>
                <w:szCs w:val="16"/>
              </w:rPr>
              <w:t>Substantiv</w:t>
            </w:r>
            <w:r w:rsidR="003D3AC0" w:rsidRPr="00B67BA7">
              <w:rPr>
                <w:sz w:val="16"/>
                <w:szCs w:val="16"/>
              </w:rPr>
              <w:t xml:space="preserve">, </w:t>
            </w:r>
            <w:r w:rsidR="000E4EAC">
              <w:rPr>
                <w:sz w:val="16"/>
                <w:szCs w:val="16"/>
              </w:rPr>
              <w:t>Nom.</w:t>
            </w:r>
            <w:r w:rsidR="003D3AC0" w:rsidRPr="00B67BA7">
              <w:rPr>
                <w:sz w:val="16"/>
                <w:szCs w:val="16"/>
              </w:rPr>
              <w:t xml:space="preserve"> </w:t>
            </w:r>
            <w:r w:rsidR="00031FFE">
              <w:rPr>
                <w:sz w:val="16"/>
                <w:szCs w:val="16"/>
              </w:rPr>
              <w:t>Sg.</w:t>
            </w:r>
            <w:r w:rsidR="003D3AC0" w:rsidRPr="00B67BA7">
              <w:rPr>
                <w:sz w:val="16"/>
                <w:szCs w:val="16"/>
              </w:rPr>
              <w:t xml:space="preserve"> </w:t>
            </w:r>
            <w:r w:rsidR="000E4EAC">
              <w:rPr>
                <w:sz w:val="16"/>
                <w:szCs w:val="16"/>
              </w:rPr>
              <w:t>m.</w:t>
            </w:r>
          </w:p>
        </w:tc>
        <w:tc>
          <w:tcPr>
            <w:tcW w:w="0" w:type="auto"/>
          </w:tcPr>
          <w:p w14:paraId="30DFBD78" w14:textId="03A92C3B" w:rsidR="00D96AA3" w:rsidRPr="00B67BA7" w:rsidRDefault="00A6426B" w:rsidP="008D31D6">
            <w:pPr>
              <w:rPr>
                <w:sz w:val="16"/>
                <w:szCs w:val="16"/>
              </w:rPr>
            </w:pPr>
            <w:r w:rsidRPr="00B67BA7">
              <w:rPr>
                <w:sz w:val="16"/>
                <w:szCs w:val="16"/>
              </w:rPr>
              <w:t xml:space="preserve">Verb, 3. </w:t>
            </w:r>
            <w:r w:rsidR="000E4EAC">
              <w:rPr>
                <w:sz w:val="16"/>
                <w:szCs w:val="16"/>
              </w:rPr>
              <w:t xml:space="preserve">P. </w:t>
            </w:r>
            <w:r w:rsidR="00031FFE">
              <w:rPr>
                <w:bCs/>
                <w:sz w:val="16"/>
                <w:szCs w:val="16"/>
              </w:rPr>
              <w:t>Sg.</w:t>
            </w:r>
            <w:r w:rsidRPr="00B67BA7">
              <w:rPr>
                <w:bCs/>
                <w:sz w:val="16"/>
                <w:szCs w:val="16"/>
              </w:rPr>
              <w:t xml:space="preserve"> </w:t>
            </w:r>
            <w:r w:rsidR="008305CE">
              <w:rPr>
                <w:bCs/>
                <w:sz w:val="16"/>
                <w:szCs w:val="16"/>
              </w:rPr>
              <w:t>Ind.</w:t>
            </w:r>
            <w:r w:rsidRPr="00B67BA7">
              <w:rPr>
                <w:bCs/>
                <w:sz w:val="16"/>
                <w:szCs w:val="16"/>
              </w:rPr>
              <w:t xml:space="preserve"> </w:t>
            </w:r>
            <w:r w:rsidR="000E4EAC">
              <w:rPr>
                <w:bCs/>
                <w:sz w:val="16"/>
                <w:szCs w:val="16"/>
              </w:rPr>
              <w:t>Prät.</w:t>
            </w:r>
            <w:r w:rsidRPr="00B67BA7">
              <w:rPr>
                <w:bCs/>
                <w:sz w:val="16"/>
                <w:szCs w:val="16"/>
              </w:rPr>
              <w:t xml:space="preserve"> </w:t>
            </w:r>
            <w:r w:rsidR="009925FB" w:rsidRPr="00B67BA7">
              <w:rPr>
                <w:bCs/>
                <w:sz w:val="16"/>
                <w:szCs w:val="16"/>
              </w:rPr>
              <w:t>A</w:t>
            </w:r>
            <w:r w:rsidR="0082295A" w:rsidRPr="00B67BA7">
              <w:rPr>
                <w:bCs/>
                <w:sz w:val="16"/>
                <w:szCs w:val="16"/>
              </w:rPr>
              <w:t>ktiv</w:t>
            </w:r>
            <w:r w:rsidRPr="00B67BA7">
              <w:rPr>
                <w:bCs/>
                <w:sz w:val="16"/>
                <w:szCs w:val="16"/>
              </w:rPr>
              <w:t xml:space="preserve"> zu </w:t>
            </w:r>
            <w:r w:rsidR="00693C27" w:rsidRPr="00B67BA7">
              <w:rPr>
                <w:bCs/>
                <w:i/>
                <w:sz w:val="16"/>
                <w:szCs w:val="16"/>
              </w:rPr>
              <w:t>s</w:t>
            </w:r>
            <w:r w:rsidRPr="00B67BA7">
              <w:rPr>
                <w:bCs/>
                <w:i/>
                <w:sz w:val="16"/>
                <w:szCs w:val="16"/>
              </w:rPr>
              <w:t>prechen</w:t>
            </w:r>
          </w:p>
        </w:tc>
        <w:tc>
          <w:tcPr>
            <w:tcW w:w="0" w:type="auto"/>
          </w:tcPr>
          <w:p w14:paraId="12746EDA" w14:textId="3C482DC2" w:rsidR="00D96AA3" w:rsidRPr="00B67BA7" w:rsidRDefault="00C0331E" w:rsidP="008D31D6">
            <w:pPr>
              <w:rPr>
                <w:sz w:val="16"/>
                <w:szCs w:val="16"/>
              </w:rPr>
            </w:pPr>
            <w:r w:rsidRPr="00B67BA7">
              <w:rPr>
                <w:sz w:val="16"/>
                <w:szCs w:val="16"/>
              </w:rPr>
              <w:t>Partikel, Präposition</w:t>
            </w:r>
          </w:p>
        </w:tc>
        <w:tc>
          <w:tcPr>
            <w:tcW w:w="0" w:type="auto"/>
          </w:tcPr>
          <w:p w14:paraId="17CD54E6" w14:textId="14A9B7AC" w:rsidR="00D96AA3" w:rsidRPr="0040204A" w:rsidRDefault="0088173C" w:rsidP="008D31D6">
            <w:pPr>
              <w:rPr>
                <w:sz w:val="16"/>
                <w:szCs w:val="16"/>
                <w:lang w:val="nl-NL"/>
              </w:rPr>
            </w:pPr>
            <w:r w:rsidRPr="0040204A">
              <w:rPr>
                <w:sz w:val="16"/>
                <w:szCs w:val="16"/>
                <w:lang w:val="nl-NL"/>
              </w:rPr>
              <w:t xml:space="preserve">Personalpronomen, </w:t>
            </w:r>
            <w:r w:rsidR="000F1D6C" w:rsidRPr="0040204A">
              <w:rPr>
                <w:sz w:val="16"/>
                <w:szCs w:val="16"/>
                <w:lang w:val="nl-NL"/>
              </w:rPr>
              <w:t xml:space="preserve">3. </w:t>
            </w:r>
            <w:r w:rsidR="000E4EAC" w:rsidRPr="0040204A">
              <w:rPr>
                <w:sz w:val="16"/>
                <w:szCs w:val="16"/>
                <w:lang w:val="nl-NL"/>
              </w:rPr>
              <w:t xml:space="preserve">P. </w:t>
            </w:r>
            <w:r w:rsidR="00810A6A" w:rsidRPr="0040204A">
              <w:rPr>
                <w:sz w:val="16"/>
                <w:szCs w:val="16"/>
                <w:lang w:val="nl-NL"/>
              </w:rPr>
              <w:t>Dat.</w:t>
            </w:r>
            <w:r w:rsidRPr="0040204A">
              <w:rPr>
                <w:sz w:val="16"/>
                <w:szCs w:val="16"/>
                <w:lang w:val="nl-NL"/>
              </w:rPr>
              <w:t xml:space="preserve"> </w:t>
            </w:r>
            <w:r w:rsidR="00031FFE" w:rsidRPr="0040204A">
              <w:rPr>
                <w:sz w:val="16"/>
                <w:szCs w:val="16"/>
                <w:lang w:val="nl-NL"/>
              </w:rPr>
              <w:t>Sg.</w:t>
            </w:r>
            <w:r w:rsidRPr="0040204A">
              <w:rPr>
                <w:sz w:val="16"/>
                <w:szCs w:val="16"/>
                <w:lang w:val="nl-NL"/>
              </w:rPr>
              <w:t xml:space="preserve"> </w:t>
            </w:r>
            <w:r w:rsidR="000E4EAC" w:rsidRPr="0040204A">
              <w:rPr>
                <w:sz w:val="16"/>
                <w:szCs w:val="16"/>
                <w:lang w:val="nl-NL"/>
              </w:rPr>
              <w:t>m.</w:t>
            </w:r>
          </w:p>
        </w:tc>
        <w:tc>
          <w:tcPr>
            <w:tcW w:w="0" w:type="auto"/>
          </w:tcPr>
          <w:p w14:paraId="3B3EBBC5" w14:textId="7C7A421A" w:rsidR="00D96AA3" w:rsidRPr="00B67BA7" w:rsidRDefault="009E43C8" w:rsidP="008D31D6">
            <w:pPr>
              <w:rPr>
                <w:sz w:val="16"/>
                <w:szCs w:val="16"/>
              </w:rPr>
            </w:pPr>
            <w:r w:rsidRPr="00B67BA7">
              <w:rPr>
                <w:sz w:val="16"/>
                <w:szCs w:val="16"/>
              </w:rPr>
              <w:t xml:space="preserve">Verb, 2. </w:t>
            </w:r>
            <w:r w:rsidR="000E4EAC">
              <w:rPr>
                <w:sz w:val="16"/>
                <w:szCs w:val="16"/>
              </w:rPr>
              <w:t xml:space="preserve">P. </w:t>
            </w:r>
            <w:r w:rsidR="00031FFE">
              <w:rPr>
                <w:bCs/>
                <w:sz w:val="16"/>
                <w:szCs w:val="16"/>
              </w:rPr>
              <w:t>Sg.</w:t>
            </w:r>
            <w:r w:rsidRPr="00B67BA7">
              <w:rPr>
                <w:bCs/>
                <w:sz w:val="16"/>
                <w:szCs w:val="16"/>
              </w:rPr>
              <w:t xml:space="preserve"> </w:t>
            </w:r>
            <w:r w:rsidR="00754134">
              <w:rPr>
                <w:bCs/>
                <w:sz w:val="16"/>
                <w:szCs w:val="16"/>
              </w:rPr>
              <w:t>Präs.</w:t>
            </w:r>
            <w:r w:rsidRPr="00B67BA7">
              <w:rPr>
                <w:bCs/>
                <w:sz w:val="16"/>
                <w:szCs w:val="16"/>
              </w:rPr>
              <w:t xml:space="preserve"> Imperativ zu </w:t>
            </w:r>
            <w:r w:rsidRPr="00B67BA7">
              <w:rPr>
                <w:i/>
                <w:sz w:val="16"/>
                <w:szCs w:val="16"/>
              </w:rPr>
              <w:t>vorhten</w:t>
            </w:r>
          </w:p>
        </w:tc>
        <w:tc>
          <w:tcPr>
            <w:tcW w:w="0" w:type="auto"/>
          </w:tcPr>
          <w:p w14:paraId="70B64197" w14:textId="1850F69A" w:rsidR="00D96AA3" w:rsidRPr="00B67BA7" w:rsidRDefault="00B30426" w:rsidP="008D31D6">
            <w:pPr>
              <w:rPr>
                <w:sz w:val="16"/>
                <w:szCs w:val="16"/>
              </w:rPr>
            </w:pPr>
            <w:r w:rsidRPr="00B67BA7">
              <w:rPr>
                <w:sz w:val="16"/>
                <w:szCs w:val="16"/>
              </w:rPr>
              <w:t>Personal</w:t>
            </w:r>
            <w:r w:rsidR="00C0147B" w:rsidRPr="00B67BA7">
              <w:rPr>
                <w:sz w:val="16"/>
                <w:szCs w:val="16"/>
              </w:rPr>
              <w:t xml:space="preserve">pronomen, </w:t>
            </w:r>
            <w:r w:rsidR="00B61418" w:rsidRPr="00B67BA7">
              <w:rPr>
                <w:sz w:val="16"/>
                <w:szCs w:val="16"/>
              </w:rPr>
              <w:t xml:space="preserve">2. </w:t>
            </w:r>
            <w:r w:rsidR="000E4EAC">
              <w:rPr>
                <w:sz w:val="16"/>
                <w:szCs w:val="16"/>
              </w:rPr>
              <w:t xml:space="preserve">P. </w:t>
            </w:r>
            <w:r w:rsidR="00810A6A">
              <w:rPr>
                <w:sz w:val="16"/>
                <w:szCs w:val="16"/>
              </w:rPr>
              <w:t>Akk.</w:t>
            </w:r>
            <w:r w:rsidR="008557BE" w:rsidRPr="00B67BA7">
              <w:rPr>
                <w:sz w:val="16"/>
                <w:szCs w:val="16"/>
              </w:rPr>
              <w:t xml:space="preserve"> </w:t>
            </w:r>
            <w:r w:rsidR="00031FFE">
              <w:rPr>
                <w:sz w:val="16"/>
                <w:szCs w:val="16"/>
              </w:rPr>
              <w:t>Sg.</w:t>
            </w:r>
            <w:r w:rsidR="00C0147B" w:rsidRPr="00B67BA7">
              <w:rPr>
                <w:sz w:val="16"/>
                <w:szCs w:val="16"/>
              </w:rPr>
              <w:t xml:space="preserve"> </w:t>
            </w:r>
            <w:r w:rsidR="000E4EAC">
              <w:rPr>
                <w:sz w:val="16"/>
                <w:szCs w:val="16"/>
              </w:rPr>
              <w:t>m.</w:t>
            </w:r>
          </w:p>
        </w:tc>
        <w:tc>
          <w:tcPr>
            <w:tcW w:w="0" w:type="auto"/>
          </w:tcPr>
          <w:p w14:paraId="1AFF3392" w14:textId="0DC57CEE" w:rsidR="00D96AA3" w:rsidRPr="00B67BA7" w:rsidRDefault="0089384F" w:rsidP="008D31D6">
            <w:pPr>
              <w:rPr>
                <w:sz w:val="16"/>
                <w:szCs w:val="16"/>
              </w:rPr>
            </w:pPr>
            <w:r w:rsidRPr="00B67BA7">
              <w:rPr>
                <w:sz w:val="16"/>
                <w:szCs w:val="16"/>
              </w:rPr>
              <w:t>Partikel, Adverb</w:t>
            </w:r>
          </w:p>
        </w:tc>
        <w:tc>
          <w:tcPr>
            <w:tcW w:w="0" w:type="auto"/>
          </w:tcPr>
          <w:p w14:paraId="31DD4767" w14:textId="38460416" w:rsidR="00D96AA3" w:rsidRPr="00B67BA7" w:rsidRDefault="002829E3" w:rsidP="008D31D6">
            <w:pPr>
              <w:rPr>
                <w:sz w:val="16"/>
                <w:szCs w:val="16"/>
              </w:rPr>
            </w:pPr>
            <w:r w:rsidRPr="00B67BA7">
              <w:rPr>
                <w:sz w:val="16"/>
                <w:szCs w:val="16"/>
              </w:rPr>
              <w:t>Substantiv</w:t>
            </w:r>
            <w:r w:rsidR="001C12B0" w:rsidRPr="00B67BA7">
              <w:rPr>
                <w:sz w:val="16"/>
                <w:szCs w:val="16"/>
              </w:rPr>
              <w:t>, Anrede</w:t>
            </w:r>
            <w:r w:rsidR="000E4EAC">
              <w:rPr>
                <w:sz w:val="16"/>
                <w:szCs w:val="16"/>
              </w:rPr>
              <w:t>Nom.</w:t>
            </w:r>
          </w:p>
        </w:tc>
        <w:tc>
          <w:tcPr>
            <w:tcW w:w="0" w:type="auto"/>
          </w:tcPr>
          <w:p w14:paraId="4B6A294D" w14:textId="4796F794" w:rsidR="00D96AA3" w:rsidRPr="00B67BA7" w:rsidRDefault="008557BE" w:rsidP="008D31D6">
            <w:pPr>
              <w:rPr>
                <w:sz w:val="16"/>
                <w:szCs w:val="16"/>
              </w:rPr>
            </w:pPr>
            <w:r w:rsidRPr="00B67BA7">
              <w:rPr>
                <w:sz w:val="16"/>
                <w:szCs w:val="16"/>
              </w:rPr>
              <w:t>Partikel, Adverb</w:t>
            </w:r>
          </w:p>
        </w:tc>
        <w:tc>
          <w:tcPr>
            <w:tcW w:w="0" w:type="auto"/>
          </w:tcPr>
          <w:p w14:paraId="42BF50D4" w14:textId="3192A6D8" w:rsidR="00D96AA3" w:rsidRPr="000E4EAC" w:rsidRDefault="00AE515F" w:rsidP="008D31D6">
            <w:pPr>
              <w:rPr>
                <w:sz w:val="16"/>
                <w:szCs w:val="16"/>
                <w:lang w:val="fr-CH"/>
              </w:rPr>
            </w:pPr>
            <w:r w:rsidRPr="000E4EAC">
              <w:rPr>
                <w:sz w:val="16"/>
                <w:szCs w:val="16"/>
                <w:lang w:val="fr-CH"/>
              </w:rPr>
              <w:t>Possessivpronomen</w:t>
            </w:r>
            <w:r w:rsidR="00E857E6" w:rsidRPr="000E4EAC">
              <w:rPr>
                <w:sz w:val="16"/>
                <w:szCs w:val="16"/>
                <w:lang w:val="fr-CH"/>
              </w:rPr>
              <w:t xml:space="preserve">, 2. </w:t>
            </w:r>
            <w:r w:rsidR="000E4EAC">
              <w:rPr>
                <w:sz w:val="16"/>
                <w:szCs w:val="16"/>
                <w:lang w:val="fr-CH"/>
              </w:rPr>
              <w:t xml:space="preserve">P. </w:t>
            </w:r>
            <w:r w:rsidR="000E4EAC" w:rsidRPr="000E4EAC">
              <w:rPr>
                <w:sz w:val="16"/>
                <w:szCs w:val="16"/>
                <w:lang w:val="fr-CH"/>
              </w:rPr>
              <w:t>Nom.</w:t>
            </w:r>
            <w:r w:rsidR="0005136E" w:rsidRPr="000E4EAC">
              <w:rPr>
                <w:sz w:val="16"/>
                <w:szCs w:val="16"/>
                <w:lang w:val="fr-CH"/>
              </w:rPr>
              <w:t xml:space="preserve"> </w:t>
            </w:r>
            <w:r w:rsidR="00031FFE" w:rsidRPr="000E4EAC">
              <w:rPr>
                <w:sz w:val="16"/>
                <w:szCs w:val="16"/>
                <w:lang w:val="fr-CH"/>
              </w:rPr>
              <w:t>Sg.</w:t>
            </w:r>
            <w:r w:rsidR="00B87F7C" w:rsidRPr="000E4EAC">
              <w:rPr>
                <w:sz w:val="16"/>
                <w:szCs w:val="16"/>
                <w:lang w:val="fr-CH"/>
              </w:rPr>
              <w:t xml:space="preserve"> </w:t>
            </w:r>
            <w:r w:rsidR="000E4EAC">
              <w:rPr>
                <w:sz w:val="16"/>
                <w:szCs w:val="16"/>
                <w:lang w:val="fr-CH"/>
              </w:rPr>
              <w:t>n.</w:t>
            </w:r>
          </w:p>
        </w:tc>
        <w:tc>
          <w:tcPr>
            <w:tcW w:w="0" w:type="auto"/>
          </w:tcPr>
          <w:p w14:paraId="408CB766" w14:textId="264B93F3" w:rsidR="00D96AA3" w:rsidRPr="00B67BA7" w:rsidRDefault="002829E3" w:rsidP="008D31D6">
            <w:pPr>
              <w:rPr>
                <w:sz w:val="16"/>
                <w:szCs w:val="16"/>
              </w:rPr>
            </w:pPr>
            <w:r w:rsidRPr="00B67BA7">
              <w:rPr>
                <w:sz w:val="16"/>
                <w:szCs w:val="16"/>
              </w:rPr>
              <w:t>Substantiv</w:t>
            </w:r>
            <w:r w:rsidR="00695989" w:rsidRPr="00B67BA7">
              <w:rPr>
                <w:sz w:val="16"/>
                <w:szCs w:val="16"/>
              </w:rPr>
              <w:t>,</w:t>
            </w:r>
            <w:r w:rsidR="00B87F7C" w:rsidRPr="00B67BA7">
              <w:rPr>
                <w:sz w:val="16"/>
                <w:szCs w:val="16"/>
              </w:rPr>
              <w:t xml:space="preserve"> </w:t>
            </w:r>
            <w:r w:rsidR="000E4EAC">
              <w:rPr>
                <w:sz w:val="16"/>
                <w:szCs w:val="16"/>
              </w:rPr>
              <w:t>Nom.</w:t>
            </w:r>
            <w:r w:rsidR="00B87F7C" w:rsidRPr="00B67BA7">
              <w:rPr>
                <w:sz w:val="16"/>
                <w:szCs w:val="16"/>
              </w:rPr>
              <w:t xml:space="preserve"> </w:t>
            </w:r>
            <w:r w:rsidR="00031FFE">
              <w:rPr>
                <w:sz w:val="16"/>
                <w:szCs w:val="16"/>
              </w:rPr>
              <w:t>Sg.</w:t>
            </w:r>
            <w:r w:rsidR="00B87F7C" w:rsidRPr="00B67BA7">
              <w:rPr>
                <w:sz w:val="16"/>
                <w:szCs w:val="16"/>
              </w:rPr>
              <w:t xml:space="preserve"> zu </w:t>
            </w:r>
          </w:p>
        </w:tc>
        <w:tc>
          <w:tcPr>
            <w:tcW w:w="0" w:type="auto"/>
          </w:tcPr>
          <w:p w14:paraId="71648A7C" w14:textId="2EA598FD" w:rsidR="00D96AA3" w:rsidRPr="00B67BA7" w:rsidRDefault="00B87F7C" w:rsidP="008D31D6">
            <w:pPr>
              <w:rPr>
                <w:sz w:val="16"/>
                <w:szCs w:val="16"/>
              </w:rPr>
            </w:pPr>
            <w:r w:rsidRPr="00B67BA7">
              <w:rPr>
                <w:sz w:val="16"/>
                <w:szCs w:val="16"/>
              </w:rPr>
              <w:t xml:space="preserve">Verb, 2. </w:t>
            </w:r>
            <w:r w:rsidR="000E4EAC">
              <w:rPr>
                <w:sz w:val="16"/>
                <w:szCs w:val="16"/>
              </w:rPr>
              <w:t xml:space="preserve">P. </w:t>
            </w:r>
            <w:r w:rsidR="00031FFE">
              <w:rPr>
                <w:bCs/>
                <w:sz w:val="16"/>
                <w:szCs w:val="16"/>
              </w:rPr>
              <w:t>Sg.</w:t>
            </w:r>
            <w:r w:rsidRPr="00B67BA7">
              <w:rPr>
                <w:bCs/>
                <w:sz w:val="16"/>
                <w:szCs w:val="16"/>
              </w:rPr>
              <w:t xml:space="preserve"> </w:t>
            </w:r>
            <w:r w:rsidR="00754134">
              <w:rPr>
                <w:bCs/>
                <w:sz w:val="16"/>
                <w:szCs w:val="16"/>
              </w:rPr>
              <w:t>Präs.</w:t>
            </w:r>
            <w:r w:rsidRPr="00B67BA7">
              <w:rPr>
                <w:bCs/>
                <w:sz w:val="16"/>
                <w:szCs w:val="16"/>
              </w:rPr>
              <w:t xml:space="preserve"> Imperativ zu </w:t>
            </w:r>
            <w:r w:rsidRPr="00B67BA7">
              <w:rPr>
                <w:bCs/>
                <w:i/>
                <w:sz w:val="16"/>
                <w:szCs w:val="16"/>
              </w:rPr>
              <w:t>sein</w:t>
            </w:r>
          </w:p>
        </w:tc>
      </w:tr>
    </w:tbl>
    <w:p w14:paraId="5C047511" w14:textId="77777777" w:rsidR="0044215F" w:rsidRPr="007A01E9" w:rsidRDefault="0044215F" w:rsidP="007A01E9">
      <w:pPr>
        <w:spacing w:line="240" w:lineRule="auto"/>
        <w:rPr>
          <w:sz w:val="10"/>
          <w:szCs w:val="10"/>
        </w:rPr>
      </w:pPr>
    </w:p>
    <w:tbl>
      <w:tblPr>
        <w:tblStyle w:val="Tabellenraster"/>
        <w:tblW w:w="0" w:type="auto"/>
        <w:tblLook w:val="04A0" w:firstRow="1" w:lastRow="0" w:firstColumn="1" w:lastColumn="0" w:noHBand="0" w:noVBand="1"/>
      </w:tblPr>
      <w:tblGrid>
        <w:gridCol w:w="857"/>
        <w:gridCol w:w="566"/>
        <w:gridCol w:w="642"/>
        <w:gridCol w:w="707"/>
        <w:gridCol w:w="934"/>
        <w:gridCol w:w="590"/>
        <w:gridCol w:w="611"/>
        <w:gridCol w:w="577"/>
        <w:gridCol w:w="690"/>
        <w:gridCol w:w="601"/>
        <w:gridCol w:w="562"/>
        <w:gridCol w:w="640"/>
        <w:gridCol w:w="858"/>
      </w:tblGrid>
      <w:tr w:rsidR="00031FFE" w:rsidRPr="00B67BA7" w14:paraId="1F295F10" w14:textId="77777777" w:rsidTr="008D31D6">
        <w:tc>
          <w:tcPr>
            <w:tcW w:w="0" w:type="auto"/>
          </w:tcPr>
          <w:p w14:paraId="27DC6C2D" w14:textId="6D3C94E5" w:rsidR="0044215F" w:rsidRPr="00B67BA7" w:rsidRDefault="0044215F" w:rsidP="008D31D6">
            <w:r w:rsidRPr="00B67BA7">
              <w:t>erho</w:t>
            </w:r>
            <w:r w:rsidRPr="00B67BA7">
              <w:rPr>
                <w:rFonts w:ascii="Calibri" w:hAnsi="Calibri" w:cs="Calibri"/>
              </w:rPr>
              <w:t>ͤ</w:t>
            </w:r>
            <w:r w:rsidRPr="00B67BA7">
              <w:t>ret</w:t>
            </w:r>
          </w:p>
        </w:tc>
        <w:tc>
          <w:tcPr>
            <w:tcW w:w="0" w:type="auto"/>
          </w:tcPr>
          <w:p w14:paraId="4E2ECC52" w14:textId="26F96F6B" w:rsidR="0044215F" w:rsidRPr="00B67BA7" w:rsidRDefault="002B1DF1" w:rsidP="008D31D6">
            <w:r w:rsidRPr="00B67BA7">
              <w:t>Vnd</w:t>
            </w:r>
          </w:p>
        </w:tc>
        <w:tc>
          <w:tcPr>
            <w:tcW w:w="0" w:type="auto"/>
          </w:tcPr>
          <w:p w14:paraId="74614312" w14:textId="7176E563" w:rsidR="0044215F" w:rsidRPr="00B67BA7" w:rsidRDefault="002B1DF1" w:rsidP="008D31D6">
            <w:r w:rsidRPr="00B67BA7">
              <w:t>dein</w:t>
            </w:r>
          </w:p>
        </w:tc>
        <w:tc>
          <w:tcPr>
            <w:tcW w:w="0" w:type="auto"/>
          </w:tcPr>
          <w:p w14:paraId="52570F36" w14:textId="71FA34DB" w:rsidR="0044215F" w:rsidRPr="00B67BA7" w:rsidRDefault="002B1DF1" w:rsidP="008D31D6">
            <w:r w:rsidRPr="00B67BA7">
              <w:t>weyb</w:t>
            </w:r>
          </w:p>
        </w:tc>
        <w:tc>
          <w:tcPr>
            <w:tcW w:w="0" w:type="auto"/>
          </w:tcPr>
          <w:p w14:paraId="70EF6640" w14:textId="3B3206F0" w:rsidR="0044215F" w:rsidRPr="00B67BA7" w:rsidRDefault="002B1DF1" w:rsidP="008D31D6">
            <w:r w:rsidRPr="00B67BA7">
              <w:t>Eli</w:t>
            </w:r>
            <w:r w:rsidRPr="00B67BA7">
              <w:rPr>
                <w:rFonts w:ascii="Calibri" w:hAnsi="Calibri" w:cs="Calibri"/>
              </w:rPr>
              <w:t>ſ</w:t>
            </w:r>
            <w:r w:rsidRPr="00B67BA7">
              <w:t>abeth</w:t>
            </w:r>
          </w:p>
        </w:tc>
        <w:tc>
          <w:tcPr>
            <w:tcW w:w="0" w:type="auto"/>
          </w:tcPr>
          <w:p w14:paraId="2B32AB13" w14:textId="71A9658B" w:rsidR="0044215F" w:rsidRPr="00B67BA7" w:rsidRDefault="002B1DF1" w:rsidP="008D31D6">
            <w:r w:rsidRPr="00B67BA7">
              <w:t>wirt</w:t>
            </w:r>
          </w:p>
        </w:tc>
        <w:tc>
          <w:tcPr>
            <w:tcW w:w="0" w:type="auto"/>
          </w:tcPr>
          <w:p w14:paraId="51D9BB43" w14:textId="47A9137D" w:rsidR="0044215F" w:rsidRPr="00B67BA7" w:rsidRDefault="002B1DF1" w:rsidP="008D31D6">
            <w:r w:rsidRPr="00B67BA7">
              <w:t>dir</w:t>
            </w:r>
          </w:p>
        </w:tc>
        <w:tc>
          <w:tcPr>
            <w:tcW w:w="0" w:type="auto"/>
          </w:tcPr>
          <w:p w14:paraId="28F1DE7F" w14:textId="7506428B" w:rsidR="0044215F" w:rsidRPr="00B67BA7" w:rsidRDefault="002B1DF1" w:rsidP="008D31D6">
            <w:r w:rsidRPr="00B67BA7">
              <w:t>einen</w:t>
            </w:r>
          </w:p>
        </w:tc>
        <w:tc>
          <w:tcPr>
            <w:tcW w:w="0" w:type="auto"/>
          </w:tcPr>
          <w:p w14:paraId="61F169DA" w14:textId="6439D2D0" w:rsidR="0044215F" w:rsidRPr="00B67BA7" w:rsidRDefault="002B1DF1" w:rsidP="008D31D6">
            <w:r w:rsidRPr="00B67BA7">
              <w:rPr>
                <w:rFonts w:ascii="Calibri" w:hAnsi="Calibri" w:cs="Calibri"/>
              </w:rPr>
              <w:t>ſ</w:t>
            </w:r>
            <w:r w:rsidRPr="00B67BA7">
              <w:t>un</w:t>
            </w:r>
          </w:p>
        </w:tc>
        <w:tc>
          <w:tcPr>
            <w:tcW w:w="0" w:type="auto"/>
          </w:tcPr>
          <w:p w14:paraId="0576C77C" w14:textId="33B9D840" w:rsidR="0044215F" w:rsidRPr="00B67BA7" w:rsidRDefault="002B1DF1" w:rsidP="008D31D6">
            <w:r w:rsidRPr="00B67BA7">
              <w:t>geberen</w:t>
            </w:r>
          </w:p>
        </w:tc>
        <w:tc>
          <w:tcPr>
            <w:tcW w:w="0" w:type="auto"/>
          </w:tcPr>
          <w:p w14:paraId="38CF9A1E" w14:textId="28B03ED3" w:rsidR="0044215F" w:rsidRPr="00B67BA7" w:rsidRDefault="002B1DF1" w:rsidP="008D31D6">
            <w:r w:rsidRPr="00B67BA7">
              <w:t>des</w:t>
            </w:r>
          </w:p>
        </w:tc>
        <w:tc>
          <w:tcPr>
            <w:tcW w:w="0" w:type="auto"/>
          </w:tcPr>
          <w:p w14:paraId="0F5841F9" w14:textId="4C367A66" w:rsidR="0044215F" w:rsidRPr="00B67BA7" w:rsidRDefault="002B1DF1" w:rsidP="008D31D6">
            <w:r w:rsidRPr="00B67BA7">
              <w:t>namen</w:t>
            </w:r>
          </w:p>
        </w:tc>
        <w:tc>
          <w:tcPr>
            <w:tcW w:w="0" w:type="auto"/>
          </w:tcPr>
          <w:p w14:paraId="47E7B577" w14:textId="012D12DE" w:rsidR="0044215F" w:rsidRPr="00B67BA7" w:rsidRDefault="002B1DF1" w:rsidP="008D31D6">
            <w:r w:rsidRPr="00B67BA7">
              <w:rPr>
                <w:rFonts w:ascii="Calibri" w:hAnsi="Calibri" w:cs="Calibri"/>
              </w:rPr>
              <w:t>ſ</w:t>
            </w:r>
            <w:r w:rsidRPr="00B67BA7">
              <w:t>oltu</w:t>
            </w:r>
          </w:p>
        </w:tc>
      </w:tr>
      <w:tr w:rsidR="00031FFE" w:rsidRPr="00B67BA7" w14:paraId="0F16DA9D" w14:textId="77777777" w:rsidTr="008D31D6">
        <w:tc>
          <w:tcPr>
            <w:tcW w:w="0" w:type="auto"/>
          </w:tcPr>
          <w:p w14:paraId="1130B192" w14:textId="3215A3D2" w:rsidR="0044215F" w:rsidRPr="00B67BA7" w:rsidRDefault="00BC5C09" w:rsidP="008D31D6">
            <w:r w:rsidRPr="00B67BA7">
              <w:t>erhört</w:t>
            </w:r>
          </w:p>
        </w:tc>
        <w:tc>
          <w:tcPr>
            <w:tcW w:w="0" w:type="auto"/>
          </w:tcPr>
          <w:p w14:paraId="1418EFD4" w14:textId="2AB34AA4" w:rsidR="0044215F" w:rsidRPr="00B67BA7" w:rsidRDefault="00BC5C09" w:rsidP="008D31D6">
            <w:r w:rsidRPr="00B67BA7">
              <w:t>Und</w:t>
            </w:r>
          </w:p>
        </w:tc>
        <w:tc>
          <w:tcPr>
            <w:tcW w:w="0" w:type="auto"/>
          </w:tcPr>
          <w:p w14:paraId="1BB55DED" w14:textId="2E792D55" w:rsidR="0044215F" w:rsidRPr="00B67BA7" w:rsidRDefault="00BC5C09" w:rsidP="008D31D6">
            <w:r w:rsidRPr="00B67BA7">
              <w:t>dein</w:t>
            </w:r>
          </w:p>
        </w:tc>
        <w:tc>
          <w:tcPr>
            <w:tcW w:w="0" w:type="auto"/>
          </w:tcPr>
          <w:p w14:paraId="17E112A2" w14:textId="6BCD0593" w:rsidR="0044215F" w:rsidRPr="00B67BA7" w:rsidRDefault="00BC5C09" w:rsidP="008D31D6">
            <w:r w:rsidRPr="00B67BA7">
              <w:t>Weib</w:t>
            </w:r>
          </w:p>
        </w:tc>
        <w:tc>
          <w:tcPr>
            <w:tcW w:w="0" w:type="auto"/>
          </w:tcPr>
          <w:p w14:paraId="309499E8" w14:textId="6B7A3067" w:rsidR="0044215F" w:rsidRPr="00B67BA7" w:rsidRDefault="00BC5C09" w:rsidP="008D31D6">
            <w:r w:rsidRPr="00B67BA7">
              <w:t>Elisabeth</w:t>
            </w:r>
          </w:p>
        </w:tc>
        <w:tc>
          <w:tcPr>
            <w:tcW w:w="0" w:type="auto"/>
          </w:tcPr>
          <w:p w14:paraId="4FE136F1" w14:textId="28150706" w:rsidR="0044215F" w:rsidRPr="00B67BA7" w:rsidRDefault="00BC5C09" w:rsidP="008D31D6">
            <w:r w:rsidRPr="00B67BA7">
              <w:t>wird</w:t>
            </w:r>
          </w:p>
        </w:tc>
        <w:tc>
          <w:tcPr>
            <w:tcW w:w="0" w:type="auto"/>
          </w:tcPr>
          <w:p w14:paraId="0E059757" w14:textId="241B63F9" w:rsidR="0044215F" w:rsidRPr="00B67BA7" w:rsidRDefault="00BC5C09" w:rsidP="008D31D6">
            <w:r w:rsidRPr="00B67BA7">
              <w:t>dir</w:t>
            </w:r>
          </w:p>
        </w:tc>
        <w:tc>
          <w:tcPr>
            <w:tcW w:w="0" w:type="auto"/>
          </w:tcPr>
          <w:p w14:paraId="078BABA4" w14:textId="2AA8D98E" w:rsidR="0044215F" w:rsidRPr="00B67BA7" w:rsidRDefault="00BC5C09" w:rsidP="008D31D6">
            <w:r w:rsidRPr="00B67BA7">
              <w:t>einen</w:t>
            </w:r>
          </w:p>
        </w:tc>
        <w:tc>
          <w:tcPr>
            <w:tcW w:w="0" w:type="auto"/>
          </w:tcPr>
          <w:p w14:paraId="14446D8D" w14:textId="2F0AC723" w:rsidR="0044215F" w:rsidRPr="00B67BA7" w:rsidRDefault="00BC5C09" w:rsidP="008D31D6">
            <w:r w:rsidRPr="00B67BA7">
              <w:t>Sohn</w:t>
            </w:r>
          </w:p>
        </w:tc>
        <w:tc>
          <w:tcPr>
            <w:tcW w:w="0" w:type="auto"/>
          </w:tcPr>
          <w:p w14:paraId="202B6BD4" w14:textId="4017511A" w:rsidR="0044215F" w:rsidRPr="00B67BA7" w:rsidRDefault="00BC5C09" w:rsidP="008D31D6">
            <w:r w:rsidRPr="00B67BA7">
              <w:t>gebären</w:t>
            </w:r>
          </w:p>
        </w:tc>
        <w:tc>
          <w:tcPr>
            <w:tcW w:w="0" w:type="auto"/>
          </w:tcPr>
          <w:p w14:paraId="3CD460EF" w14:textId="35FBB267" w:rsidR="0044215F" w:rsidRPr="00B67BA7" w:rsidRDefault="00BC5C09" w:rsidP="008D31D6">
            <w:r w:rsidRPr="00B67BA7">
              <w:t>des</w:t>
            </w:r>
          </w:p>
        </w:tc>
        <w:tc>
          <w:tcPr>
            <w:tcW w:w="0" w:type="auto"/>
          </w:tcPr>
          <w:p w14:paraId="3A977E27" w14:textId="4B5591FF" w:rsidR="0044215F" w:rsidRPr="00B67BA7" w:rsidRDefault="00BC5C09" w:rsidP="008D31D6">
            <w:r w:rsidRPr="00B67BA7">
              <w:t>Namen</w:t>
            </w:r>
          </w:p>
        </w:tc>
        <w:tc>
          <w:tcPr>
            <w:tcW w:w="0" w:type="auto"/>
          </w:tcPr>
          <w:p w14:paraId="60CF6307" w14:textId="4907BD50" w:rsidR="0044215F" w:rsidRPr="00B67BA7" w:rsidRDefault="00BC5C09" w:rsidP="008D31D6">
            <w:r w:rsidRPr="00B67BA7">
              <w:t>sol</w:t>
            </w:r>
            <w:r w:rsidR="00E9059C" w:rsidRPr="00B67BA7">
              <w:t>l</w:t>
            </w:r>
            <w:r w:rsidRPr="00B67BA7">
              <w:t>st du</w:t>
            </w:r>
          </w:p>
        </w:tc>
      </w:tr>
      <w:tr w:rsidR="00031FFE" w:rsidRPr="00B67BA7" w14:paraId="75F2880B" w14:textId="77777777" w:rsidTr="008D31D6">
        <w:tc>
          <w:tcPr>
            <w:tcW w:w="0" w:type="auto"/>
          </w:tcPr>
          <w:p w14:paraId="7ACD6F0E" w14:textId="7361216C" w:rsidR="004B4205" w:rsidRPr="00B67BA7" w:rsidRDefault="00EB2AB4" w:rsidP="004B4205">
            <w:pPr>
              <w:rPr>
                <w:sz w:val="16"/>
                <w:szCs w:val="16"/>
              </w:rPr>
            </w:pPr>
            <w:r w:rsidRPr="00B67BA7">
              <w:rPr>
                <w:sz w:val="16"/>
                <w:szCs w:val="16"/>
              </w:rPr>
              <w:t xml:space="preserve">Verb, Partizip </w:t>
            </w:r>
            <w:r w:rsidR="006942FD" w:rsidRPr="00B67BA7">
              <w:rPr>
                <w:sz w:val="16"/>
                <w:szCs w:val="16"/>
              </w:rPr>
              <w:t>P</w:t>
            </w:r>
            <w:r w:rsidR="00154CF5" w:rsidRPr="00B67BA7">
              <w:rPr>
                <w:sz w:val="16"/>
                <w:szCs w:val="16"/>
              </w:rPr>
              <w:t>rät.</w:t>
            </w:r>
          </w:p>
        </w:tc>
        <w:tc>
          <w:tcPr>
            <w:tcW w:w="0" w:type="auto"/>
          </w:tcPr>
          <w:p w14:paraId="362A6ADE" w14:textId="77777777" w:rsidR="004B4205" w:rsidRPr="00B67BA7" w:rsidRDefault="004B4205" w:rsidP="004B4205">
            <w:pPr>
              <w:rPr>
                <w:sz w:val="16"/>
                <w:szCs w:val="16"/>
              </w:rPr>
            </w:pPr>
          </w:p>
        </w:tc>
        <w:tc>
          <w:tcPr>
            <w:tcW w:w="0" w:type="auto"/>
          </w:tcPr>
          <w:p w14:paraId="14528704" w14:textId="61704209" w:rsidR="004B4205" w:rsidRPr="00B67BA7" w:rsidRDefault="004B4205" w:rsidP="004B4205">
            <w:pPr>
              <w:rPr>
                <w:sz w:val="16"/>
                <w:szCs w:val="16"/>
              </w:rPr>
            </w:pPr>
            <w:r w:rsidRPr="00B67BA7">
              <w:rPr>
                <w:bCs/>
                <w:sz w:val="16"/>
                <w:szCs w:val="16"/>
              </w:rPr>
              <w:t>Poss</w:t>
            </w:r>
            <w:r w:rsidR="00140473" w:rsidRPr="00B67BA7">
              <w:rPr>
                <w:bCs/>
                <w:sz w:val="16"/>
                <w:szCs w:val="16"/>
              </w:rPr>
              <w:t>essivp</w:t>
            </w:r>
            <w:r w:rsidRPr="00B67BA7">
              <w:rPr>
                <w:bCs/>
                <w:sz w:val="16"/>
                <w:szCs w:val="16"/>
              </w:rPr>
              <w:t>ron</w:t>
            </w:r>
            <w:r w:rsidR="00140473" w:rsidRPr="00B67BA7">
              <w:rPr>
                <w:bCs/>
                <w:sz w:val="16"/>
                <w:szCs w:val="16"/>
              </w:rPr>
              <w:t>omen</w:t>
            </w:r>
            <w:r w:rsidRPr="00B67BA7">
              <w:rPr>
                <w:bCs/>
                <w:sz w:val="16"/>
                <w:szCs w:val="16"/>
              </w:rPr>
              <w:t xml:space="preserve"> </w:t>
            </w:r>
            <w:r w:rsidRPr="00B67BA7">
              <w:rPr>
                <w:bCs/>
                <w:sz w:val="16"/>
                <w:szCs w:val="16"/>
              </w:rPr>
              <w:lastRenderedPageBreak/>
              <w:t xml:space="preserve">3. </w:t>
            </w:r>
            <w:r w:rsidR="000E4EAC">
              <w:rPr>
                <w:bCs/>
                <w:sz w:val="16"/>
                <w:szCs w:val="16"/>
              </w:rPr>
              <w:t>P. Nom.</w:t>
            </w:r>
            <w:r w:rsidRPr="00B67BA7">
              <w:rPr>
                <w:bCs/>
                <w:sz w:val="16"/>
                <w:szCs w:val="16"/>
              </w:rPr>
              <w:t xml:space="preserve"> </w:t>
            </w:r>
            <w:r w:rsidR="00031FFE">
              <w:rPr>
                <w:bCs/>
                <w:sz w:val="16"/>
                <w:szCs w:val="16"/>
              </w:rPr>
              <w:t>Sg.</w:t>
            </w:r>
          </w:p>
        </w:tc>
        <w:tc>
          <w:tcPr>
            <w:tcW w:w="0" w:type="auto"/>
          </w:tcPr>
          <w:p w14:paraId="3D12590E" w14:textId="30B64F51" w:rsidR="004B4205" w:rsidRPr="00B67BA7" w:rsidRDefault="004B4205" w:rsidP="004B4205">
            <w:pPr>
              <w:rPr>
                <w:sz w:val="16"/>
                <w:szCs w:val="16"/>
              </w:rPr>
            </w:pPr>
            <w:r w:rsidRPr="00B67BA7">
              <w:rPr>
                <w:sz w:val="16"/>
                <w:szCs w:val="16"/>
              </w:rPr>
              <w:lastRenderedPageBreak/>
              <w:t>Substantiv</w:t>
            </w:r>
            <w:r w:rsidR="00695989" w:rsidRPr="00B67BA7">
              <w:rPr>
                <w:sz w:val="16"/>
                <w:szCs w:val="16"/>
              </w:rPr>
              <w:t>,</w:t>
            </w:r>
            <w:r w:rsidRPr="00B67BA7">
              <w:rPr>
                <w:bCs/>
                <w:sz w:val="16"/>
                <w:szCs w:val="16"/>
              </w:rPr>
              <w:t xml:space="preserve"> </w:t>
            </w:r>
            <w:r w:rsidR="000E4EAC">
              <w:rPr>
                <w:bCs/>
                <w:sz w:val="16"/>
                <w:szCs w:val="16"/>
              </w:rPr>
              <w:t>Nom.</w:t>
            </w:r>
            <w:r w:rsidRPr="00B67BA7">
              <w:rPr>
                <w:bCs/>
                <w:sz w:val="16"/>
                <w:szCs w:val="16"/>
              </w:rPr>
              <w:t xml:space="preserve"> </w:t>
            </w:r>
            <w:r w:rsidR="00031FFE">
              <w:rPr>
                <w:bCs/>
                <w:sz w:val="16"/>
                <w:szCs w:val="16"/>
              </w:rPr>
              <w:t>Sg.</w:t>
            </w:r>
            <w:r w:rsidRPr="00B67BA7">
              <w:rPr>
                <w:bCs/>
                <w:sz w:val="16"/>
                <w:szCs w:val="16"/>
              </w:rPr>
              <w:t xml:space="preserve"> zu </w:t>
            </w:r>
            <w:r w:rsidRPr="00B67BA7">
              <w:rPr>
                <w:bCs/>
                <w:i/>
                <w:iCs/>
                <w:sz w:val="16"/>
                <w:szCs w:val="16"/>
              </w:rPr>
              <w:t>weib</w:t>
            </w:r>
          </w:p>
        </w:tc>
        <w:tc>
          <w:tcPr>
            <w:tcW w:w="0" w:type="auto"/>
          </w:tcPr>
          <w:p w14:paraId="03EF3532" w14:textId="37093638" w:rsidR="004B4205" w:rsidRPr="000E4EAC" w:rsidRDefault="004B4205" w:rsidP="004B4205">
            <w:pPr>
              <w:rPr>
                <w:sz w:val="16"/>
                <w:szCs w:val="16"/>
                <w:lang w:val="fr-CH"/>
              </w:rPr>
            </w:pPr>
            <w:r w:rsidRPr="000E4EAC">
              <w:rPr>
                <w:sz w:val="16"/>
                <w:szCs w:val="16"/>
                <w:lang w:val="fr-CH"/>
              </w:rPr>
              <w:t>Substantiv</w:t>
            </w:r>
            <w:r w:rsidR="00695989" w:rsidRPr="000E4EAC">
              <w:rPr>
                <w:sz w:val="16"/>
                <w:szCs w:val="16"/>
                <w:lang w:val="fr-CH"/>
              </w:rPr>
              <w:t>,</w:t>
            </w:r>
            <w:r w:rsidRPr="000E4EAC">
              <w:rPr>
                <w:bCs/>
                <w:sz w:val="16"/>
                <w:szCs w:val="16"/>
                <w:lang w:val="fr-CH"/>
              </w:rPr>
              <w:t xml:space="preserve"> Eigenname, </w:t>
            </w:r>
            <w:r w:rsidR="000E4EAC" w:rsidRPr="000E4EAC">
              <w:rPr>
                <w:bCs/>
                <w:sz w:val="16"/>
                <w:szCs w:val="16"/>
                <w:lang w:val="fr-CH"/>
              </w:rPr>
              <w:t>Nom.</w:t>
            </w:r>
            <w:r w:rsidRPr="000E4EAC">
              <w:rPr>
                <w:bCs/>
                <w:sz w:val="16"/>
                <w:szCs w:val="16"/>
                <w:lang w:val="fr-CH"/>
              </w:rPr>
              <w:t xml:space="preserve"> </w:t>
            </w:r>
            <w:r w:rsidR="00031FFE" w:rsidRPr="000E4EAC">
              <w:rPr>
                <w:bCs/>
                <w:sz w:val="16"/>
                <w:szCs w:val="16"/>
                <w:lang w:val="fr-CH"/>
              </w:rPr>
              <w:t>Sg.</w:t>
            </w:r>
            <w:r w:rsidRPr="000E4EAC">
              <w:rPr>
                <w:bCs/>
                <w:sz w:val="16"/>
                <w:szCs w:val="16"/>
                <w:lang w:val="fr-CH"/>
              </w:rPr>
              <w:t xml:space="preserve"> </w:t>
            </w:r>
            <w:r w:rsidR="000E4EAC" w:rsidRPr="000E4EAC">
              <w:rPr>
                <w:bCs/>
                <w:sz w:val="16"/>
                <w:szCs w:val="16"/>
                <w:lang w:val="fr-CH"/>
              </w:rPr>
              <w:t>f.</w:t>
            </w:r>
          </w:p>
        </w:tc>
        <w:tc>
          <w:tcPr>
            <w:tcW w:w="0" w:type="auto"/>
          </w:tcPr>
          <w:p w14:paraId="0AD8811B" w14:textId="6C4BA143" w:rsidR="004B4205" w:rsidRPr="00B67BA7" w:rsidRDefault="00926FEC" w:rsidP="004B4205">
            <w:pPr>
              <w:rPr>
                <w:sz w:val="16"/>
                <w:szCs w:val="16"/>
              </w:rPr>
            </w:pPr>
            <w:r w:rsidRPr="00B67BA7">
              <w:rPr>
                <w:sz w:val="16"/>
                <w:szCs w:val="16"/>
              </w:rPr>
              <w:t xml:space="preserve">Verb, </w:t>
            </w:r>
          </w:p>
        </w:tc>
        <w:tc>
          <w:tcPr>
            <w:tcW w:w="0" w:type="auto"/>
          </w:tcPr>
          <w:p w14:paraId="2EDD964B" w14:textId="2CAEC591" w:rsidR="004B4205" w:rsidRPr="00B67BA7" w:rsidRDefault="004B4205" w:rsidP="004B4205">
            <w:pPr>
              <w:rPr>
                <w:sz w:val="16"/>
                <w:szCs w:val="16"/>
              </w:rPr>
            </w:pPr>
            <w:r w:rsidRPr="00B67BA7">
              <w:rPr>
                <w:sz w:val="16"/>
                <w:szCs w:val="16"/>
              </w:rPr>
              <w:t>Pers</w:t>
            </w:r>
            <w:r w:rsidR="00695989" w:rsidRPr="00B67BA7">
              <w:rPr>
                <w:sz w:val="16"/>
                <w:szCs w:val="16"/>
              </w:rPr>
              <w:t>onalp</w:t>
            </w:r>
            <w:r w:rsidRPr="00B67BA7">
              <w:rPr>
                <w:sz w:val="16"/>
                <w:szCs w:val="16"/>
              </w:rPr>
              <w:t xml:space="preserve">ronomen, </w:t>
            </w:r>
            <w:r w:rsidRPr="00B67BA7">
              <w:rPr>
                <w:sz w:val="16"/>
                <w:szCs w:val="16"/>
              </w:rPr>
              <w:lastRenderedPageBreak/>
              <w:t xml:space="preserve">2. </w:t>
            </w:r>
            <w:r w:rsidR="000E4EAC">
              <w:rPr>
                <w:sz w:val="16"/>
                <w:szCs w:val="16"/>
              </w:rPr>
              <w:t xml:space="preserve">P. </w:t>
            </w:r>
            <w:r w:rsidR="00031FFE">
              <w:rPr>
                <w:sz w:val="16"/>
                <w:szCs w:val="16"/>
              </w:rPr>
              <w:t>Sg.</w:t>
            </w:r>
            <w:r w:rsidRPr="00B67BA7">
              <w:rPr>
                <w:sz w:val="16"/>
                <w:szCs w:val="16"/>
              </w:rPr>
              <w:t xml:space="preserve"> </w:t>
            </w:r>
            <w:r w:rsidR="00810A6A">
              <w:rPr>
                <w:sz w:val="16"/>
                <w:szCs w:val="16"/>
              </w:rPr>
              <w:t>Dat.</w:t>
            </w:r>
          </w:p>
        </w:tc>
        <w:tc>
          <w:tcPr>
            <w:tcW w:w="0" w:type="auto"/>
          </w:tcPr>
          <w:p w14:paraId="05DB788B" w14:textId="34306475" w:rsidR="004B4205" w:rsidRPr="00B67BA7" w:rsidRDefault="004B4205" w:rsidP="004B4205">
            <w:pPr>
              <w:rPr>
                <w:sz w:val="16"/>
                <w:szCs w:val="16"/>
              </w:rPr>
            </w:pPr>
            <w:r w:rsidRPr="00B67BA7">
              <w:rPr>
                <w:sz w:val="16"/>
                <w:szCs w:val="16"/>
              </w:rPr>
              <w:lastRenderedPageBreak/>
              <w:t>Indefiniter Artikel,</w:t>
            </w:r>
            <w:r w:rsidRPr="00B67BA7">
              <w:rPr>
                <w:bCs/>
                <w:sz w:val="16"/>
                <w:szCs w:val="16"/>
              </w:rPr>
              <w:t xml:space="preserve"> </w:t>
            </w:r>
            <w:r w:rsidR="00810A6A">
              <w:rPr>
                <w:bCs/>
                <w:sz w:val="16"/>
                <w:szCs w:val="16"/>
              </w:rPr>
              <w:lastRenderedPageBreak/>
              <w:t>Akk.</w:t>
            </w:r>
            <w:r w:rsidRPr="00B67BA7">
              <w:rPr>
                <w:bCs/>
                <w:sz w:val="16"/>
                <w:szCs w:val="16"/>
              </w:rPr>
              <w:t xml:space="preserve"> </w:t>
            </w:r>
            <w:r w:rsidR="00031FFE">
              <w:rPr>
                <w:bCs/>
                <w:sz w:val="16"/>
                <w:szCs w:val="16"/>
              </w:rPr>
              <w:t>Sg.</w:t>
            </w:r>
          </w:p>
        </w:tc>
        <w:tc>
          <w:tcPr>
            <w:tcW w:w="0" w:type="auto"/>
          </w:tcPr>
          <w:p w14:paraId="4FAC0FF0" w14:textId="4634AEA4" w:rsidR="004B4205" w:rsidRPr="00B67BA7" w:rsidRDefault="004B4205" w:rsidP="004B4205">
            <w:pPr>
              <w:rPr>
                <w:sz w:val="16"/>
                <w:szCs w:val="16"/>
              </w:rPr>
            </w:pPr>
            <w:r w:rsidRPr="00B67BA7">
              <w:rPr>
                <w:bCs/>
                <w:sz w:val="16"/>
                <w:szCs w:val="16"/>
              </w:rPr>
              <w:lastRenderedPageBreak/>
              <w:t xml:space="preserve">Substantiv, </w:t>
            </w:r>
            <w:r w:rsidR="00810A6A">
              <w:rPr>
                <w:bCs/>
                <w:sz w:val="16"/>
                <w:szCs w:val="16"/>
              </w:rPr>
              <w:t>Akk.</w:t>
            </w:r>
            <w:r w:rsidRPr="00B67BA7">
              <w:rPr>
                <w:bCs/>
                <w:sz w:val="16"/>
                <w:szCs w:val="16"/>
              </w:rPr>
              <w:t xml:space="preserve"> </w:t>
            </w:r>
            <w:r w:rsidR="00031FFE">
              <w:rPr>
                <w:bCs/>
                <w:sz w:val="16"/>
                <w:szCs w:val="16"/>
              </w:rPr>
              <w:t>Sg.</w:t>
            </w:r>
            <w:r w:rsidRPr="00B67BA7">
              <w:rPr>
                <w:bCs/>
                <w:sz w:val="16"/>
                <w:szCs w:val="16"/>
              </w:rPr>
              <w:t xml:space="preserve"> zu </w:t>
            </w:r>
            <w:r w:rsidRPr="00B67BA7">
              <w:rPr>
                <w:bCs/>
                <w:i/>
                <w:sz w:val="16"/>
                <w:szCs w:val="16"/>
              </w:rPr>
              <w:t>s</w:t>
            </w:r>
            <w:r w:rsidR="00B85666" w:rsidRPr="00B67BA7">
              <w:rPr>
                <w:bCs/>
                <w:i/>
                <w:sz w:val="16"/>
                <w:szCs w:val="16"/>
              </w:rPr>
              <w:t>o</w:t>
            </w:r>
            <w:r w:rsidRPr="00B67BA7">
              <w:rPr>
                <w:bCs/>
                <w:i/>
                <w:sz w:val="16"/>
                <w:szCs w:val="16"/>
              </w:rPr>
              <w:t>n</w:t>
            </w:r>
          </w:p>
        </w:tc>
        <w:tc>
          <w:tcPr>
            <w:tcW w:w="0" w:type="auto"/>
          </w:tcPr>
          <w:p w14:paraId="16EC40CF" w14:textId="671BC18B" w:rsidR="004B4205" w:rsidRPr="00B67BA7" w:rsidRDefault="00A52276" w:rsidP="004B4205">
            <w:pPr>
              <w:rPr>
                <w:sz w:val="16"/>
                <w:szCs w:val="16"/>
              </w:rPr>
            </w:pPr>
            <w:r w:rsidRPr="00B67BA7">
              <w:rPr>
                <w:sz w:val="16"/>
                <w:szCs w:val="16"/>
              </w:rPr>
              <w:t xml:space="preserve">Verb, Infinitiv zu </w:t>
            </w:r>
            <w:r w:rsidRPr="00B67BA7">
              <w:rPr>
                <w:i/>
                <w:sz w:val="16"/>
                <w:szCs w:val="16"/>
              </w:rPr>
              <w:t>geb</w:t>
            </w:r>
            <w:r w:rsidR="00DA2D28" w:rsidRPr="00B67BA7">
              <w:rPr>
                <w:i/>
                <w:sz w:val="16"/>
                <w:szCs w:val="16"/>
              </w:rPr>
              <w:t>ä</w:t>
            </w:r>
            <w:r w:rsidRPr="00B67BA7">
              <w:rPr>
                <w:i/>
                <w:sz w:val="16"/>
                <w:szCs w:val="16"/>
              </w:rPr>
              <w:t>r</w:t>
            </w:r>
            <w:r w:rsidR="00DA2D28" w:rsidRPr="00B67BA7">
              <w:rPr>
                <w:i/>
                <w:sz w:val="16"/>
                <w:szCs w:val="16"/>
              </w:rPr>
              <w:t>e</w:t>
            </w:r>
            <w:r w:rsidRPr="00B67BA7">
              <w:rPr>
                <w:i/>
                <w:sz w:val="16"/>
                <w:szCs w:val="16"/>
              </w:rPr>
              <w:t>n</w:t>
            </w:r>
          </w:p>
        </w:tc>
        <w:tc>
          <w:tcPr>
            <w:tcW w:w="0" w:type="auto"/>
          </w:tcPr>
          <w:p w14:paraId="007EF7C8" w14:textId="132A6823" w:rsidR="004B4205" w:rsidRPr="00B67BA7" w:rsidRDefault="00926FEC" w:rsidP="004B4205">
            <w:pPr>
              <w:rPr>
                <w:sz w:val="16"/>
                <w:szCs w:val="16"/>
              </w:rPr>
            </w:pPr>
            <w:r w:rsidRPr="00B67BA7">
              <w:rPr>
                <w:sz w:val="16"/>
                <w:szCs w:val="16"/>
              </w:rPr>
              <w:t xml:space="preserve">definiter Artikel, </w:t>
            </w:r>
            <w:r w:rsidR="000E4EAC">
              <w:rPr>
                <w:sz w:val="16"/>
                <w:szCs w:val="16"/>
              </w:rPr>
              <w:t>Gen.</w:t>
            </w:r>
            <w:r w:rsidRPr="00B67BA7">
              <w:rPr>
                <w:sz w:val="16"/>
                <w:szCs w:val="16"/>
              </w:rPr>
              <w:t xml:space="preserve"> </w:t>
            </w:r>
            <w:r w:rsidR="00031FFE">
              <w:rPr>
                <w:sz w:val="16"/>
                <w:szCs w:val="16"/>
              </w:rPr>
              <w:t>Sg.</w:t>
            </w:r>
          </w:p>
        </w:tc>
        <w:tc>
          <w:tcPr>
            <w:tcW w:w="0" w:type="auto"/>
          </w:tcPr>
          <w:p w14:paraId="21F45813" w14:textId="0F61C6EA" w:rsidR="004B4205" w:rsidRPr="00B67BA7" w:rsidRDefault="004B4205" w:rsidP="004B4205">
            <w:pPr>
              <w:rPr>
                <w:sz w:val="16"/>
                <w:szCs w:val="16"/>
              </w:rPr>
            </w:pPr>
            <w:r w:rsidRPr="00B67BA7">
              <w:rPr>
                <w:sz w:val="16"/>
                <w:szCs w:val="16"/>
              </w:rPr>
              <w:t>Substantiv</w:t>
            </w:r>
            <w:r w:rsidR="00695989" w:rsidRPr="00B67BA7">
              <w:rPr>
                <w:sz w:val="16"/>
                <w:szCs w:val="16"/>
              </w:rPr>
              <w:t>,</w:t>
            </w:r>
            <w:r w:rsidR="005A082D" w:rsidRPr="00B67BA7">
              <w:rPr>
                <w:sz w:val="16"/>
                <w:szCs w:val="16"/>
              </w:rPr>
              <w:t xml:space="preserve"> </w:t>
            </w:r>
            <w:r w:rsidR="000E4EAC">
              <w:rPr>
                <w:sz w:val="16"/>
                <w:szCs w:val="16"/>
              </w:rPr>
              <w:t>Gen.</w:t>
            </w:r>
            <w:r w:rsidR="005A082D" w:rsidRPr="00B67BA7">
              <w:rPr>
                <w:sz w:val="16"/>
                <w:szCs w:val="16"/>
              </w:rPr>
              <w:t xml:space="preserve"> </w:t>
            </w:r>
            <w:r w:rsidR="00031FFE">
              <w:rPr>
                <w:sz w:val="16"/>
                <w:szCs w:val="16"/>
              </w:rPr>
              <w:t>Sg.</w:t>
            </w:r>
            <w:r w:rsidR="005A082D" w:rsidRPr="00B67BA7">
              <w:rPr>
                <w:sz w:val="16"/>
                <w:szCs w:val="16"/>
              </w:rPr>
              <w:t xml:space="preserve"> zu </w:t>
            </w:r>
            <w:r w:rsidR="005A082D" w:rsidRPr="00B67BA7">
              <w:rPr>
                <w:i/>
                <w:sz w:val="16"/>
                <w:szCs w:val="16"/>
              </w:rPr>
              <w:lastRenderedPageBreak/>
              <w:t>namen</w:t>
            </w:r>
          </w:p>
        </w:tc>
        <w:tc>
          <w:tcPr>
            <w:tcW w:w="0" w:type="auto"/>
          </w:tcPr>
          <w:p w14:paraId="35E38F05" w14:textId="2E5261A5" w:rsidR="004B4205" w:rsidRPr="00B67BA7" w:rsidRDefault="004B4205" w:rsidP="004B4205">
            <w:pPr>
              <w:rPr>
                <w:sz w:val="16"/>
                <w:szCs w:val="16"/>
              </w:rPr>
            </w:pPr>
            <w:r w:rsidRPr="00B67BA7">
              <w:rPr>
                <w:sz w:val="16"/>
                <w:szCs w:val="16"/>
              </w:rPr>
              <w:lastRenderedPageBreak/>
              <w:t xml:space="preserve">Verb, zu </w:t>
            </w:r>
            <w:r w:rsidRPr="00B67BA7">
              <w:rPr>
                <w:i/>
                <w:sz w:val="16"/>
                <w:szCs w:val="16"/>
              </w:rPr>
              <w:t>sollen</w:t>
            </w:r>
            <w:r w:rsidR="00926FEC" w:rsidRPr="00B67BA7">
              <w:rPr>
                <w:i/>
                <w:sz w:val="16"/>
                <w:szCs w:val="16"/>
              </w:rPr>
              <w:t xml:space="preserve"> </w:t>
            </w:r>
            <w:r w:rsidR="00926FEC" w:rsidRPr="00B67BA7">
              <w:rPr>
                <w:sz w:val="16"/>
                <w:szCs w:val="16"/>
              </w:rPr>
              <w:t xml:space="preserve">verschmolzen mit </w:t>
            </w:r>
            <w:r w:rsidR="00926FEC" w:rsidRPr="00B67BA7">
              <w:rPr>
                <w:sz w:val="16"/>
                <w:szCs w:val="16"/>
              </w:rPr>
              <w:lastRenderedPageBreak/>
              <w:t xml:space="preserve">Personalpronomen 2. </w:t>
            </w:r>
            <w:r w:rsidR="000E4EAC">
              <w:rPr>
                <w:sz w:val="16"/>
                <w:szCs w:val="16"/>
              </w:rPr>
              <w:t xml:space="preserve">P. </w:t>
            </w:r>
            <w:r w:rsidR="00031FFE">
              <w:rPr>
                <w:sz w:val="16"/>
                <w:szCs w:val="16"/>
              </w:rPr>
              <w:t>Sg.</w:t>
            </w:r>
          </w:p>
        </w:tc>
      </w:tr>
    </w:tbl>
    <w:p w14:paraId="745A129E" w14:textId="77777777" w:rsidR="0044215F" w:rsidRPr="007A01E9" w:rsidRDefault="0044215F" w:rsidP="007A01E9">
      <w:pPr>
        <w:spacing w:line="240" w:lineRule="auto"/>
        <w:rPr>
          <w:sz w:val="10"/>
          <w:szCs w:val="10"/>
        </w:rPr>
      </w:pPr>
    </w:p>
    <w:tbl>
      <w:tblPr>
        <w:tblStyle w:val="Tabellenraster"/>
        <w:tblW w:w="0" w:type="auto"/>
        <w:tblLook w:val="04A0" w:firstRow="1" w:lastRow="0" w:firstColumn="1" w:lastColumn="0" w:noHBand="0" w:noVBand="1"/>
      </w:tblPr>
      <w:tblGrid>
        <w:gridCol w:w="649"/>
        <w:gridCol w:w="756"/>
        <w:gridCol w:w="566"/>
        <w:gridCol w:w="840"/>
        <w:gridCol w:w="685"/>
        <w:gridCol w:w="567"/>
        <w:gridCol w:w="818"/>
        <w:gridCol w:w="546"/>
        <w:gridCol w:w="815"/>
        <w:gridCol w:w="560"/>
        <w:gridCol w:w="566"/>
        <w:gridCol w:w="608"/>
        <w:gridCol w:w="859"/>
      </w:tblGrid>
      <w:tr w:rsidR="0018768E" w:rsidRPr="00B67BA7" w14:paraId="0FB0AA4F" w14:textId="77777777" w:rsidTr="008D31D6">
        <w:tc>
          <w:tcPr>
            <w:tcW w:w="0" w:type="auto"/>
          </w:tcPr>
          <w:p w14:paraId="5B2C7054" w14:textId="308694E4" w:rsidR="0081051B" w:rsidRPr="00B67BA7" w:rsidRDefault="0081051B" w:rsidP="008D31D6">
            <w:r w:rsidRPr="00B67BA7">
              <w:t>Johannes</w:t>
            </w:r>
          </w:p>
        </w:tc>
        <w:tc>
          <w:tcPr>
            <w:tcW w:w="0" w:type="auto"/>
          </w:tcPr>
          <w:p w14:paraId="52DE3F26" w14:textId="07C954FF" w:rsidR="0081051B" w:rsidRPr="00B67BA7" w:rsidRDefault="0081051B" w:rsidP="008D31D6">
            <w:r w:rsidRPr="00B67BA7">
              <w:t>hei</w:t>
            </w:r>
            <w:r w:rsidRPr="00B67BA7">
              <w:rPr>
                <w:rFonts w:ascii="Calibri" w:hAnsi="Calibri" w:cs="Calibri"/>
              </w:rPr>
              <w:t>ſſ</w:t>
            </w:r>
            <w:r w:rsidRPr="00B67BA7">
              <w:t>en</w:t>
            </w:r>
          </w:p>
        </w:tc>
        <w:tc>
          <w:tcPr>
            <w:tcW w:w="0" w:type="auto"/>
          </w:tcPr>
          <w:p w14:paraId="33297F94" w14:textId="4AE80EAB" w:rsidR="0081051B" w:rsidRPr="00B67BA7" w:rsidRDefault="0081051B" w:rsidP="008D31D6">
            <w:r w:rsidRPr="00B67BA7">
              <w:t>Vnd</w:t>
            </w:r>
          </w:p>
        </w:tc>
        <w:tc>
          <w:tcPr>
            <w:tcW w:w="0" w:type="auto"/>
          </w:tcPr>
          <w:p w14:paraId="5A102462" w14:textId="179870AC" w:rsidR="0081051B" w:rsidRPr="00B67BA7" w:rsidRDefault="0081051B" w:rsidP="008D31D6">
            <w:r w:rsidRPr="00B67BA7">
              <w:t>du</w:t>
            </w:r>
          </w:p>
        </w:tc>
        <w:tc>
          <w:tcPr>
            <w:tcW w:w="0" w:type="auto"/>
          </w:tcPr>
          <w:p w14:paraId="3850B8B7" w14:textId="1FB908BA" w:rsidR="0081051B" w:rsidRPr="00B67BA7" w:rsidRDefault="0081051B" w:rsidP="008D31D6">
            <w:r w:rsidRPr="00B67BA7">
              <w:t>wir</w:t>
            </w:r>
            <w:r w:rsidRPr="00B67BA7">
              <w:rPr>
                <w:rFonts w:ascii="Calibri" w:hAnsi="Calibri" w:cs="Calibri"/>
              </w:rPr>
              <w:t>ſ</w:t>
            </w:r>
            <w:r w:rsidRPr="00B67BA7">
              <w:t>t</w:t>
            </w:r>
          </w:p>
        </w:tc>
        <w:tc>
          <w:tcPr>
            <w:tcW w:w="0" w:type="auto"/>
          </w:tcPr>
          <w:p w14:paraId="0BCB1AA7" w14:textId="0D737DD9" w:rsidR="0081051B" w:rsidRPr="00B67BA7" w:rsidRDefault="0081051B" w:rsidP="008D31D6">
            <w:r w:rsidRPr="00B67BA7">
              <w:rPr>
                <w:rFonts w:ascii="Calibri" w:hAnsi="Calibri" w:cs="Calibri"/>
              </w:rPr>
              <w:t>ſ</w:t>
            </w:r>
            <w:r w:rsidRPr="00B67BA7">
              <w:t>eyn</w:t>
            </w:r>
          </w:p>
        </w:tc>
        <w:tc>
          <w:tcPr>
            <w:tcW w:w="0" w:type="auto"/>
          </w:tcPr>
          <w:p w14:paraId="09CA27CD" w14:textId="63C4604B" w:rsidR="0081051B" w:rsidRPr="00B67BA7" w:rsidRDefault="0081051B" w:rsidP="008D31D6">
            <w:r w:rsidRPr="00B67BA7">
              <w:t>freud</w:t>
            </w:r>
          </w:p>
        </w:tc>
        <w:tc>
          <w:tcPr>
            <w:tcW w:w="0" w:type="auto"/>
          </w:tcPr>
          <w:p w14:paraId="2B65A09E" w14:textId="0107EEE9" w:rsidR="0081051B" w:rsidRPr="00B67BA7" w:rsidRDefault="0081051B" w:rsidP="008D31D6">
            <w:r w:rsidRPr="00B67BA7">
              <w:t>vnd</w:t>
            </w:r>
          </w:p>
        </w:tc>
        <w:tc>
          <w:tcPr>
            <w:tcW w:w="0" w:type="auto"/>
          </w:tcPr>
          <w:p w14:paraId="74CF8943" w14:textId="49BC0DC9" w:rsidR="0081051B" w:rsidRPr="00B67BA7" w:rsidRDefault="0081051B" w:rsidP="008D31D6">
            <w:r w:rsidRPr="00B67BA7">
              <w:t>wunne</w:t>
            </w:r>
          </w:p>
        </w:tc>
        <w:tc>
          <w:tcPr>
            <w:tcW w:w="0" w:type="auto"/>
          </w:tcPr>
          <w:p w14:paraId="58D1D490" w14:textId="23574CF7" w:rsidR="0081051B" w:rsidRPr="00B67BA7" w:rsidRDefault="0081051B" w:rsidP="008D31D6">
            <w:r w:rsidRPr="00B67BA7">
              <w:t>haben</w:t>
            </w:r>
          </w:p>
        </w:tc>
        <w:tc>
          <w:tcPr>
            <w:tcW w:w="0" w:type="auto"/>
          </w:tcPr>
          <w:p w14:paraId="04D470A8" w14:textId="3C221447" w:rsidR="0081051B" w:rsidRPr="00B67BA7" w:rsidRDefault="0081051B" w:rsidP="008D31D6">
            <w:r w:rsidRPr="00B67BA7">
              <w:t>Vnd</w:t>
            </w:r>
          </w:p>
        </w:tc>
        <w:tc>
          <w:tcPr>
            <w:tcW w:w="0" w:type="auto"/>
          </w:tcPr>
          <w:p w14:paraId="64F2966D" w14:textId="58B88F76" w:rsidR="0081051B" w:rsidRPr="00B67BA7" w:rsidRDefault="0081051B" w:rsidP="008D31D6">
            <w:r w:rsidRPr="00B67BA7">
              <w:t>vil</w:t>
            </w:r>
          </w:p>
        </w:tc>
        <w:tc>
          <w:tcPr>
            <w:tcW w:w="0" w:type="auto"/>
          </w:tcPr>
          <w:p w14:paraId="4981B2AE" w14:textId="6D1E9A4C" w:rsidR="0081051B" w:rsidRPr="00B67BA7" w:rsidRDefault="0081051B" w:rsidP="008D31D6">
            <w:r w:rsidRPr="00B67BA7">
              <w:t>werdē</w:t>
            </w:r>
          </w:p>
        </w:tc>
      </w:tr>
      <w:tr w:rsidR="0018768E" w:rsidRPr="00B67BA7" w14:paraId="4F6590D9" w14:textId="77777777" w:rsidTr="008D31D6">
        <w:tc>
          <w:tcPr>
            <w:tcW w:w="0" w:type="auto"/>
          </w:tcPr>
          <w:p w14:paraId="07825E29" w14:textId="5358916B" w:rsidR="0081051B" w:rsidRPr="00B67BA7" w:rsidRDefault="00E9059C" w:rsidP="008D31D6">
            <w:r w:rsidRPr="00B67BA7">
              <w:t>Johannes</w:t>
            </w:r>
          </w:p>
        </w:tc>
        <w:tc>
          <w:tcPr>
            <w:tcW w:w="0" w:type="auto"/>
          </w:tcPr>
          <w:p w14:paraId="2F630CFC" w14:textId="4D153808" w:rsidR="0081051B" w:rsidRPr="00B67BA7" w:rsidRDefault="00E9059C" w:rsidP="008D31D6">
            <w:r w:rsidRPr="00B67BA7">
              <w:t>heissen</w:t>
            </w:r>
          </w:p>
        </w:tc>
        <w:tc>
          <w:tcPr>
            <w:tcW w:w="0" w:type="auto"/>
          </w:tcPr>
          <w:p w14:paraId="05F5DAF8" w14:textId="3F9B76F6" w:rsidR="0081051B" w:rsidRPr="00B67BA7" w:rsidRDefault="00E9059C" w:rsidP="008D31D6">
            <w:r w:rsidRPr="00B67BA7">
              <w:t>Und</w:t>
            </w:r>
          </w:p>
        </w:tc>
        <w:tc>
          <w:tcPr>
            <w:tcW w:w="0" w:type="auto"/>
          </w:tcPr>
          <w:p w14:paraId="43DE1125" w14:textId="66BA5D3E" w:rsidR="0081051B" w:rsidRPr="00B67BA7" w:rsidRDefault="00E9059C" w:rsidP="008D31D6">
            <w:r w:rsidRPr="00B67BA7">
              <w:t>du</w:t>
            </w:r>
          </w:p>
        </w:tc>
        <w:tc>
          <w:tcPr>
            <w:tcW w:w="0" w:type="auto"/>
          </w:tcPr>
          <w:p w14:paraId="394482FF" w14:textId="43276A16" w:rsidR="0081051B" w:rsidRPr="00B67BA7" w:rsidRDefault="00E9059C" w:rsidP="008D31D6">
            <w:r w:rsidRPr="00B67BA7">
              <w:t>wirst</w:t>
            </w:r>
          </w:p>
        </w:tc>
        <w:tc>
          <w:tcPr>
            <w:tcW w:w="0" w:type="auto"/>
          </w:tcPr>
          <w:p w14:paraId="14624037" w14:textId="1C9B18FA" w:rsidR="0081051B" w:rsidRPr="00B67BA7" w:rsidRDefault="00E9059C" w:rsidP="008D31D6">
            <w:r w:rsidRPr="00B67BA7">
              <w:t>sein</w:t>
            </w:r>
          </w:p>
        </w:tc>
        <w:tc>
          <w:tcPr>
            <w:tcW w:w="0" w:type="auto"/>
          </w:tcPr>
          <w:p w14:paraId="18462DB6" w14:textId="520B9E98" w:rsidR="0081051B" w:rsidRPr="00B67BA7" w:rsidRDefault="00E9059C" w:rsidP="008D31D6">
            <w:r w:rsidRPr="00B67BA7">
              <w:t>Freude</w:t>
            </w:r>
          </w:p>
        </w:tc>
        <w:tc>
          <w:tcPr>
            <w:tcW w:w="0" w:type="auto"/>
          </w:tcPr>
          <w:p w14:paraId="57546DA4" w14:textId="16B20EAA" w:rsidR="0081051B" w:rsidRPr="00B67BA7" w:rsidRDefault="00E9059C" w:rsidP="008D31D6">
            <w:r w:rsidRPr="00B67BA7">
              <w:t>und</w:t>
            </w:r>
          </w:p>
        </w:tc>
        <w:tc>
          <w:tcPr>
            <w:tcW w:w="0" w:type="auto"/>
          </w:tcPr>
          <w:p w14:paraId="5CFF1434" w14:textId="61ADE29D" w:rsidR="0081051B" w:rsidRPr="00B67BA7" w:rsidRDefault="00E9059C" w:rsidP="008D31D6">
            <w:r w:rsidRPr="00B67BA7">
              <w:t>Wonne</w:t>
            </w:r>
          </w:p>
        </w:tc>
        <w:tc>
          <w:tcPr>
            <w:tcW w:w="0" w:type="auto"/>
          </w:tcPr>
          <w:p w14:paraId="40B6F0BF" w14:textId="4CA85110" w:rsidR="0081051B" w:rsidRPr="00B67BA7" w:rsidRDefault="00E9059C" w:rsidP="008D31D6">
            <w:r w:rsidRPr="00B67BA7">
              <w:t>haben</w:t>
            </w:r>
          </w:p>
        </w:tc>
        <w:tc>
          <w:tcPr>
            <w:tcW w:w="0" w:type="auto"/>
          </w:tcPr>
          <w:p w14:paraId="453EB1C4" w14:textId="609E84E5" w:rsidR="0081051B" w:rsidRPr="00B67BA7" w:rsidRDefault="00E9059C" w:rsidP="008D31D6">
            <w:r w:rsidRPr="00B67BA7">
              <w:t>Und</w:t>
            </w:r>
          </w:p>
        </w:tc>
        <w:tc>
          <w:tcPr>
            <w:tcW w:w="0" w:type="auto"/>
          </w:tcPr>
          <w:p w14:paraId="11369901" w14:textId="15B39FB6" w:rsidR="0081051B" w:rsidRPr="00B67BA7" w:rsidRDefault="00E9059C" w:rsidP="008D31D6">
            <w:r w:rsidRPr="00B67BA7">
              <w:t>viel</w:t>
            </w:r>
            <w:r w:rsidR="00975C9F" w:rsidRPr="00B67BA7">
              <w:t>e</w:t>
            </w:r>
          </w:p>
        </w:tc>
        <w:tc>
          <w:tcPr>
            <w:tcW w:w="0" w:type="auto"/>
          </w:tcPr>
          <w:p w14:paraId="769864F2" w14:textId="45FBDFAD" w:rsidR="0081051B" w:rsidRPr="00B67BA7" w:rsidRDefault="00975C9F" w:rsidP="008D31D6">
            <w:r w:rsidRPr="00B67BA7">
              <w:t>werden</w:t>
            </w:r>
          </w:p>
        </w:tc>
      </w:tr>
      <w:tr w:rsidR="0018768E" w:rsidRPr="00B67BA7" w14:paraId="2B8A4BF7" w14:textId="77777777" w:rsidTr="008D31D6">
        <w:tc>
          <w:tcPr>
            <w:tcW w:w="0" w:type="auto"/>
          </w:tcPr>
          <w:p w14:paraId="0672B545" w14:textId="4832B42F" w:rsidR="0081051B" w:rsidRPr="00B67BA7" w:rsidRDefault="002829E3" w:rsidP="008D31D6">
            <w:pPr>
              <w:rPr>
                <w:sz w:val="16"/>
                <w:szCs w:val="16"/>
              </w:rPr>
            </w:pPr>
            <w:r w:rsidRPr="00B67BA7">
              <w:rPr>
                <w:sz w:val="16"/>
                <w:szCs w:val="16"/>
              </w:rPr>
              <w:t>Substantiv</w:t>
            </w:r>
          </w:p>
        </w:tc>
        <w:tc>
          <w:tcPr>
            <w:tcW w:w="0" w:type="auto"/>
          </w:tcPr>
          <w:p w14:paraId="79A0C2C6" w14:textId="486CCA4E" w:rsidR="0081051B" w:rsidRPr="00B67BA7" w:rsidRDefault="009E6305" w:rsidP="008D31D6">
            <w:pPr>
              <w:rPr>
                <w:sz w:val="16"/>
                <w:szCs w:val="16"/>
              </w:rPr>
            </w:pPr>
            <w:r w:rsidRPr="00B67BA7">
              <w:rPr>
                <w:sz w:val="16"/>
                <w:szCs w:val="16"/>
              </w:rPr>
              <w:t>Verb</w:t>
            </w:r>
            <w:r w:rsidR="0018768E" w:rsidRPr="00B67BA7">
              <w:rPr>
                <w:sz w:val="16"/>
                <w:szCs w:val="16"/>
              </w:rPr>
              <w:t xml:space="preserve">, Infinitiv zu </w:t>
            </w:r>
            <w:r w:rsidR="0018768E" w:rsidRPr="00B67BA7">
              <w:rPr>
                <w:i/>
                <w:sz w:val="16"/>
                <w:szCs w:val="16"/>
              </w:rPr>
              <w:t>heissen</w:t>
            </w:r>
          </w:p>
        </w:tc>
        <w:tc>
          <w:tcPr>
            <w:tcW w:w="0" w:type="auto"/>
          </w:tcPr>
          <w:p w14:paraId="275D144D" w14:textId="77777777" w:rsidR="0081051B" w:rsidRPr="00B67BA7" w:rsidRDefault="0081051B" w:rsidP="008D31D6">
            <w:pPr>
              <w:rPr>
                <w:sz w:val="16"/>
                <w:szCs w:val="16"/>
              </w:rPr>
            </w:pPr>
          </w:p>
        </w:tc>
        <w:tc>
          <w:tcPr>
            <w:tcW w:w="0" w:type="auto"/>
          </w:tcPr>
          <w:p w14:paraId="38E096E1" w14:textId="1B8F5317" w:rsidR="0081051B" w:rsidRPr="00B67BA7" w:rsidRDefault="009E6305" w:rsidP="008D31D6">
            <w:pPr>
              <w:rPr>
                <w:sz w:val="16"/>
                <w:szCs w:val="16"/>
              </w:rPr>
            </w:pPr>
            <w:r w:rsidRPr="00B67BA7">
              <w:rPr>
                <w:sz w:val="16"/>
                <w:szCs w:val="16"/>
              </w:rPr>
              <w:t xml:space="preserve">Personalpronomen2. </w:t>
            </w:r>
            <w:r w:rsidR="000E4EAC">
              <w:rPr>
                <w:sz w:val="16"/>
                <w:szCs w:val="16"/>
              </w:rPr>
              <w:t>P. Nom.</w:t>
            </w:r>
            <w:r w:rsidR="002E35A4" w:rsidRPr="00B67BA7">
              <w:rPr>
                <w:sz w:val="16"/>
                <w:szCs w:val="16"/>
              </w:rPr>
              <w:t xml:space="preserve"> </w:t>
            </w:r>
            <w:r w:rsidR="00031FFE">
              <w:rPr>
                <w:sz w:val="16"/>
                <w:szCs w:val="16"/>
              </w:rPr>
              <w:t>Sg.</w:t>
            </w:r>
          </w:p>
        </w:tc>
        <w:tc>
          <w:tcPr>
            <w:tcW w:w="0" w:type="auto"/>
          </w:tcPr>
          <w:p w14:paraId="1B090577" w14:textId="362F1ADD" w:rsidR="0081051B" w:rsidRPr="00B67BA7" w:rsidRDefault="009E6305" w:rsidP="008D31D6">
            <w:pPr>
              <w:rPr>
                <w:sz w:val="16"/>
                <w:szCs w:val="16"/>
              </w:rPr>
            </w:pPr>
            <w:r w:rsidRPr="00B67BA7">
              <w:rPr>
                <w:sz w:val="16"/>
                <w:szCs w:val="16"/>
              </w:rPr>
              <w:t xml:space="preserve">Verb, 2. </w:t>
            </w:r>
            <w:r w:rsidR="000E4EAC">
              <w:rPr>
                <w:sz w:val="16"/>
                <w:szCs w:val="16"/>
              </w:rPr>
              <w:t xml:space="preserve">P. </w:t>
            </w:r>
            <w:r w:rsidR="00031FFE">
              <w:rPr>
                <w:sz w:val="16"/>
                <w:szCs w:val="16"/>
              </w:rPr>
              <w:t>Sg.</w:t>
            </w:r>
          </w:p>
        </w:tc>
        <w:tc>
          <w:tcPr>
            <w:tcW w:w="0" w:type="auto"/>
          </w:tcPr>
          <w:p w14:paraId="442363E6" w14:textId="77777777" w:rsidR="0081051B" w:rsidRPr="00B67BA7" w:rsidRDefault="0081051B" w:rsidP="008D31D6">
            <w:pPr>
              <w:rPr>
                <w:sz w:val="16"/>
                <w:szCs w:val="16"/>
              </w:rPr>
            </w:pPr>
          </w:p>
        </w:tc>
        <w:tc>
          <w:tcPr>
            <w:tcW w:w="0" w:type="auto"/>
          </w:tcPr>
          <w:p w14:paraId="1CBC34D7" w14:textId="0377011F" w:rsidR="0081051B" w:rsidRPr="00B67BA7" w:rsidRDefault="002829E3" w:rsidP="008D31D6">
            <w:pPr>
              <w:rPr>
                <w:sz w:val="16"/>
                <w:szCs w:val="16"/>
              </w:rPr>
            </w:pPr>
            <w:r w:rsidRPr="00B67BA7">
              <w:rPr>
                <w:sz w:val="16"/>
                <w:szCs w:val="16"/>
              </w:rPr>
              <w:t>Substantiv</w:t>
            </w:r>
          </w:p>
        </w:tc>
        <w:tc>
          <w:tcPr>
            <w:tcW w:w="0" w:type="auto"/>
          </w:tcPr>
          <w:p w14:paraId="7B43DE1D" w14:textId="77777777" w:rsidR="0081051B" w:rsidRPr="00B67BA7" w:rsidRDefault="0081051B" w:rsidP="008D31D6">
            <w:pPr>
              <w:rPr>
                <w:sz w:val="16"/>
                <w:szCs w:val="16"/>
              </w:rPr>
            </w:pPr>
          </w:p>
        </w:tc>
        <w:tc>
          <w:tcPr>
            <w:tcW w:w="0" w:type="auto"/>
          </w:tcPr>
          <w:p w14:paraId="75ACFFB5" w14:textId="4E02B670" w:rsidR="0081051B" w:rsidRPr="00B67BA7" w:rsidRDefault="002829E3" w:rsidP="008D31D6">
            <w:pPr>
              <w:rPr>
                <w:sz w:val="16"/>
                <w:szCs w:val="16"/>
              </w:rPr>
            </w:pPr>
            <w:r w:rsidRPr="00B67BA7">
              <w:rPr>
                <w:sz w:val="16"/>
                <w:szCs w:val="16"/>
              </w:rPr>
              <w:t>Substantiv</w:t>
            </w:r>
          </w:p>
        </w:tc>
        <w:tc>
          <w:tcPr>
            <w:tcW w:w="0" w:type="auto"/>
          </w:tcPr>
          <w:p w14:paraId="08DAC8A8" w14:textId="4F688D20" w:rsidR="0081051B" w:rsidRPr="00B67BA7" w:rsidRDefault="00DB1C3E" w:rsidP="008D31D6">
            <w:pPr>
              <w:rPr>
                <w:sz w:val="16"/>
                <w:szCs w:val="16"/>
              </w:rPr>
            </w:pPr>
            <w:r w:rsidRPr="00B67BA7">
              <w:rPr>
                <w:sz w:val="16"/>
                <w:szCs w:val="16"/>
              </w:rPr>
              <w:t>Verb</w:t>
            </w:r>
          </w:p>
        </w:tc>
        <w:tc>
          <w:tcPr>
            <w:tcW w:w="0" w:type="auto"/>
          </w:tcPr>
          <w:p w14:paraId="4C5078EC" w14:textId="77777777" w:rsidR="0081051B" w:rsidRPr="00B67BA7" w:rsidRDefault="0081051B" w:rsidP="008D31D6">
            <w:pPr>
              <w:rPr>
                <w:sz w:val="16"/>
                <w:szCs w:val="16"/>
              </w:rPr>
            </w:pPr>
          </w:p>
        </w:tc>
        <w:tc>
          <w:tcPr>
            <w:tcW w:w="0" w:type="auto"/>
          </w:tcPr>
          <w:p w14:paraId="463BCFCC" w14:textId="77777777" w:rsidR="0081051B" w:rsidRPr="00B67BA7" w:rsidRDefault="0081051B" w:rsidP="008D31D6">
            <w:pPr>
              <w:rPr>
                <w:sz w:val="16"/>
                <w:szCs w:val="16"/>
              </w:rPr>
            </w:pPr>
          </w:p>
        </w:tc>
        <w:tc>
          <w:tcPr>
            <w:tcW w:w="0" w:type="auto"/>
          </w:tcPr>
          <w:p w14:paraId="7F9FABAF" w14:textId="26CE95DC" w:rsidR="0081051B" w:rsidRPr="00B67BA7" w:rsidRDefault="00DB1C3E" w:rsidP="008D31D6">
            <w:pPr>
              <w:rPr>
                <w:sz w:val="16"/>
                <w:szCs w:val="16"/>
              </w:rPr>
            </w:pPr>
            <w:r w:rsidRPr="00B67BA7">
              <w:rPr>
                <w:sz w:val="16"/>
                <w:szCs w:val="16"/>
              </w:rPr>
              <w:t xml:space="preserve">Verb, </w:t>
            </w:r>
            <w:r w:rsidR="0055674B" w:rsidRPr="00B67BA7">
              <w:rPr>
                <w:sz w:val="16"/>
                <w:szCs w:val="16"/>
              </w:rPr>
              <w:t xml:space="preserve">3. </w:t>
            </w:r>
            <w:r w:rsidR="000E4EAC">
              <w:rPr>
                <w:sz w:val="16"/>
                <w:szCs w:val="16"/>
              </w:rPr>
              <w:t xml:space="preserve">P. </w:t>
            </w:r>
            <w:r w:rsidR="00D670DD">
              <w:rPr>
                <w:sz w:val="16"/>
                <w:szCs w:val="16"/>
              </w:rPr>
              <w:t xml:space="preserve">Pl. </w:t>
            </w:r>
            <w:r w:rsidR="0055674B" w:rsidRPr="00B67BA7">
              <w:rPr>
                <w:sz w:val="16"/>
                <w:szCs w:val="16"/>
              </w:rPr>
              <w:t xml:space="preserve">zu </w:t>
            </w:r>
            <w:r w:rsidR="0055674B" w:rsidRPr="00B67BA7">
              <w:rPr>
                <w:i/>
                <w:sz w:val="16"/>
                <w:szCs w:val="16"/>
              </w:rPr>
              <w:t>werden</w:t>
            </w:r>
          </w:p>
        </w:tc>
      </w:tr>
    </w:tbl>
    <w:p w14:paraId="73911214" w14:textId="77777777" w:rsidR="0081051B" w:rsidRPr="007A01E9" w:rsidRDefault="0081051B" w:rsidP="007A01E9">
      <w:pPr>
        <w:spacing w:line="240" w:lineRule="auto"/>
        <w:rPr>
          <w:sz w:val="10"/>
          <w:szCs w:val="10"/>
        </w:rPr>
      </w:pPr>
    </w:p>
    <w:tbl>
      <w:tblPr>
        <w:tblStyle w:val="Tabellenraster"/>
        <w:tblW w:w="0" w:type="auto"/>
        <w:tblLook w:val="04A0" w:firstRow="1" w:lastRow="0" w:firstColumn="1" w:lastColumn="0" w:noHBand="0" w:noVBand="1"/>
      </w:tblPr>
      <w:tblGrid>
        <w:gridCol w:w="616"/>
        <w:gridCol w:w="624"/>
        <w:gridCol w:w="635"/>
        <w:gridCol w:w="796"/>
        <w:gridCol w:w="657"/>
        <w:gridCol w:w="385"/>
        <w:gridCol w:w="734"/>
        <w:gridCol w:w="666"/>
        <w:gridCol w:w="567"/>
        <w:gridCol w:w="532"/>
        <w:gridCol w:w="674"/>
        <w:gridCol w:w="722"/>
        <w:gridCol w:w="681"/>
        <w:gridCol w:w="546"/>
      </w:tblGrid>
      <w:tr w:rsidR="000E4EAC" w:rsidRPr="00B67BA7" w14:paraId="397CDC10" w14:textId="77777777" w:rsidTr="008D31D6">
        <w:tc>
          <w:tcPr>
            <w:tcW w:w="0" w:type="auto"/>
          </w:tcPr>
          <w:p w14:paraId="46A035D7" w14:textId="71B8DD71" w:rsidR="00E851ED" w:rsidRPr="00B67BA7" w:rsidRDefault="00E851ED" w:rsidP="008D31D6">
            <w:r w:rsidRPr="00B67BA7">
              <w:rPr>
                <w:rFonts w:ascii="Calibri" w:hAnsi="Calibri" w:cs="Calibri"/>
              </w:rPr>
              <w:t>ſ</w:t>
            </w:r>
            <w:r w:rsidRPr="00B67BA7">
              <w:t>ich</w:t>
            </w:r>
          </w:p>
        </w:tc>
        <w:tc>
          <w:tcPr>
            <w:tcW w:w="0" w:type="auto"/>
          </w:tcPr>
          <w:p w14:paraId="0B3E4D7A" w14:textId="361F2E2E" w:rsidR="00E851ED" w:rsidRPr="00B67BA7" w:rsidRDefault="00E851ED" w:rsidP="008D31D6">
            <w:r w:rsidRPr="00B67BA7">
              <w:rPr>
                <w:rFonts w:ascii="Calibri" w:hAnsi="Calibri" w:cs="Calibri"/>
              </w:rPr>
              <w:t>ſ</w:t>
            </w:r>
            <w:r w:rsidRPr="00B67BA7">
              <w:t>eyner</w:t>
            </w:r>
          </w:p>
        </w:tc>
        <w:tc>
          <w:tcPr>
            <w:tcW w:w="0" w:type="auto"/>
          </w:tcPr>
          <w:p w14:paraId="702F0906" w14:textId="2C1DAFCE" w:rsidR="00E851ED" w:rsidRPr="00B67BA7" w:rsidRDefault="00E851ED" w:rsidP="008D31D6">
            <w:r w:rsidRPr="00B67BA7">
              <w:t>gepurt</w:t>
            </w:r>
          </w:p>
        </w:tc>
        <w:tc>
          <w:tcPr>
            <w:tcW w:w="0" w:type="auto"/>
          </w:tcPr>
          <w:p w14:paraId="577A24DD" w14:textId="7B1287DB" w:rsidR="00E851ED" w:rsidRPr="00B67BA7" w:rsidRDefault="00E851ED" w:rsidP="008D31D6">
            <w:r w:rsidRPr="00B67BA7">
              <w:t>freuwen</w:t>
            </w:r>
          </w:p>
        </w:tc>
        <w:tc>
          <w:tcPr>
            <w:tcW w:w="0" w:type="auto"/>
          </w:tcPr>
          <w:p w14:paraId="03E50B87" w14:textId="429F0B96" w:rsidR="00E851ED" w:rsidRPr="00B67BA7" w:rsidRDefault="00591437" w:rsidP="008D31D6">
            <w:r w:rsidRPr="00B67BA7">
              <w:t>Denn</w:t>
            </w:r>
          </w:p>
        </w:tc>
        <w:tc>
          <w:tcPr>
            <w:tcW w:w="0" w:type="auto"/>
          </w:tcPr>
          <w:p w14:paraId="04F7FA56" w14:textId="6C6CD483" w:rsidR="00E851ED" w:rsidRPr="00B67BA7" w:rsidRDefault="00591437" w:rsidP="008D31D6">
            <w:r w:rsidRPr="00B67BA7">
              <w:t>er</w:t>
            </w:r>
          </w:p>
        </w:tc>
        <w:tc>
          <w:tcPr>
            <w:tcW w:w="0" w:type="auto"/>
          </w:tcPr>
          <w:p w14:paraId="384B62E0" w14:textId="4685BB84" w:rsidR="00E851ED" w:rsidRPr="00B67BA7" w:rsidRDefault="00DC37D9" w:rsidP="008D31D6">
            <w:r w:rsidRPr="00B67BA7">
              <w:t>wirdt</w:t>
            </w:r>
          </w:p>
        </w:tc>
        <w:tc>
          <w:tcPr>
            <w:tcW w:w="0" w:type="auto"/>
          </w:tcPr>
          <w:p w14:paraId="3F1CF69A" w14:textId="6DA4E2DF" w:rsidR="00E851ED" w:rsidRPr="00B67BA7" w:rsidRDefault="00DC37D9" w:rsidP="008D31D6">
            <w:r w:rsidRPr="00B67BA7">
              <w:t>gro</w:t>
            </w:r>
            <w:r w:rsidRPr="00B67BA7">
              <w:rPr>
                <w:rFonts w:ascii="Calibri" w:hAnsi="Calibri" w:cs="Calibri"/>
              </w:rPr>
              <w:t>ſ</w:t>
            </w:r>
            <w:r w:rsidRPr="00B67BA7">
              <w:t>s</w:t>
            </w:r>
          </w:p>
        </w:tc>
        <w:tc>
          <w:tcPr>
            <w:tcW w:w="0" w:type="auto"/>
          </w:tcPr>
          <w:p w14:paraId="552D59DF" w14:textId="7B7A7647" w:rsidR="00E851ED" w:rsidRPr="00B67BA7" w:rsidRDefault="00DC37D9" w:rsidP="008D31D6">
            <w:r w:rsidRPr="00B67BA7">
              <w:rPr>
                <w:rFonts w:ascii="Calibri" w:hAnsi="Calibri" w:cs="Calibri"/>
              </w:rPr>
              <w:t>ſ</w:t>
            </w:r>
            <w:r w:rsidRPr="00B67BA7">
              <w:t>eyn</w:t>
            </w:r>
          </w:p>
        </w:tc>
        <w:tc>
          <w:tcPr>
            <w:tcW w:w="0" w:type="auto"/>
          </w:tcPr>
          <w:p w14:paraId="47DD9761" w14:textId="70A17941" w:rsidR="00E851ED" w:rsidRPr="00B67BA7" w:rsidRDefault="00DC37D9" w:rsidP="008D31D6">
            <w:r w:rsidRPr="00B67BA7">
              <w:t>vor</w:t>
            </w:r>
          </w:p>
        </w:tc>
        <w:tc>
          <w:tcPr>
            <w:tcW w:w="0" w:type="auto"/>
          </w:tcPr>
          <w:p w14:paraId="1B053623" w14:textId="11ECD0B4" w:rsidR="00E851ED" w:rsidRPr="00B67BA7" w:rsidRDefault="00DC37D9" w:rsidP="008D31D6">
            <w:r w:rsidRPr="00B67BA7">
              <w:t>dem</w:t>
            </w:r>
          </w:p>
        </w:tc>
        <w:tc>
          <w:tcPr>
            <w:tcW w:w="0" w:type="auto"/>
          </w:tcPr>
          <w:p w14:paraId="31FAA4A6" w14:textId="1E8C4A8C" w:rsidR="00E851ED" w:rsidRPr="00B67BA7" w:rsidRDefault="00DC37D9" w:rsidP="008D31D6">
            <w:r w:rsidRPr="00B67BA7">
              <w:t>herrē</w:t>
            </w:r>
          </w:p>
        </w:tc>
        <w:tc>
          <w:tcPr>
            <w:tcW w:w="0" w:type="auto"/>
          </w:tcPr>
          <w:p w14:paraId="778B362A" w14:textId="0C3DB742" w:rsidR="00E851ED" w:rsidRPr="00B67BA7" w:rsidRDefault="00E851ED" w:rsidP="008D31D6">
            <w:r w:rsidRPr="00B67BA7">
              <w:t>Wein</w:t>
            </w:r>
          </w:p>
        </w:tc>
        <w:tc>
          <w:tcPr>
            <w:tcW w:w="0" w:type="auto"/>
          </w:tcPr>
          <w:p w14:paraId="32A9DC80" w14:textId="5D5277C8" w:rsidR="00E851ED" w:rsidRPr="00B67BA7" w:rsidRDefault="00E851ED" w:rsidP="008D31D6">
            <w:r w:rsidRPr="00B67BA7">
              <w:t>vnd</w:t>
            </w:r>
          </w:p>
        </w:tc>
      </w:tr>
      <w:tr w:rsidR="000E4EAC" w:rsidRPr="00B67BA7" w14:paraId="1AF81052" w14:textId="77777777" w:rsidTr="008D31D6">
        <w:tc>
          <w:tcPr>
            <w:tcW w:w="0" w:type="auto"/>
          </w:tcPr>
          <w:p w14:paraId="0613292F" w14:textId="33C956F3" w:rsidR="00E851ED" w:rsidRPr="00B67BA7" w:rsidRDefault="00975C9F" w:rsidP="008D31D6">
            <w:r w:rsidRPr="00B67BA7">
              <w:t>sich</w:t>
            </w:r>
          </w:p>
        </w:tc>
        <w:tc>
          <w:tcPr>
            <w:tcW w:w="0" w:type="auto"/>
          </w:tcPr>
          <w:p w14:paraId="281F9B9C" w14:textId="7115F7E0" w:rsidR="00E851ED" w:rsidRPr="00B67BA7" w:rsidRDefault="00975C9F" w:rsidP="008D31D6">
            <w:r w:rsidRPr="00B67BA7">
              <w:t>seiner</w:t>
            </w:r>
          </w:p>
        </w:tc>
        <w:tc>
          <w:tcPr>
            <w:tcW w:w="0" w:type="auto"/>
          </w:tcPr>
          <w:p w14:paraId="5FA1779A" w14:textId="2022F30B" w:rsidR="00E851ED" w:rsidRPr="00B67BA7" w:rsidRDefault="00975C9F" w:rsidP="008D31D6">
            <w:r w:rsidRPr="00B67BA7">
              <w:t>Geburt</w:t>
            </w:r>
          </w:p>
        </w:tc>
        <w:tc>
          <w:tcPr>
            <w:tcW w:w="0" w:type="auto"/>
          </w:tcPr>
          <w:p w14:paraId="5076372B" w14:textId="32318DD7" w:rsidR="00E851ED" w:rsidRPr="00B67BA7" w:rsidRDefault="00975C9F" w:rsidP="008D31D6">
            <w:r w:rsidRPr="00B67BA7">
              <w:t>freuen</w:t>
            </w:r>
          </w:p>
        </w:tc>
        <w:tc>
          <w:tcPr>
            <w:tcW w:w="0" w:type="auto"/>
          </w:tcPr>
          <w:p w14:paraId="622F5FDC" w14:textId="1868FE53" w:rsidR="00E851ED" w:rsidRPr="00B67BA7" w:rsidRDefault="00975C9F" w:rsidP="008D31D6">
            <w:r w:rsidRPr="00B67BA7">
              <w:t>Denn</w:t>
            </w:r>
          </w:p>
        </w:tc>
        <w:tc>
          <w:tcPr>
            <w:tcW w:w="0" w:type="auto"/>
          </w:tcPr>
          <w:p w14:paraId="4E7D62B2" w14:textId="0F588C87" w:rsidR="00E851ED" w:rsidRPr="00B67BA7" w:rsidRDefault="00975C9F" w:rsidP="008D31D6">
            <w:r w:rsidRPr="00B67BA7">
              <w:t>er</w:t>
            </w:r>
          </w:p>
        </w:tc>
        <w:tc>
          <w:tcPr>
            <w:tcW w:w="0" w:type="auto"/>
          </w:tcPr>
          <w:p w14:paraId="3B403675" w14:textId="516C74A5" w:rsidR="00E851ED" w:rsidRPr="00B67BA7" w:rsidRDefault="00975C9F" w:rsidP="008D31D6">
            <w:r w:rsidRPr="00B67BA7">
              <w:t>wird</w:t>
            </w:r>
          </w:p>
        </w:tc>
        <w:tc>
          <w:tcPr>
            <w:tcW w:w="0" w:type="auto"/>
          </w:tcPr>
          <w:p w14:paraId="297600A5" w14:textId="705D4CF1" w:rsidR="00E851ED" w:rsidRPr="00B67BA7" w:rsidRDefault="00975C9F" w:rsidP="008D31D6">
            <w:r w:rsidRPr="00B67BA7">
              <w:t>gross</w:t>
            </w:r>
          </w:p>
        </w:tc>
        <w:tc>
          <w:tcPr>
            <w:tcW w:w="0" w:type="auto"/>
          </w:tcPr>
          <w:p w14:paraId="2F038120" w14:textId="2AFDE53F" w:rsidR="00E851ED" w:rsidRPr="00B67BA7" w:rsidRDefault="00975C9F" w:rsidP="008D31D6">
            <w:r w:rsidRPr="00B67BA7">
              <w:t>sein</w:t>
            </w:r>
          </w:p>
        </w:tc>
        <w:tc>
          <w:tcPr>
            <w:tcW w:w="0" w:type="auto"/>
          </w:tcPr>
          <w:p w14:paraId="347D7188" w14:textId="473AC8CC" w:rsidR="00E851ED" w:rsidRPr="00B67BA7" w:rsidRDefault="00975C9F" w:rsidP="008D31D6">
            <w:r w:rsidRPr="00B67BA7">
              <w:t>vor</w:t>
            </w:r>
          </w:p>
        </w:tc>
        <w:tc>
          <w:tcPr>
            <w:tcW w:w="0" w:type="auto"/>
          </w:tcPr>
          <w:p w14:paraId="4B793E21" w14:textId="4BC65064" w:rsidR="00E851ED" w:rsidRPr="00B67BA7" w:rsidRDefault="00975C9F" w:rsidP="008D31D6">
            <w:r w:rsidRPr="00B67BA7">
              <w:t>dem</w:t>
            </w:r>
          </w:p>
        </w:tc>
        <w:tc>
          <w:tcPr>
            <w:tcW w:w="0" w:type="auto"/>
          </w:tcPr>
          <w:p w14:paraId="05515C05" w14:textId="7D734345" w:rsidR="00E851ED" w:rsidRPr="00B67BA7" w:rsidRDefault="00975C9F" w:rsidP="008D31D6">
            <w:r w:rsidRPr="00B67BA7">
              <w:t>Herren</w:t>
            </w:r>
          </w:p>
        </w:tc>
        <w:tc>
          <w:tcPr>
            <w:tcW w:w="0" w:type="auto"/>
          </w:tcPr>
          <w:p w14:paraId="1D43F21A" w14:textId="4D42105E" w:rsidR="00E851ED" w:rsidRPr="00B67BA7" w:rsidRDefault="00975C9F" w:rsidP="008D31D6">
            <w:r w:rsidRPr="00B67BA7">
              <w:t>Wein</w:t>
            </w:r>
          </w:p>
        </w:tc>
        <w:tc>
          <w:tcPr>
            <w:tcW w:w="0" w:type="auto"/>
          </w:tcPr>
          <w:p w14:paraId="52AB9175" w14:textId="5F6BFC8A" w:rsidR="00E851ED" w:rsidRPr="00B67BA7" w:rsidRDefault="00975C9F" w:rsidP="008D31D6">
            <w:r w:rsidRPr="00B67BA7">
              <w:t>und</w:t>
            </w:r>
          </w:p>
        </w:tc>
      </w:tr>
      <w:tr w:rsidR="000E4EAC" w:rsidRPr="00B67BA7" w14:paraId="1E2CE8D6" w14:textId="77777777" w:rsidTr="008D31D6">
        <w:tc>
          <w:tcPr>
            <w:tcW w:w="0" w:type="auto"/>
          </w:tcPr>
          <w:p w14:paraId="3996D2F6" w14:textId="60B4D982" w:rsidR="00E851ED" w:rsidRPr="00B67BA7" w:rsidRDefault="001B13D4" w:rsidP="008D31D6">
            <w:pPr>
              <w:rPr>
                <w:sz w:val="16"/>
                <w:szCs w:val="16"/>
              </w:rPr>
            </w:pPr>
            <w:r w:rsidRPr="00B67BA7">
              <w:rPr>
                <w:sz w:val="16"/>
                <w:szCs w:val="16"/>
              </w:rPr>
              <w:t xml:space="preserve">Reflexivpronomen, 3. </w:t>
            </w:r>
            <w:r w:rsidR="000E4EAC">
              <w:rPr>
                <w:sz w:val="16"/>
                <w:szCs w:val="16"/>
              </w:rPr>
              <w:t xml:space="preserve">P. </w:t>
            </w:r>
            <w:r w:rsidRPr="00B67BA7">
              <w:rPr>
                <w:sz w:val="16"/>
                <w:szCs w:val="16"/>
              </w:rPr>
              <w:t>Plural</w:t>
            </w:r>
          </w:p>
        </w:tc>
        <w:tc>
          <w:tcPr>
            <w:tcW w:w="0" w:type="auto"/>
          </w:tcPr>
          <w:p w14:paraId="6A27F18B" w14:textId="1C323941" w:rsidR="00E851ED" w:rsidRPr="00B67BA7" w:rsidRDefault="00BD1055" w:rsidP="008D31D6">
            <w:pPr>
              <w:rPr>
                <w:sz w:val="16"/>
                <w:szCs w:val="16"/>
              </w:rPr>
            </w:pPr>
            <w:r w:rsidRPr="00B67BA7">
              <w:rPr>
                <w:sz w:val="16"/>
                <w:szCs w:val="16"/>
              </w:rPr>
              <w:t xml:space="preserve">Possessivpronomen, </w:t>
            </w:r>
            <w:r w:rsidR="00133BC2" w:rsidRPr="00B67BA7">
              <w:rPr>
                <w:sz w:val="16"/>
                <w:szCs w:val="16"/>
              </w:rPr>
              <w:t xml:space="preserve">3. </w:t>
            </w:r>
            <w:r w:rsidR="000E4EAC">
              <w:rPr>
                <w:sz w:val="16"/>
                <w:szCs w:val="16"/>
              </w:rPr>
              <w:t xml:space="preserve">P. </w:t>
            </w:r>
            <w:r w:rsidR="00031FFE">
              <w:rPr>
                <w:sz w:val="16"/>
                <w:szCs w:val="16"/>
              </w:rPr>
              <w:t>Sg.</w:t>
            </w:r>
            <w:r w:rsidR="00133BC2" w:rsidRPr="00B67BA7">
              <w:rPr>
                <w:sz w:val="16"/>
                <w:szCs w:val="16"/>
              </w:rPr>
              <w:t xml:space="preserve"> </w:t>
            </w:r>
            <w:r w:rsidR="000E4EAC">
              <w:rPr>
                <w:sz w:val="16"/>
                <w:szCs w:val="16"/>
              </w:rPr>
              <w:t>Gen.</w:t>
            </w:r>
          </w:p>
        </w:tc>
        <w:tc>
          <w:tcPr>
            <w:tcW w:w="0" w:type="auto"/>
          </w:tcPr>
          <w:p w14:paraId="196A5AF5" w14:textId="7C4ADE7D" w:rsidR="00E851ED" w:rsidRPr="00B67BA7" w:rsidRDefault="002829E3" w:rsidP="008D31D6">
            <w:pPr>
              <w:rPr>
                <w:sz w:val="16"/>
                <w:szCs w:val="16"/>
              </w:rPr>
            </w:pPr>
            <w:r w:rsidRPr="00B67BA7">
              <w:rPr>
                <w:sz w:val="16"/>
                <w:szCs w:val="16"/>
              </w:rPr>
              <w:t>Substantiv</w:t>
            </w:r>
            <w:r w:rsidR="003464F5" w:rsidRPr="00B67BA7">
              <w:rPr>
                <w:sz w:val="16"/>
                <w:szCs w:val="16"/>
              </w:rPr>
              <w:t xml:space="preserve">, </w:t>
            </w:r>
            <w:r w:rsidR="000E4EAC">
              <w:rPr>
                <w:sz w:val="16"/>
                <w:szCs w:val="16"/>
              </w:rPr>
              <w:t>Gen.</w:t>
            </w:r>
            <w:r w:rsidR="003464F5" w:rsidRPr="00B67BA7">
              <w:rPr>
                <w:sz w:val="16"/>
                <w:szCs w:val="16"/>
              </w:rPr>
              <w:t xml:space="preserve"> </w:t>
            </w:r>
            <w:r w:rsidR="00031FFE">
              <w:rPr>
                <w:sz w:val="16"/>
                <w:szCs w:val="16"/>
              </w:rPr>
              <w:t>Sg.</w:t>
            </w:r>
            <w:r w:rsidR="003464F5" w:rsidRPr="00B67BA7">
              <w:rPr>
                <w:sz w:val="16"/>
                <w:szCs w:val="16"/>
              </w:rPr>
              <w:t xml:space="preserve"> zu </w:t>
            </w:r>
            <w:r w:rsidR="004128B3" w:rsidRPr="00B67BA7">
              <w:rPr>
                <w:i/>
                <w:sz w:val="16"/>
                <w:szCs w:val="16"/>
              </w:rPr>
              <w:t>geburt</w:t>
            </w:r>
            <w:r w:rsidR="004128B3" w:rsidRPr="00B67BA7">
              <w:rPr>
                <w:sz w:val="16"/>
                <w:szCs w:val="16"/>
              </w:rPr>
              <w:t xml:space="preserve"> f.</w:t>
            </w:r>
          </w:p>
        </w:tc>
        <w:tc>
          <w:tcPr>
            <w:tcW w:w="0" w:type="auto"/>
          </w:tcPr>
          <w:p w14:paraId="20302D57" w14:textId="476F6C8A" w:rsidR="00E851ED" w:rsidRPr="00B67BA7" w:rsidRDefault="00DB1C3E" w:rsidP="008D31D6">
            <w:pPr>
              <w:rPr>
                <w:sz w:val="16"/>
                <w:szCs w:val="16"/>
              </w:rPr>
            </w:pPr>
            <w:r w:rsidRPr="00B67BA7">
              <w:rPr>
                <w:sz w:val="16"/>
                <w:szCs w:val="16"/>
              </w:rPr>
              <w:t xml:space="preserve">Verb, </w:t>
            </w:r>
            <w:r w:rsidR="00DF506B" w:rsidRPr="00B67BA7">
              <w:rPr>
                <w:sz w:val="16"/>
                <w:szCs w:val="16"/>
              </w:rPr>
              <w:t xml:space="preserve">Infinitiv zu </w:t>
            </w:r>
            <w:r w:rsidR="00DF506B" w:rsidRPr="00B67BA7">
              <w:rPr>
                <w:i/>
                <w:sz w:val="16"/>
                <w:szCs w:val="16"/>
              </w:rPr>
              <w:t>freuen</w:t>
            </w:r>
          </w:p>
        </w:tc>
        <w:tc>
          <w:tcPr>
            <w:tcW w:w="0" w:type="auto"/>
          </w:tcPr>
          <w:p w14:paraId="73482F41" w14:textId="77777777" w:rsidR="00E851ED" w:rsidRPr="00B67BA7" w:rsidRDefault="00E851ED" w:rsidP="008D31D6">
            <w:pPr>
              <w:rPr>
                <w:sz w:val="16"/>
                <w:szCs w:val="16"/>
              </w:rPr>
            </w:pPr>
          </w:p>
        </w:tc>
        <w:tc>
          <w:tcPr>
            <w:tcW w:w="0" w:type="auto"/>
          </w:tcPr>
          <w:p w14:paraId="3349C9D9" w14:textId="77777777" w:rsidR="00E851ED" w:rsidRPr="00B67BA7" w:rsidRDefault="00E851ED" w:rsidP="008D31D6">
            <w:pPr>
              <w:rPr>
                <w:sz w:val="16"/>
                <w:szCs w:val="16"/>
              </w:rPr>
            </w:pPr>
          </w:p>
        </w:tc>
        <w:tc>
          <w:tcPr>
            <w:tcW w:w="0" w:type="auto"/>
          </w:tcPr>
          <w:p w14:paraId="30D15FC7" w14:textId="4224E4BE" w:rsidR="00E851ED" w:rsidRPr="00B67BA7" w:rsidRDefault="00623E77" w:rsidP="008D31D6">
            <w:pPr>
              <w:rPr>
                <w:sz w:val="16"/>
                <w:szCs w:val="16"/>
              </w:rPr>
            </w:pPr>
            <w:r w:rsidRPr="00B67BA7">
              <w:rPr>
                <w:sz w:val="16"/>
                <w:szCs w:val="16"/>
              </w:rPr>
              <w:t xml:space="preserve">Verb, 3. </w:t>
            </w:r>
            <w:r w:rsidR="000E4EAC">
              <w:rPr>
                <w:sz w:val="16"/>
                <w:szCs w:val="16"/>
              </w:rPr>
              <w:t xml:space="preserve">P. </w:t>
            </w:r>
            <w:r w:rsidR="00031FFE">
              <w:rPr>
                <w:sz w:val="16"/>
                <w:szCs w:val="16"/>
              </w:rPr>
              <w:t>Sg.</w:t>
            </w:r>
            <w:r w:rsidRPr="00B67BA7">
              <w:rPr>
                <w:sz w:val="16"/>
                <w:szCs w:val="16"/>
              </w:rPr>
              <w:t xml:space="preserve"> </w:t>
            </w:r>
            <w:r w:rsidR="008305CE">
              <w:rPr>
                <w:sz w:val="16"/>
                <w:szCs w:val="16"/>
              </w:rPr>
              <w:t>Ind.</w:t>
            </w:r>
            <w:r w:rsidRPr="00B67BA7">
              <w:rPr>
                <w:sz w:val="16"/>
                <w:szCs w:val="16"/>
              </w:rPr>
              <w:t xml:space="preserve"> Präs</w:t>
            </w:r>
            <w:r w:rsidR="00D51BE5">
              <w:rPr>
                <w:sz w:val="16"/>
                <w:szCs w:val="16"/>
              </w:rPr>
              <w:t>.</w:t>
            </w:r>
            <w:r w:rsidRPr="00B67BA7">
              <w:rPr>
                <w:sz w:val="16"/>
                <w:szCs w:val="16"/>
              </w:rPr>
              <w:t xml:space="preserve"> Aktiv zu </w:t>
            </w:r>
            <w:r w:rsidRPr="00B67BA7">
              <w:rPr>
                <w:i/>
                <w:sz w:val="16"/>
                <w:szCs w:val="16"/>
              </w:rPr>
              <w:t>werden</w:t>
            </w:r>
          </w:p>
        </w:tc>
        <w:tc>
          <w:tcPr>
            <w:tcW w:w="0" w:type="auto"/>
          </w:tcPr>
          <w:p w14:paraId="6B5415E1" w14:textId="3AF71E7A" w:rsidR="00E851ED" w:rsidRPr="00B67BA7" w:rsidRDefault="006E2B94" w:rsidP="008D31D6">
            <w:pPr>
              <w:rPr>
                <w:sz w:val="16"/>
                <w:szCs w:val="16"/>
              </w:rPr>
            </w:pPr>
            <w:r w:rsidRPr="00B67BA7">
              <w:rPr>
                <w:sz w:val="16"/>
                <w:szCs w:val="16"/>
              </w:rPr>
              <w:t>Adjektiv</w:t>
            </w:r>
          </w:p>
        </w:tc>
        <w:tc>
          <w:tcPr>
            <w:tcW w:w="0" w:type="auto"/>
          </w:tcPr>
          <w:p w14:paraId="13D8489C" w14:textId="33892B56" w:rsidR="00E851ED" w:rsidRPr="00B67BA7" w:rsidRDefault="006E2B94" w:rsidP="008D31D6">
            <w:pPr>
              <w:rPr>
                <w:sz w:val="16"/>
                <w:szCs w:val="16"/>
              </w:rPr>
            </w:pPr>
            <w:r w:rsidRPr="00B67BA7">
              <w:rPr>
                <w:sz w:val="16"/>
                <w:szCs w:val="16"/>
              </w:rPr>
              <w:t>Verb</w:t>
            </w:r>
          </w:p>
        </w:tc>
        <w:tc>
          <w:tcPr>
            <w:tcW w:w="0" w:type="auto"/>
          </w:tcPr>
          <w:p w14:paraId="6B66437D" w14:textId="3ADFCA7E" w:rsidR="00E851ED" w:rsidRPr="00B67BA7" w:rsidRDefault="00FD0ED2" w:rsidP="008D31D6">
            <w:pPr>
              <w:rPr>
                <w:sz w:val="16"/>
                <w:szCs w:val="16"/>
              </w:rPr>
            </w:pPr>
            <w:r w:rsidRPr="00B67BA7">
              <w:rPr>
                <w:bCs/>
                <w:sz w:val="16"/>
                <w:szCs w:val="16"/>
              </w:rPr>
              <w:t>Partikel, Präposition</w:t>
            </w:r>
          </w:p>
        </w:tc>
        <w:tc>
          <w:tcPr>
            <w:tcW w:w="0" w:type="auto"/>
          </w:tcPr>
          <w:p w14:paraId="4D3802CD" w14:textId="1A422A4F" w:rsidR="00E851ED" w:rsidRPr="0040204A" w:rsidRDefault="00FD0ED2" w:rsidP="008D31D6">
            <w:pPr>
              <w:rPr>
                <w:sz w:val="16"/>
                <w:szCs w:val="16"/>
                <w:lang w:val="nl-NL"/>
              </w:rPr>
            </w:pPr>
            <w:r w:rsidRPr="0040204A">
              <w:rPr>
                <w:sz w:val="16"/>
                <w:szCs w:val="16"/>
                <w:lang w:val="nl-NL"/>
              </w:rPr>
              <w:t>definiter Artikel</w:t>
            </w:r>
            <w:r w:rsidR="00C07B70" w:rsidRPr="0040204A">
              <w:rPr>
                <w:sz w:val="16"/>
                <w:szCs w:val="16"/>
                <w:lang w:val="nl-NL"/>
              </w:rPr>
              <w:t xml:space="preserve">, </w:t>
            </w:r>
            <w:r w:rsidR="00810A6A" w:rsidRPr="0040204A">
              <w:rPr>
                <w:sz w:val="16"/>
                <w:szCs w:val="16"/>
                <w:lang w:val="nl-NL"/>
              </w:rPr>
              <w:t>Dat.</w:t>
            </w:r>
            <w:r w:rsidR="00C07B70" w:rsidRPr="0040204A">
              <w:rPr>
                <w:sz w:val="16"/>
                <w:szCs w:val="16"/>
                <w:lang w:val="nl-NL"/>
              </w:rPr>
              <w:t xml:space="preserve"> </w:t>
            </w:r>
            <w:r w:rsidR="00031FFE" w:rsidRPr="0040204A">
              <w:rPr>
                <w:sz w:val="16"/>
                <w:szCs w:val="16"/>
                <w:lang w:val="nl-NL"/>
              </w:rPr>
              <w:t>Sg.</w:t>
            </w:r>
            <w:r w:rsidR="00C07B70" w:rsidRPr="0040204A">
              <w:rPr>
                <w:sz w:val="16"/>
                <w:szCs w:val="16"/>
                <w:lang w:val="nl-NL"/>
              </w:rPr>
              <w:t xml:space="preserve"> mask.</w:t>
            </w:r>
          </w:p>
        </w:tc>
        <w:tc>
          <w:tcPr>
            <w:tcW w:w="0" w:type="auto"/>
          </w:tcPr>
          <w:p w14:paraId="78D05DFE" w14:textId="6814E1FD" w:rsidR="00E851ED" w:rsidRPr="00B67BA7" w:rsidRDefault="002829E3" w:rsidP="008D31D6">
            <w:pPr>
              <w:rPr>
                <w:sz w:val="16"/>
                <w:szCs w:val="16"/>
              </w:rPr>
            </w:pPr>
            <w:r w:rsidRPr="00B67BA7">
              <w:rPr>
                <w:sz w:val="16"/>
                <w:szCs w:val="16"/>
              </w:rPr>
              <w:t>Substantiv</w:t>
            </w:r>
            <w:r w:rsidR="00C07B70" w:rsidRPr="00B67BA7">
              <w:rPr>
                <w:sz w:val="16"/>
                <w:szCs w:val="16"/>
              </w:rPr>
              <w:t xml:space="preserve">, </w:t>
            </w:r>
            <w:r w:rsidR="00810A6A">
              <w:rPr>
                <w:sz w:val="16"/>
                <w:szCs w:val="16"/>
              </w:rPr>
              <w:t>Dat.</w:t>
            </w:r>
            <w:r w:rsidR="00C07B70" w:rsidRPr="00B67BA7">
              <w:rPr>
                <w:sz w:val="16"/>
                <w:szCs w:val="16"/>
              </w:rPr>
              <w:t xml:space="preserve"> </w:t>
            </w:r>
            <w:r w:rsidR="00031FFE">
              <w:rPr>
                <w:sz w:val="16"/>
                <w:szCs w:val="16"/>
              </w:rPr>
              <w:t>Sg.</w:t>
            </w:r>
            <w:r w:rsidR="00C07B70" w:rsidRPr="00B67BA7">
              <w:rPr>
                <w:sz w:val="16"/>
                <w:szCs w:val="16"/>
              </w:rPr>
              <w:t xml:space="preserve"> zu </w:t>
            </w:r>
            <w:r w:rsidR="00CB3CC7" w:rsidRPr="00B67BA7">
              <w:rPr>
                <w:i/>
                <w:sz w:val="16"/>
                <w:szCs w:val="16"/>
              </w:rPr>
              <w:t>herre</w:t>
            </w:r>
            <w:r w:rsidR="00CB3CC7" w:rsidRPr="00B67BA7">
              <w:rPr>
                <w:sz w:val="16"/>
                <w:szCs w:val="16"/>
              </w:rPr>
              <w:t xml:space="preserve">, </w:t>
            </w:r>
            <w:r w:rsidR="00CB3CC7" w:rsidRPr="00B67BA7">
              <w:rPr>
                <w:i/>
                <w:sz w:val="16"/>
                <w:szCs w:val="16"/>
              </w:rPr>
              <w:t>her</w:t>
            </w:r>
          </w:p>
        </w:tc>
        <w:tc>
          <w:tcPr>
            <w:tcW w:w="0" w:type="auto"/>
          </w:tcPr>
          <w:p w14:paraId="6CB2CC36" w14:textId="5E4B33CC" w:rsidR="00E851ED" w:rsidRPr="00B67BA7" w:rsidRDefault="00540DB3" w:rsidP="008D31D6">
            <w:pPr>
              <w:rPr>
                <w:sz w:val="16"/>
                <w:szCs w:val="16"/>
              </w:rPr>
            </w:pPr>
            <w:r w:rsidRPr="00B67BA7">
              <w:rPr>
                <w:bCs/>
                <w:sz w:val="16"/>
                <w:szCs w:val="16"/>
              </w:rPr>
              <w:t>Substantiv</w:t>
            </w:r>
            <w:r w:rsidRPr="00B67BA7">
              <w:rPr>
                <w:sz w:val="16"/>
                <w:szCs w:val="16"/>
              </w:rPr>
              <w:t xml:space="preserve">, </w:t>
            </w:r>
            <w:r w:rsidR="00031FFE">
              <w:rPr>
                <w:sz w:val="16"/>
                <w:szCs w:val="16"/>
              </w:rPr>
              <w:t>Sg.</w:t>
            </w:r>
            <w:r w:rsidRPr="00B67BA7">
              <w:rPr>
                <w:sz w:val="16"/>
                <w:szCs w:val="16"/>
              </w:rPr>
              <w:t xml:space="preserve"> </w:t>
            </w:r>
            <w:r w:rsidR="00810A6A">
              <w:rPr>
                <w:sz w:val="16"/>
                <w:szCs w:val="16"/>
              </w:rPr>
              <w:t>Akk.</w:t>
            </w:r>
            <w:r w:rsidRPr="00B67BA7">
              <w:rPr>
                <w:sz w:val="16"/>
                <w:szCs w:val="16"/>
              </w:rPr>
              <w:t xml:space="preserve"> zu </w:t>
            </w:r>
            <w:r w:rsidR="00D713B6" w:rsidRPr="00B67BA7">
              <w:rPr>
                <w:i/>
                <w:sz w:val="16"/>
                <w:szCs w:val="16"/>
              </w:rPr>
              <w:t>wein</w:t>
            </w:r>
          </w:p>
        </w:tc>
        <w:tc>
          <w:tcPr>
            <w:tcW w:w="0" w:type="auto"/>
          </w:tcPr>
          <w:p w14:paraId="22512609" w14:textId="77777777" w:rsidR="00E851ED" w:rsidRPr="00B67BA7" w:rsidRDefault="00E851ED" w:rsidP="008D31D6">
            <w:pPr>
              <w:rPr>
                <w:sz w:val="16"/>
                <w:szCs w:val="16"/>
              </w:rPr>
            </w:pPr>
          </w:p>
        </w:tc>
      </w:tr>
    </w:tbl>
    <w:p w14:paraId="3BED0ABF" w14:textId="77777777" w:rsidR="00E851ED" w:rsidRPr="007A01E9" w:rsidRDefault="00E851ED" w:rsidP="007A01E9">
      <w:pPr>
        <w:spacing w:line="240" w:lineRule="auto"/>
        <w:rPr>
          <w:sz w:val="10"/>
          <w:szCs w:val="10"/>
        </w:rPr>
      </w:pPr>
    </w:p>
    <w:tbl>
      <w:tblPr>
        <w:tblStyle w:val="Tabellenraster"/>
        <w:tblW w:w="0" w:type="auto"/>
        <w:tblLayout w:type="fixed"/>
        <w:tblLook w:val="04A0" w:firstRow="1" w:lastRow="0" w:firstColumn="1" w:lastColumn="0" w:noHBand="0" w:noVBand="1"/>
      </w:tblPr>
      <w:tblGrid>
        <w:gridCol w:w="846"/>
        <w:gridCol w:w="686"/>
        <w:gridCol w:w="629"/>
        <w:gridCol w:w="645"/>
        <w:gridCol w:w="643"/>
        <w:gridCol w:w="921"/>
        <w:gridCol w:w="566"/>
        <w:gridCol w:w="746"/>
        <w:gridCol w:w="641"/>
        <w:gridCol w:w="872"/>
        <w:gridCol w:w="649"/>
        <w:gridCol w:w="580"/>
        <w:gridCol w:w="751"/>
      </w:tblGrid>
      <w:tr w:rsidR="00176126" w:rsidRPr="00B67BA7" w14:paraId="2C807282" w14:textId="77777777" w:rsidTr="00006A80">
        <w:tc>
          <w:tcPr>
            <w:tcW w:w="846" w:type="dxa"/>
          </w:tcPr>
          <w:p w14:paraId="26E8E538" w14:textId="50B72AAA" w:rsidR="00176126" w:rsidRPr="00B67BA7" w:rsidRDefault="00176126" w:rsidP="00176126">
            <w:r w:rsidRPr="00B67BA7">
              <w:t>starck</w:t>
            </w:r>
          </w:p>
        </w:tc>
        <w:tc>
          <w:tcPr>
            <w:tcW w:w="686" w:type="dxa"/>
          </w:tcPr>
          <w:p w14:paraId="4FAE5F86" w14:textId="2BC5F044" w:rsidR="00176126" w:rsidRPr="00B67BA7" w:rsidRDefault="00176126" w:rsidP="00176126">
            <w:r w:rsidRPr="00B67BA7">
              <w:t>getrenck</w:t>
            </w:r>
          </w:p>
        </w:tc>
        <w:tc>
          <w:tcPr>
            <w:tcW w:w="629" w:type="dxa"/>
          </w:tcPr>
          <w:p w14:paraId="6F936AC6" w14:textId="408EDEC2" w:rsidR="00176126" w:rsidRPr="00B67BA7" w:rsidRDefault="00176126" w:rsidP="00176126">
            <w:r w:rsidRPr="00B67BA7">
              <w:t>wirt</w:t>
            </w:r>
          </w:p>
        </w:tc>
        <w:tc>
          <w:tcPr>
            <w:tcW w:w="645" w:type="dxa"/>
          </w:tcPr>
          <w:p w14:paraId="057418A2" w14:textId="0E41F59D" w:rsidR="00176126" w:rsidRPr="00B67BA7" w:rsidRDefault="00176126" w:rsidP="00176126">
            <w:r w:rsidRPr="00B67BA7">
              <w:t>er</w:t>
            </w:r>
          </w:p>
        </w:tc>
        <w:tc>
          <w:tcPr>
            <w:tcW w:w="643" w:type="dxa"/>
          </w:tcPr>
          <w:p w14:paraId="51E1A524" w14:textId="44D8E125" w:rsidR="00176126" w:rsidRPr="00B67BA7" w:rsidRDefault="00176126" w:rsidP="00176126">
            <w:r w:rsidRPr="00B67BA7">
              <w:t>nit</w:t>
            </w:r>
          </w:p>
        </w:tc>
        <w:tc>
          <w:tcPr>
            <w:tcW w:w="921" w:type="dxa"/>
          </w:tcPr>
          <w:p w14:paraId="588928F3" w14:textId="360B4271" w:rsidR="00176126" w:rsidRPr="00B67BA7" w:rsidRDefault="00176126" w:rsidP="00176126">
            <w:r w:rsidRPr="00B67BA7">
              <w:t>trincken</w:t>
            </w:r>
          </w:p>
        </w:tc>
        <w:tc>
          <w:tcPr>
            <w:tcW w:w="566" w:type="dxa"/>
          </w:tcPr>
          <w:p w14:paraId="20F4C813" w14:textId="50EB6B05" w:rsidR="00176126" w:rsidRPr="00B67BA7" w:rsidRDefault="00176126" w:rsidP="00176126">
            <w:r w:rsidRPr="00B67BA7">
              <w:t>Vnd</w:t>
            </w:r>
          </w:p>
        </w:tc>
        <w:tc>
          <w:tcPr>
            <w:tcW w:w="746" w:type="dxa"/>
          </w:tcPr>
          <w:p w14:paraId="69AC338D" w14:textId="719D69E4" w:rsidR="00176126" w:rsidRPr="00B67BA7" w:rsidRDefault="00176126" w:rsidP="00176126">
            <w:r w:rsidRPr="00B67BA7">
              <w:t>wirt</w:t>
            </w:r>
          </w:p>
        </w:tc>
        <w:tc>
          <w:tcPr>
            <w:tcW w:w="641" w:type="dxa"/>
          </w:tcPr>
          <w:p w14:paraId="0E42A056" w14:textId="059D4F83" w:rsidR="00176126" w:rsidRPr="00B67BA7" w:rsidRDefault="00176126" w:rsidP="00176126">
            <w:r w:rsidRPr="00B67BA7">
              <w:t>noch</w:t>
            </w:r>
          </w:p>
        </w:tc>
        <w:tc>
          <w:tcPr>
            <w:tcW w:w="872" w:type="dxa"/>
          </w:tcPr>
          <w:p w14:paraId="2D0DBD3D" w14:textId="75D883D3" w:rsidR="00176126" w:rsidRPr="00B67BA7" w:rsidRDefault="00176126" w:rsidP="00176126">
            <w:pPr>
              <w:rPr>
                <w:highlight w:val="yellow"/>
              </w:rPr>
            </w:pPr>
            <w:r w:rsidRPr="00B67BA7">
              <w:t>inn</w:t>
            </w:r>
          </w:p>
        </w:tc>
        <w:tc>
          <w:tcPr>
            <w:tcW w:w="649" w:type="dxa"/>
          </w:tcPr>
          <w:p w14:paraId="03219745" w14:textId="0FFD1C59" w:rsidR="00176126" w:rsidRPr="00B67BA7" w:rsidRDefault="00176126" w:rsidP="00176126">
            <w:r w:rsidRPr="00B67BA7">
              <w:t>můtter leyb</w:t>
            </w:r>
          </w:p>
        </w:tc>
        <w:tc>
          <w:tcPr>
            <w:tcW w:w="580" w:type="dxa"/>
          </w:tcPr>
          <w:p w14:paraId="3AB4D7D5" w14:textId="2727873D" w:rsidR="00176126" w:rsidRPr="00B67BA7" w:rsidRDefault="00176126" w:rsidP="00176126">
            <w:r w:rsidRPr="00B67BA7">
              <w:t>erfült</w:t>
            </w:r>
          </w:p>
        </w:tc>
        <w:tc>
          <w:tcPr>
            <w:tcW w:w="751" w:type="dxa"/>
          </w:tcPr>
          <w:p w14:paraId="46C8CED6" w14:textId="73679469" w:rsidR="00176126" w:rsidRPr="00B67BA7" w:rsidRDefault="00176126" w:rsidP="00176126">
            <w:r w:rsidRPr="00B67BA7">
              <w:t>werdē</w:t>
            </w:r>
          </w:p>
        </w:tc>
      </w:tr>
      <w:tr w:rsidR="00176126" w:rsidRPr="00B67BA7" w14:paraId="01795004" w14:textId="77777777" w:rsidTr="00006A80">
        <w:tc>
          <w:tcPr>
            <w:tcW w:w="846" w:type="dxa"/>
          </w:tcPr>
          <w:p w14:paraId="56B5AA16" w14:textId="7498076A" w:rsidR="00176126" w:rsidRPr="00B67BA7" w:rsidRDefault="00176126" w:rsidP="00176126">
            <w:r w:rsidRPr="00B67BA7">
              <w:t>starke</w:t>
            </w:r>
          </w:p>
        </w:tc>
        <w:tc>
          <w:tcPr>
            <w:tcW w:w="686" w:type="dxa"/>
          </w:tcPr>
          <w:p w14:paraId="124AE510" w14:textId="59AE8118" w:rsidR="00176126" w:rsidRPr="00B67BA7" w:rsidRDefault="00176126" w:rsidP="00176126">
            <w:r w:rsidRPr="00B67BA7">
              <w:t>Getränke</w:t>
            </w:r>
          </w:p>
        </w:tc>
        <w:tc>
          <w:tcPr>
            <w:tcW w:w="629" w:type="dxa"/>
          </w:tcPr>
          <w:p w14:paraId="5E424CD6" w14:textId="34C1AA5F" w:rsidR="00176126" w:rsidRPr="00B67BA7" w:rsidRDefault="00176126" w:rsidP="00176126">
            <w:r w:rsidRPr="00B67BA7">
              <w:t>wird</w:t>
            </w:r>
          </w:p>
        </w:tc>
        <w:tc>
          <w:tcPr>
            <w:tcW w:w="645" w:type="dxa"/>
          </w:tcPr>
          <w:p w14:paraId="308A8629" w14:textId="76CADA72" w:rsidR="00176126" w:rsidRPr="00B67BA7" w:rsidRDefault="00176126" w:rsidP="00176126">
            <w:r w:rsidRPr="00B67BA7">
              <w:t>er</w:t>
            </w:r>
          </w:p>
        </w:tc>
        <w:tc>
          <w:tcPr>
            <w:tcW w:w="643" w:type="dxa"/>
          </w:tcPr>
          <w:p w14:paraId="4D499342" w14:textId="2AE8AD6B" w:rsidR="00176126" w:rsidRPr="00B67BA7" w:rsidRDefault="00176126" w:rsidP="00176126">
            <w:r w:rsidRPr="00B67BA7">
              <w:t>nicht</w:t>
            </w:r>
          </w:p>
        </w:tc>
        <w:tc>
          <w:tcPr>
            <w:tcW w:w="921" w:type="dxa"/>
          </w:tcPr>
          <w:p w14:paraId="1AA325F1" w14:textId="2F4D3FE4" w:rsidR="00176126" w:rsidRPr="00B67BA7" w:rsidRDefault="00176126" w:rsidP="00176126">
            <w:r w:rsidRPr="00B67BA7">
              <w:t>trinken</w:t>
            </w:r>
          </w:p>
        </w:tc>
        <w:tc>
          <w:tcPr>
            <w:tcW w:w="566" w:type="dxa"/>
          </w:tcPr>
          <w:p w14:paraId="7FF355A7" w14:textId="72D9E75A" w:rsidR="00176126" w:rsidRPr="00B67BA7" w:rsidRDefault="00176126" w:rsidP="00176126">
            <w:r w:rsidRPr="00B67BA7">
              <w:t>Und</w:t>
            </w:r>
          </w:p>
        </w:tc>
        <w:tc>
          <w:tcPr>
            <w:tcW w:w="746" w:type="dxa"/>
          </w:tcPr>
          <w:p w14:paraId="3529F655" w14:textId="39F4CFA8" w:rsidR="00176126" w:rsidRPr="00B67BA7" w:rsidRDefault="00176126" w:rsidP="00176126">
            <w:r w:rsidRPr="00B67BA7">
              <w:t>wird</w:t>
            </w:r>
          </w:p>
        </w:tc>
        <w:tc>
          <w:tcPr>
            <w:tcW w:w="641" w:type="dxa"/>
          </w:tcPr>
          <w:p w14:paraId="25DBEEBA" w14:textId="3C592B0B" w:rsidR="00176126" w:rsidRPr="00B67BA7" w:rsidRDefault="00176126" w:rsidP="00176126">
            <w:r w:rsidRPr="00B67BA7">
              <w:t>noch</w:t>
            </w:r>
          </w:p>
        </w:tc>
        <w:tc>
          <w:tcPr>
            <w:tcW w:w="872" w:type="dxa"/>
          </w:tcPr>
          <w:p w14:paraId="016212DE" w14:textId="325CB49F" w:rsidR="00176126" w:rsidRPr="00B67BA7" w:rsidRDefault="00176126" w:rsidP="00176126">
            <w:pPr>
              <w:rPr>
                <w:highlight w:val="yellow"/>
              </w:rPr>
            </w:pPr>
            <w:r w:rsidRPr="00B67BA7">
              <w:t>im</w:t>
            </w:r>
          </w:p>
        </w:tc>
        <w:tc>
          <w:tcPr>
            <w:tcW w:w="649" w:type="dxa"/>
          </w:tcPr>
          <w:p w14:paraId="2A7A7217" w14:textId="66C08339" w:rsidR="00176126" w:rsidRPr="00B67BA7" w:rsidRDefault="00176126" w:rsidP="00176126">
            <w:r w:rsidRPr="00B67BA7">
              <w:t>Mutterleib</w:t>
            </w:r>
          </w:p>
        </w:tc>
        <w:tc>
          <w:tcPr>
            <w:tcW w:w="580" w:type="dxa"/>
          </w:tcPr>
          <w:p w14:paraId="3677B2FA" w14:textId="3B3E70F2" w:rsidR="00176126" w:rsidRPr="00B67BA7" w:rsidRDefault="00176126" w:rsidP="00176126">
            <w:r w:rsidRPr="00B67BA7">
              <w:t>erfüllt</w:t>
            </w:r>
          </w:p>
        </w:tc>
        <w:tc>
          <w:tcPr>
            <w:tcW w:w="751" w:type="dxa"/>
          </w:tcPr>
          <w:p w14:paraId="2919DEE6" w14:textId="626AF3CC" w:rsidR="00176126" w:rsidRPr="00B67BA7" w:rsidRDefault="00176126" w:rsidP="00176126">
            <w:r w:rsidRPr="00B67BA7">
              <w:t>werden</w:t>
            </w:r>
          </w:p>
        </w:tc>
      </w:tr>
      <w:tr w:rsidR="00176126" w:rsidRPr="00B67BA7" w14:paraId="73A3EA52" w14:textId="77777777" w:rsidTr="00006A80">
        <w:tc>
          <w:tcPr>
            <w:tcW w:w="846" w:type="dxa"/>
          </w:tcPr>
          <w:p w14:paraId="25FF4AB9" w14:textId="08291354" w:rsidR="00176126" w:rsidRPr="00B67BA7" w:rsidRDefault="00176126" w:rsidP="00176126">
            <w:pPr>
              <w:rPr>
                <w:sz w:val="16"/>
                <w:szCs w:val="16"/>
              </w:rPr>
            </w:pPr>
            <w:r w:rsidRPr="00B67BA7">
              <w:rPr>
                <w:sz w:val="16"/>
                <w:szCs w:val="16"/>
              </w:rPr>
              <w:t xml:space="preserve">Adjektiv, </w:t>
            </w:r>
            <w:r w:rsidR="00810A6A">
              <w:rPr>
                <w:sz w:val="16"/>
                <w:szCs w:val="16"/>
              </w:rPr>
              <w:t>Akk.</w:t>
            </w:r>
            <w:r w:rsidRPr="00B67BA7">
              <w:rPr>
                <w:sz w:val="16"/>
                <w:szCs w:val="16"/>
              </w:rPr>
              <w:t xml:space="preserve"> zu </w:t>
            </w:r>
            <w:r w:rsidRPr="00B67BA7">
              <w:rPr>
                <w:i/>
                <w:sz w:val="16"/>
                <w:szCs w:val="16"/>
              </w:rPr>
              <w:t>stark</w:t>
            </w:r>
          </w:p>
        </w:tc>
        <w:tc>
          <w:tcPr>
            <w:tcW w:w="686" w:type="dxa"/>
          </w:tcPr>
          <w:p w14:paraId="4DE2678F" w14:textId="6E3CDDB1" w:rsidR="00176126" w:rsidRPr="00B67BA7" w:rsidRDefault="00176126" w:rsidP="00176126">
            <w:pPr>
              <w:rPr>
                <w:sz w:val="16"/>
                <w:szCs w:val="16"/>
              </w:rPr>
            </w:pPr>
            <w:r w:rsidRPr="00B67BA7">
              <w:rPr>
                <w:sz w:val="16"/>
                <w:szCs w:val="16"/>
              </w:rPr>
              <w:t xml:space="preserve">Substantiv, </w:t>
            </w:r>
            <w:r w:rsidR="00810A6A">
              <w:rPr>
                <w:sz w:val="16"/>
                <w:szCs w:val="16"/>
              </w:rPr>
              <w:t>Akk.</w:t>
            </w:r>
            <w:r w:rsidRPr="00B67BA7">
              <w:rPr>
                <w:sz w:val="16"/>
                <w:szCs w:val="16"/>
              </w:rPr>
              <w:t xml:space="preserve"> </w:t>
            </w:r>
            <w:r w:rsidR="00D670DD">
              <w:rPr>
                <w:sz w:val="16"/>
                <w:szCs w:val="16"/>
              </w:rPr>
              <w:t xml:space="preserve">Pl. </w:t>
            </w:r>
            <w:r w:rsidRPr="00B67BA7">
              <w:rPr>
                <w:sz w:val="16"/>
                <w:szCs w:val="16"/>
              </w:rPr>
              <w:t xml:space="preserve">zu </w:t>
            </w:r>
            <w:r w:rsidRPr="00B67BA7">
              <w:rPr>
                <w:i/>
                <w:sz w:val="16"/>
                <w:szCs w:val="16"/>
              </w:rPr>
              <w:t>getrank</w:t>
            </w:r>
          </w:p>
        </w:tc>
        <w:tc>
          <w:tcPr>
            <w:tcW w:w="629" w:type="dxa"/>
          </w:tcPr>
          <w:p w14:paraId="01ABC1D1" w14:textId="4AE0736D" w:rsidR="00176126" w:rsidRPr="00B67BA7" w:rsidRDefault="00176126" w:rsidP="00176126">
            <w:pPr>
              <w:rPr>
                <w:sz w:val="16"/>
                <w:szCs w:val="16"/>
              </w:rPr>
            </w:pPr>
            <w:r w:rsidRPr="00B67BA7">
              <w:rPr>
                <w:rFonts w:cs="Calibri"/>
                <w:sz w:val="16"/>
                <w:szCs w:val="16"/>
              </w:rPr>
              <w:t xml:space="preserve">Verb, 3. </w:t>
            </w:r>
            <w:r w:rsidR="000E4EAC">
              <w:rPr>
                <w:rFonts w:cs="Calibri"/>
                <w:sz w:val="16"/>
                <w:szCs w:val="16"/>
              </w:rPr>
              <w:t xml:space="preserve">P. </w:t>
            </w:r>
            <w:r w:rsidR="00031FFE">
              <w:rPr>
                <w:bCs/>
                <w:sz w:val="16"/>
                <w:szCs w:val="16"/>
              </w:rPr>
              <w:t>Sg.</w:t>
            </w:r>
            <w:r w:rsidRPr="00B67BA7">
              <w:rPr>
                <w:bCs/>
                <w:sz w:val="16"/>
                <w:szCs w:val="16"/>
              </w:rPr>
              <w:t xml:space="preserve"> </w:t>
            </w:r>
            <w:r w:rsidR="008305CE">
              <w:rPr>
                <w:bCs/>
                <w:sz w:val="16"/>
                <w:szCs w:val="16"/>
              </w:rPr>
              <w:t>Ind.</w:t>
            </w:r>
            <w:r w:rsidRPr="00B67BA7">
              <w:rPr>
                <w:bCs/>
                <w:sz w:val="16"/>
                <w:szCs w:val="16"/>
              </w:rPr>
              <w:t xml:space="preserve"> </w:t>
            </w:r>
            <w:r w:rsidR="00754134">
              <w:rPr>
                <w:bCs/>
                <w:sz w:val="16"/>
                <w:szCs w:val="16"/>
              </w:rPr>
              <w:t>Präs.</w:t>
            </w:r>
            <w:r w:rsidRPr="00B67BA7">
              <w:rPr>
                <w:bCs/>
                <w:sz w:val="16"/>
                <w:szCs w:val="16"/>
              </w:rPr>
              <w:t xml:space="preserve"> Aktiv zu </w:t>
            </w:r>
            <w:r w:rsidRPr="00B67BA7">
              <w:rPr>
                <w:bCs/>
                <w:i/>
                <w:iCs/>
                <w:sz w:val="16"/>
                <w:szCs w:val="16"/>
              </w:rPr>
              <w:t>werden</w:t>
            </w:r>
          </w:p>
        </w:tc>
        <w:tc>
          <w:tcPr>
            <w:tcW w:w="645" w:type="dxa"/>
          </w:tcPr>
          <w:p w14:paraId="35371717" w14:textId="1D4B52E2" w:rsidR="00176126" w:rsidRPr="00B67BA7" w:rsidRDefault="00176126" w:rsidP="00176126">
            <w:pPr>
              <w:rPr>
                <w:sz w:val="16"/>
                <w:szCs w:val="16"/>
              </w:rPr>
            </w:pPr>
            <w:r w:rsidRPr="00B67BA7">
              <w:rPr>
                <w:sz w:val="16"/>
                <w:szCs w:val="16"/>
              </w:rPr>
              <w:t xml:space="preserve">Personalpronomen, 3. </w:t>
            </w:r>
            <w:r w:rsidR="000E4EAC">
              <w:rPr>
                <w:sz w:val="16"/>
                <w:szCs w:val="16"/>
              </w:rPr>
              <w:t xml:space="preserve">P. </w:t>
            </w:r>
            <w:r w:rsidR="00031FFE">
              <w:rPr>
                <w:sz w:val="16"/>
                <w:szCs w:val="16"/>
              </w:rPr>
              <w:t>Sg.</w:t>
            </w:r>
            <w:r w:rsidRPr="00B67BA7">
              <w:rPr>
                <w:sz w:val="16"/>
                <w:szCs w:val="16"/>
              </w:rPr>
              <w:t xml:space="preserve"> </w:t>
            </w:r>
            <w:r w:rsidR="000E4EAC">
              <w:rPr>
                <w:sz w:val="16"/>
                <w:szCs w:val="16"/>
              </w:rPr>
              <w:t>m.</w:t>
            </w:r>
          </w:p>
        </w:tc>
        <w:tc>
          <w:tcPr>
            <w:tcW w:w="643" w:type="dxa"/>
          </w:tcPr>
          <w:p w14:paraId="1D7D8E9F" w14:textId="58DED3B9" w:rsidR="00176126" w:rsidRPr="00B67BA7" w:rsidRDefault="00176126" w:rsidP="00176126">
            <w:pPr>
              <w:rPr>
                <w:sz w:val="16"/>
                <w:szCs w:val="16"/>
              </w:rPr>
            </w:pPr>
          </w:p>
        </w:tc>
        <w:tc>
          <w:tcPr>
            <w:tcW w:w="921" w:type="dxa"/>
          </w:tcPr>
          <w:p w14:paraId="74D53C41" w14:textId="00FD416E" w:rsidR="00176126" w:rsidRPr="00B67BA7" w:rsidRDefault="00176126" w:rsidP="00176126">
            <w:pPr>
              <w:rPr>
                <w:sz w:val="16"/>
                <w:szCs w:val="16"/>
              </w:rPr>
            </w:pPr>
            <w:r w:rsidRPr="00B67BA7">
              <w:rPr>
                <w:sz w:val="16"/>
                <w:szCs w:val="16"/>
              </w:rPr>
              <w:t xml:space="preserve">Verb, Infinitiv zu </w:t>
            </w:r>
            <w:r w:rsidRPr="00B67BA7">
              <w:rPr>
                <w:i/>
                <w:sz w:val="16"/>
                <w:szCs w:val="16"/>
              </w:rPr>
              <w:t>trinken</w:t>
            </w:r>
          </w:p>
        </w:tc>
        <w:tc>
          <w:tcPr>
            <w:tcW w:w="566" w:type="dxa"/>
          </w:tcPr>
          <w:p w14:paraId="3375894B" w14:textId="77777777" w:rsidR="00176126" w:rsidRPr="00B67BA7" w:rsidRDefault="00176126" w:rsidP="00176126">
            <w:pPr>
              <w:rPr>
                <w:sz w:val="16"/>
                <w:szCs w:val="16"/>
              </w:rPr>
            </w:pPr>
          </w:p>
        </w:tc>
        <w:tc>
          <w:tcPr>
            <w:tcW w:w="746" w:type="dxa"/>
          </w:tcPr>
          <w:p w14:paraId="3F20C981" w14:textId="17F51FCA" w:rsidR="00176126" w:rsidRPr="00B67BA7" w:rsidRDefault="00176126" w:rsidP="00176126">
            <w:pPr>
              <w:rPr>
                <w:sz w:val="16"/>
                <w:szCs w:val="16"/>
              </w:rPr>
            </w:pPr>
            <w:r w:rsidRPr="00B67BA7">
              <w:rPr>
                <w:rFonts w:cs="Calibri"/>
                <w:sz w:val="16"/>
                <w:szCs w:val="16"/>
              </w:rPr>
              <w:t xml:space="preserve">Verb, 3. </w:t>
            </w:r>
            <w:r w:rsidR="000E4EAC">
              <w:rPr>
                <w:rFonts w:cs="Calibri"/>
                <w:sz w:val="16"/>
                <w:szCs w:val="16"/>
              </w:rPr>
              <w:t xml:space="preserve">P. </w:t>
            </w:r>
            <w:r w:rsidR="00031FFE">
              <w:rPr>
                <w:bCs/>
                <w:sz w:val="16"/>
                <w:szCs w:val="16"/>
              </w:rPr>
              <w:t>Sg.</w:t>
            </w:r>
            <w:r w:rsidRPr="00B67BA7">
              <w:rPr>
                <w:bCs/>
                <w:sz w:val="16"/>
                <w:szCs w:val="16"/>
              </w:rPr>
              <w:t xml:space="preserve"> </w:t>
            </w:r>
            <w:r w:rsidR="008305CE">
              <w:rPr>
                <w:bCs/>
                <w:sz w:val="16"/>
                <w:szCs w:val="16"/>
              </w:rPr>
              <w:t>Ind.</w:t>
            </w:r>
            <w:r w:rsidRPr="00B67BA7">
              <w:rPr>
                <w:bCs/>
                <w:sz w:val="16"/>
                <w:szCs w:val="16"/>
              </w:rPr>
              <w:t xml:space="preserve"> </w:t>
            </w:r>
            <w:r w:rsidR="00754134">
              <w:rPr>
                <w:bCs/>
                <w:sz w:val="16"/>
                <w:szCs w:val="16"/>
              </w:rPr>
              <w:t>Präs.</w:t>
            </w:r>
            <w:r w:rsidRPr="00B67BA7">
              <w:rPr>
                <w:bCs/>
                <w:sz w:val="16"/>
                <w:szCs w:val="16"/>
              </w:rPr>
              <w:t xml:space="preserve"> Aktiv zu </w:t>
            </w:r>
            <w:r w:rsidRPr="00B67BA7">
              <w:rPr>
                <w:bCs/>
                <w:i/>
                <w:iCs/>
                <w:sz w:val="16"/>
                <w:szCs w:val="16"/>
              </w:rPr>
              <w:t>werden</w:t>
            </w:r>
          </w:p>
        </w:tc>
        <w:tc>
          <w:tcPr>
            <w:tcW w:w="641" w:type="dxa"/>
          </w:tcPr>
          <w:p w14:paraId="67DF29BC" w14:textId="397C2731" w:rsidR="00176126" w:rsidRPr="00B67BA7" w:rsidRDefault="00176126" w:rsidP="00176126">
            <w:pPr>
              <w:rPr>
                <w:sz w:val="16"/>
                <w:szCs w:val="16"/>
              </w:rPr>
            </w:pPr>
            <w:r w:rsidRPr="00B67BA7">
              <w:rPr>
                <w:sz w:val="16"/>
                <w:szCs w:val="16"/>
              </w:rPr>
              <w:t>Partikel, Adverb</w:t>
            </w:r>
          </w:p>
        </w:tc>
        <w:tc>
          <w:tcPr>
            <w:tcW w:w="872" w:type="dxa"/>
          </w:tcPr>
          <w:p w14:paraId="77510342" w14:textId="2D7C5907" w:rsidR="00176126" w:rsidRPr="00B67BA7" w:rsidRDefault="00176126" w:rsidP="00176126">
            <w:pPr>
              <w:rPr>
                <w:sz w:val="16"/>
                <w:szCs w:val="16"/>
              </w:rPr>
            </w:pPr>
            <w:r w:rsidRPr="00B67BA7">
              <w:rPr>
                <w:bCs/>
                <w:sz w:val="16"/>
                <w:szCs w:val="16"/>
              </w:rPr>
              <w:t>Partikel, Präposition</w:t>
            </w:r>
          </w:p>
        </w:tc>
        <w:tc>
          <w:tcPr>
            <w:tcW w:w="649" w:type="dxa"/>
          </w:tcPr>
          <w:p w14:paraId="79F705BE" w14:textId="54DB36FD" w:rsidR="00176126" w:rsidRPr="00B67BA7" w:rsidRDefault="00176126" w:rsidP="00176126">
            <w:pPr>
              <w:rPr>
                <w:bCs/>
                <w:sz w:val="16"/>
                <w:szCs w:val="16"/>
              </w:rPr>
            </w:pPr>
            <w:r w:rsidRPr="00B67BA7">
              <w:rPr>
                <w:sz w:val="16"/>
                <w:szCs w:val="16"/>
              </w:rPr>
              <w:t xml:space="preserve">Substantiv, </w:t>
            </w:r>
            <w:r w:rsidR="00810A6A">
              <w:rPr>
                <w:sz w:val="16"/>
                <w:szCs w:val="16"/>
              </w:rPr>
              <w:t>Dat.</w:t>
            </w:r>
            <w:r w:rsidRPr="00B67BA7">
              <w:rPr>
                <w:sz w:val="16"/>
                <w:szCs w:val="16"/>
              </w:rPr>
              <w:t xml:space="preserve"> </w:t>
            </w:r>
            <w:r w:rsidR="00031FFE">
              <w:rPr>
                <w:sz w:val="16"/>
                <w:szCs w:val="16"/>
              </w:rPr>
              <w:t>Sg.</w:t>
            </w:r>
            <w:r w:rsidRPr="00B67BA7">
              <w:rPr>
                <w:sz w:val="16"/>
                <w:szCs w:val="16"/>
              </w:rPr>
              <w:t xml:space="preserve"> zu </w:t>
            </w:r>
            <w:r w:rsidRPr="00B67BA7">
              <w:rPr>
                <w:i/>
                <w:sz w:val="16"/>
                <w:szCs w:val="16"/>
              </w:rPr>
              <w:t>mutterleib</w:t>
            </w:r>
          </w:p>
        </w:tc>
        <w:tc>
          <w:tcPr>
            <w:tcW w:w="580" w:type="dxa"/>
          </w:tcPr>
          <w:p w14:paraId="14A43327" w14:textId="1B779F81" w:rsidR="00176126" w:rsidRPr="00B67BA7" w:rsidRDefault="00176126" w:rsidP="00176126">
            <w:pPr>
              <w:rPr>
                <w:sz w:val="16"/>
                <w:szCs w:val="16"/>
              </w:rPr>
            </w:pPr>
            <w:r w:rsidRPr="00B67BA7">
              <w:rPr>
                <w:sz w:val="16"/>
                <w:szCs w:val="16"/>
              </w:rPr>
              <w:t xml:space="preserve">Verb, Partizip Perf. zu </w:t>
            </w:r>
            <w:r w:rsidRPr="00B67BA7">
              <w:rPr>
                <w:i/>
                <w:sz w:val="16"/>
                <w:szCs w:val="16"/>
              </w:rPr>
              <w:t>erfüllen</w:t>
            </w:r>
          </w:p>
        </w:tc>
        <w:tc>
          <w:tcPr>
            <w:tcW w:w="751" w:type="dxa"/>
          </w:tcPr>
          <w:p w14:paraId="7A4B0CA5" w14:textId="5E8C125E" w:rsidR="00176126" w:rsidRPr="00B67BA7" w:rsidRDefault="00176126" w:rsidP="00176126">
            <w:pPr>
              <w:rPr>
                <w:sz w:val="16"/>
                <w:szCs w:val="16"/>
              </w:rPr>
            </w:pPr>
            <w:r w:rsidRPr="00B67BA7">
              <w:rPr>
                <w:sz w:val="16"/>
                <w:szCs w:val="16"/>
              </w:rPr>
              <w:t xml:space="preserve">Verb, Infinitiv zu </w:t>
            </w:r>
            <w:r w:rsidRPr="00B67BA7">
              <w:rPr>
                <w:bCs/>
                <w:i/>
                <w:iCs/>
                <w:sz w:val="16"/>
                <w:szCs w:val="16"/>
              </w:rPr>
              <w:t>werden</w:t>
            </w:r>
          </w:p>
        </w:tc>
      </w:tr>
    </w:tbl>
    <w:p w14:paraId="7D4FAEA0" w14:textId="77777777" w:rsidR="00DC1F26" w:rsidRPr="007A01E9" w:rsidRDefault="00DC1F26" w:rsidP="007A01E9">
      <w:pPr>
        <w:spacing w:line="240" w:lineRule="auto"/>
        <w:rPr>
          <w:sz w:val="10"/>
          <w:szCs w:val="10"/>
        </w:rPr>
      </w:pPr>
    </w:p>
    <w:tbl>
      <w:tblPr>
        <w:tblStyle w:val="Tabellenraster"/>
        <w:tblW w:w="0" w:type="auto"/>
        <w:tblLook w:val="04A0" w:firstRow="1" w:lastRow="0" w:firstColumn="1" w:lastColumn="0" w:noHBand="0" w:noVBand="1"/>
      </w:tblPr>
      <w:tblGrid>
        <w:gridCol w:w="1584"/>
        <w:gridCol w:w="2041"/>
        <w:gridCol w:w="2037"/>
        <w:gridCol w:w="2053"/>
      </w:tblGrid>
      <w:tr w:rsidR="00E71B2B" w:rsidRPr="00B67BA7" w14:paraId="5AD1A881" w14:textId="77777777" w:rsidTr="007D1437">
        <w:tc>
          <w:tcPr>
            <w:tcW w:w="0" w:type="auto"/>
          </w:tcPr>
          <w:p w14:paraId="7B69E712" w14:textId="36B6AB6B" w:rsidR="00C07ED4" w:rsidRPr="00B67BA7" w:rsidRDefault="00C07ED4" w:rsidP="007D1437">
            <w:r w:rsidRPr="00B67BA7">
              <w:t>mit</w:t>
            </w:r>
          </w:p>
        </w:tc>
        <w:tc>
          <w:tcPr>
            <w:tcW w:w="0" w:type="auto"/>
          </w:tcPr>
          <w:p w14:paraId="28D28577" w14:textId="56FC00FA" w:rsidR="00C07ED4" w:rsidRPr="00B67BA7" w:rsidRDefault="00C07ED4" w:rsidP="007D1437">
            <w:r w:rsidRPr="00B67BA7">
              <w:t>dem</w:t>
            </w:r>
          </w:p>
        </w:tc>
        <w:tc>
          <w:tcPr>
            <w:tcW w:w="0" w:type="auto"/>
          </w:tcPr>
          <w:p w14:paraId="2F56FDAC" w14:textId="31D70F10" w:rsidR="00C07ED4" w:rsidRPr="00B67BA7" w:rsidRDefault="00C07ED4" w:rsidP="007D1437">
            <w:r w:rsidRPr="00B67BA7">
              <w:t>heyligen</w:t>
            </w:r>
          </w:p>
        </w:tc>
        <w:tc>
          <w:tcPr>
            <w:tcW w:w="0" w:type="auto"/>
          </w:tcPr>
          <w:p w14:paraId="374E885A" w14:textId="47DAE5B9" w:rsidR="00C07ED4" w:rsidRPr="00B67BA7" w:rsidRDefault="00C07ED4" w:rsidP="007D1437">
            <w:r w:rsidRPr="00B67BA7">
              <w:t>gey</w:t>
            </w:r>
            <w:r w:rsidRPr="00B67BA7">
              <w:rPr>
                <w:rFonts w:ascii="Calibri" w:hAnsi="Calibri" w:cs="Calibri"/>
              </w:rPr>
              <w:t>ſ</w:t>
            </w:r>
            <w:r w:rsidRPr="00B67BA7">
              <w:t>t</w:t>
            </w:r>
          </w:p>
        </w:tc>
      </w:tr>
      <w:tr w:rsidR="00E71B2B" w:rsidRPr="00B67BA7" w14:paraId="1E231F58" w14:textId="77777777" w:rsidTr="007D1437">
        <w:tc>
          <w:tcPr>
            <w:tcW w:w="0" w:type="auto"/>
          </w:tcPr>
          <w:p w14:paraId="383A4577" w14:textId="0C835B50" w:rsidR="00C07ED4" w:rsidRPr="00B67BA7" w:rsidRDefault="00C07ED4" w:rsidP="007D1437">
            <w:r w:rsidRPr="00B67BA7">
              <w:t>mit</w:t>
            </w:r>
          </w:p>
        </w:tc>
        <w:tc>
          <w:tcPr>
            <w:tcW w:w="0" w:type="auto"/>
          </w:tcPr>
          <w:p w14:paraId="2E87AF96" w14:textId="4D8B4A83" w:rsidR="00C07ED4" w:rsidRPr="00B67BA7" w:rsidRDefault="00C07ED4" w:rsidP="007D1437">
            <w:r w:rsidRPr="00B67BA7">
              <w:t>dem</w:t>
            </w:r>
          </w:p>
        </w:tc>
        <w:tc>
          <w:tcPr>
            <w:tcW w:w="0" w:type="auto"/>
          </w:tcPr>
          <w:p w14:paraId="2667E0AA" w14:textId="00C5BA1A" w:rsidR="00C07ED4" w:rsidRPr="00B67BA7" w:rsidRDefault="00C07ED4" w:rsidP="007D1437">
            <w:r w:rsidRPr="00B67BA7">
              <w:t>heiligen</w:t>
            </w:r>
          </w:p>
        </w:tc>
        <w:tc>
          <w:tcPr>
            <w:tcW w:w="0" w:type="auto"/>
          </w:tcPr>
          <w:p w14:paraId="7A22A50F" w14:textId="292F06C6" w:rsidR="00C07ED4" w:rsidRPr="00B67BA7" w:rsidRDefault="00C07ED4" w:rsidP="007D1437">
            <w:r w:rsidRPr="00B67BA7">
              <w:t>Geist</w:t>
            </w:r>
          </w:p>
        </w:tc>
      </w:tr>
      <w:tr w:rsidR="00E71B2B" w:rsidRPr="00B67BA7" w14:paraId="3FE64439" w14:textId="77777777" w:rsidTr="007D1437">
        <w:tc>
          <w:tcPr>
            <w:tcW w:w="0" w:type="auto"/>
          </w:tcPr>
          <w:p w14:paraId="44764637" w14:textId="1B705F56" w:rsidR="00C07ED4" w:rsidRPr="00B67BA7" w:rsidRDefault="00DA1B3F" w:rsidP="007D1437">
            <w:pPr>
              <w:rPr>
                <w:sz w:val="16"/>
                <w:szCs w:val="16"/>
              </w:rPr>
            </w:pPr>
            <w:r w:rsidRPr="00B67BA7">
              <w:rPr>
                <w:bCs/>
                <w:sz w:val="16"/>
                <w:szCs w:val="16"/>
              </w:rPr>
              <w:t>Partikel, Präposition</w:t>
            </w:r>
          </w:p>
        </w:tc>
        <w:tc>
          <w:tcPr>
            <w:tcW w:w="0" w:type="auto"/>
          </w:tcPr>
          <w:p w14:paraId="08707E41" w14:textId="42D4E571" w:rsidR="00C07ED4" w:rsidRPr="0040204A" w:rsidRDefault="00385F81" w:rsidP="007D1437">
            <w:pPr>
              <w:rPr>
                <w:sz w:val="16"/>
                <w:szCs w:val="16"/>
                <w:lang w:val="nl-NL"/>
              </w:rPr>
            </w:pPr>
            <w:r w:rsidRPr="0040204A">
              <w:rPr>
                <w:bCs/>
                <w:sz w:val="16"/>
                <w:szCs w:val="16"/>
                <w:lang w:val="nl-NL"/>
              </w:rPr>
              <w:t xml:space="preserve">definiter Artikel, </w:t>
            </w:r>
            <w:r w:rsidR="00810A6A" w:rsidRPr="0040204A">
              <w:rPr>
                <w:bCs/>
                <w:sz w:val="16"/>
                <w:szCs w:val="16"/>
                <w:lang w:val="nl-NL"/>
              </w:rPr>
              <w:t>Dat.</w:t>
            </w:r>
            <w:r w:rsidRPr="0040204A">
              <w:rPr>
                <w:bCs/>
                <w:sz w:val="16"/>
                <w:szCs w:val="16"/>
                <w:lang w:val="nl-NL"/>
              </w:rPr>
              <w:t xml:space="preserve"> </w:t>
            </w:r>
            <w:r w:rsidR="00031FFE" w:rsidRPr="0040204A">
              <w:rPr>
                <w:bCs/>
                <w:sz w:val="16"/>
                <w:szCs w:val="16"/>
                <w:lang w:val="nl-NL"/>
              </w:rPr>
              <w:t>Sg.</w:t>
            </w:r>
            <w:r w:rsidR="00205D35" w:rsidRPr="0040204A">
              <w:rPr>
                <w:bCs/>
                <w:sz w:val="16"/>
                <w:szCs w:val="16"/>
                <w:lang w:val="nl-NL"/>
              </w:rPr>
              <w:t xml:space="preserve"> </w:t>
            </w:r>
            <w:r w:rsidR="000E4EAC" w:rsidRPr="0040204A">
              <w:rPr>
                <w:bCs/>
                <w:sz w:val="16"/>
                <w:szCs w:val="16"/>
                <w:lang w:val="nl-NL"/>
              </w:rPr>
              <w:t>m.</w:t>
            </w:r>
          </w:p>
        </w:tc>
        <w:tc>
          <w:tcPr>
            <w:tcW w:w="0" w:type="auto"/>
          </w:tcPr>
          <w:p w14:paraId="5EA84805" w14:textId="03A70BB5" w:rsidR="00C07ED4" w:rsidRPr="00B67BA7" w:rsidRDefault="002829E3" w:rsidP="007D1437">
            <w:pPr>
              <w:rPr>
                <w:sz w:val="16"/>
                <w:szCs w:val="16"/>
              </w:rPr>
            </w:pPr>
            <w:r w:rsidRPr="00B67BA7">
              <w:rPr>
                <w:sz w:val="16"/>
                <w:szCs w:val="16"/>
              </w:rPr>
              <w:t>Adjektiv,</w:t>
            </w:r>
            <w:r w:rsidR="00385F81" w:rsidRPr="00B67BA7">
              <w:rPr>
                <w:sz w:val="16"/>
                <w:szCs w:val="16"/>
              </w:rPr>
              <w:t xml:space="preserve"> </w:t>
            </w:r>
            <w:r w:rsidR="00CA3770" w:rsidRPr="00B67BA7">
              <w:rPr>
                <w:bCs/>
                <w:sz w:val="16"/>
                <w:szCs w:val="16"/>
              </w:rPr>
              <w:t>attributiv zu</w:t>
            </w:r>
            <w:r w:rsidR="00EF49A9" w:rsidRPr="00B67BA7">
              <w:rPr>
                <w:bCs/>
                <w:sz w:val="16"/>
                <w:szCs w:val="16"/>
              </w:rPr>
              <w:t xml:space="preserve"> </w:t>
            </w:r>
            <w:r w:rsidR="00EF49A9" w:rsidRPr="00B67BA7">
              <w:rPr>
                <w:bCs/>
                <w:i/>
                <w:sz w:val="16"/>
                <w:szCs w:val="16"/>
              </w:rPr>
              <w:t>heilig</w:t>
            </w:r>
          </w:p>
        </w:tc>
        <w:tc>
          <w:tcPr>
            <w:tcW w:w="0" w:type="auto"/>
          </w:tcPr>
          <w:p w14:paraId="78DFE1CC" w14:textId="75709B02" w:rsidR="00C07ED4" w:rsidRPr="00B67BA7" w:rsidRDefault="002829E3" w:rsidP="007D1437">
            <w:pPr>
              <w:rPr>
                <w:sz w:val="16"/>
                <w:szCs w:val="16"/>
              </w:rPr>
            </w:pPr>
            <w:r w:rsidRPr="00B67BA7">
              <w:rPr>
                <w:sz w:val="16"/>
                <w:szCs w:val="16"/>
              </w:rPr>
              <w:t>Substantiv</w:t>
            </w:r>
            <w:r w:rsidR="00E71B2B" w:rsidRPr="00B67BA7">
              <w:rPr>
                <w:sz w:val="16"/>
                <w:szCs w:val="16"/>
              </w:rPr>
              <w:t xml:space="preserve">, </w:t>
            </w:r>
            <w:r w:rsidR="00810A6A">
              <w:rPr>
                <w:sz w:val="16"/>
                <w:szCs w:val="16"/>
              </w:rPr>
              <w:t>Dat.</w:t>
            </w:r>
            <w:r w:rsidR="00E71B2B" w:rsidRPr="00B67BA7">
              <w:rPr>
                <w:bCs/>
                <w:sz w:val="16"/>
                <w:szCs w:val="16"/>
              </w:rPr>
              <w:t xml:space="preserve"> </w:t>
            </w:r>
            <w:r w:rsidR="00031FFE">
              <w:rPr>
                <w:bCs/>
                <w:sz w:val="16"/>
                <w:szCs w:val="16"/>
              </w:rPr>
              <w:t>Sg.</w:t>
            </w:r>
            <w:r w:rsidR="00E71B2B" w:rsidRPr="00B67BA7">
              <w:rPr>
                <w:bCs/>
                <w:sz w:val="16"/>
                <w:szCs w:val="16"/>
              </w:rPr>
              <w:t xml:space="preserve"> zu</w:t>
            </w:r>
            <w:r w:rsidR="000D4E8A" w:rsidRPr="00B67BA7">
              <w:rPr>
                <w:bCs/>
                <w:sz w:val="16"/>
                <w:szCs w:val="16"/>
              </w:rPr>
              <w:t xml:space="preserve"> </w:t>
            </w:r>
            <w:r w:rsidR="000D4E8A" w:rsidRPr="00B67BA7">
              <w:rPr>
                <w:bCs/>
                <w:i/>
                <w:sz w:val="16"/>
                <w:szCs w:val="16"/>
              </w:rPr>
              <w:t>geist</w:t>
            </w:r>
          </w:p>
        </w:tc>
      </w:tr>
    </w:tbl>
    <w:p w14:paraId="3458F468" w14:textId="14369595" w:rsidR="00C00AE6" w:rsidRPr="00B67BA7" w:rsidRDefault="00C00AE6" w:rsidP="001F2D17"/>
    <w:p w14:paraId="339E9C91" w14:textId="727C9CDF" w:rsidR="00E54707" w:rsidRPr="00B67BA7" w:rsidRDefault="00E54707" w:rsidP="001121E9">
      <w:pPr>
        <w:pStyle w:val="berschrift2"/>
      </w:pPr>
      <w:r w:rsidRPr="00B67BA7">
        <w:lastRenderedPageBreak/>
        <w:t xml:space="preserve">Glossar </w:t>
      </w:r>
      <w:r w:rsidR="00DA684F">
        <w:t>(</w:t>
      </w:r>
      <w:r w:rsidRPr="00B67BA7">
        <w:t>alphabetisch</w:t>
      </w:r>
      <w:r w:rsidR="00DA684F">
        <w:t>)</w:t>
      </w:r>
    </w:p>
    <w:p w14:paraId="6F65D90B" w14:textId="3291A705" w:rsidR="00B53702" w:rsidRPr="00B67BA7" w:rsidRDefault="00B53702" w:rsidP="00B53702">
      <w:r w:rsidRPr="00B67BA7">
        <w:t xml:space="preserve">Angeführt werden Adjektive, Verben und Substantive mit Angaben zur Deklinationsklasse (stark, schwach) sowie Bedeutungsangaben. </w:t>
      </w:r>
      <w:r w:rsidR="00EA5466" w:rsidRPr="00B67BA7">
        <w:t xml:space="preserve">Für die </w:t>
      </w:r>
      <w:r w:rsidR="004930F8">
        <w:t>Bedeutungsa</w:t>
      </w:r>
      <w:r w:rsidR="00EA5466" w:rsidRPr="00B67BA7">
        <w:t xml:space="preserve">ngaben wurde </w:t>
      </w:r>
      <w:r w:rsidR="00190521" w:rsidRPr="00190521">
        <w:t>die Online-Version</w:t>
      </w:r>
      <w:r w:rsidR="00190521">
        <w:t xml:space="preserve"> des </w:t>
      </w:r>
      <w:r w:rsidR="00D26ED5">
        <w:t>«</w:t>
      </w:r>
      <w:r w:rsidR="00EA5466" w:rsidRPr="00374C44">
        <w:t>Frühn</w:t>
      </w:r>
      <w:r w:rsidR="004930F8" w:rsidRPr="00374C44">
        <w:t>euhochdeutsche</w:t>
      </w:r>
      <w:r w:rsidR="00190521">
        <w:t>n</w:t>
      </w:r>
      <w:r w:rsidR="004930F8">
        <w:t xml:space="preserve"> Wörterbuch</w:t>
      </w:r>
      <w:r w:rsidR="00190521">
        <w:t>s</w:t>
      </w:r>
      <w:r w:rsidR="00D26ED5">
        <w:t>»</w:t>
      </w:r>
      <w:r w:rsidR="004930F8">
        <w:t xml:space="preserve"> verwendet </w:t>
      </w:r>
      <w:r w:rsidR="00FD4BCC">
        <w:fldChar w:fldCharType="begin"/>
      </w:r>
      <w:r w:rsidR="000253D7">
        <w:instrText xml:space="preserve"> ADDIN ZOTERO_ITEM CSL_CITATION {"citationID":"GOYzGDt2","properties":{"formattedCitation":"(FWB 2017ff.)","plainCitation":"(FWB 2017ff.)","noteIndex":0},"citationItems":[{"id":2487,"uris":["http://zotero.org/groups/2735039/items/9E9DV33W"],"itemData":{"id":2487,"type":"webpage","container-title":"Online-Version des Frühneuhochdeutschen Wörterbuches (FWB)","title":"Frühneuhochdeutsches Wörterbuch","URL":"https://fwb-online.de/","author":[{"family":"Niedersächsische Akademie der Wissenschaften zu Göttingen","given":""}],"issued":{"literal":"2017ff."}},"suppress-author":true,"prefix":"FWB"}],"schema":"https://github.com/citation-style-language/schema/raw/master/csl-citation.json"} </w:instrText>
      </w:r>
      <w:r w:rsidR="00FD4BCC">
        <w:fldChar w:fldCharType="separate"/>
      </w:r>
      <w:r w:rsidR="00FD4BCC" w:rsidRPr="00FD4BCC">
        <w:rPr>
          <w:rFonts w:ascii="Source Sans Pro" w:hAnsi="Source Sans Pro"/>
        </w:rPr>
        <w:t>(FWB 2017ff.)</w:t>
      </w:r>
      <w:r w:rsidR="00FD4BCC">
        <w:fldChar w:fldCharType="end"/>
      </w:r>
      <w:r w:rsidR="004930F8">
        <w:t>:</w:t>
      </w:r>
    </w:p>
    <w:p w14:paraId="204F8387" w14:textId="77777777" w:rsidR="00B53702" w:rsidRPr="00B67BA7" w:rsidRDefault="00B53702" w:rsidP="00B53702"/>
    <w:p w14:paraId="63E078A8" w14:textId="77777777" w:rsidR="00355EC5" w:rsidRPr="008B6F3A" w:rsidRDefault="00355EC5" w:rsidP="008B6F3A">
      <w:pPr>
        <w:pStyle w:val="Aufzhlung1"/>
        <w:numPr>
          <w:ilvl w:val="0"/>
          <w:numId w:val="34"/>
        </w:numPr>
        <w:ind w:left="426"/>
      </w:pPr>
      <w:r w:rsidRPr="006E4B40">
        <w:rPr>
          <w:i/>
        </w:rPr>
        <w:t>ankommen</w:t>
      </w:r>
      <w:r w:rsidRPr="008B6F3A">
        <w:t>: unregelmässiges Verb, ‘überkommen, befallen, jemandem zustoßen, jemanden ergreifen’</w:t>
      </w:r>
    </w:p>
    <w:p w14:paraId="35819EDF" w14:textId="1526A9E2" w:rsidR="00355EC5" w:rsidRPr="008B6F3A" w:rsidRDefault="00355EC5" w:rsidP="008B6F3A">
      <w:pPr>
        <w:pStyle w:val="Aufzhlung1"/>
        <w:numPr>
          <w:ilvl w:val="0"/>
          <w:numId w:val="34"/>
        </w:numPr>
        <w:ind w:left="426"/>
      </w:pPr>
      <w:r w:rsidRPr="006E4B40">
        <w:rPr>
          <w:i/>
          <w:iCs/>
        </w:rPr>
        <w:t>engel</w:t>
      </w:r>
      <w:r w:rsidRPr="008B6F3A">
        <w:t>: starkes Substantiv, maskulin, ‘Engel, zu Beginn der Zeit geschaffenes, überirdisches Geist- und Lichtwesen im Dienst Gottes oder des Teufels’ (</w:t>
      </w:r>
      <w:r w:rsidR="00404509" w:rsidRPr="008B6F3A">
        <w:t>FWB s.v.)</w:t>
      </w:r>
    </w:p>
    <w:p w14:paraId="48B8A2AF" w14:textId="43A1B1B0" w:rsidR="00355EC5" w:rsidRPr="008B6F3A" w:rsidRDefault="00355EC5" w:rsidP="008B6F3A">
      <w:pPr>
        <w:pStyle w:val="Aufzhlung1"/>
        <w:numPr>
          <w:ilvl w:val="0"/>
          <w:numId w:val="34"/>
        </w:numPr>
        <w:ind w:left="426"/>
      </w:pPr>
      <w:r w:rsidRPr="006E4B40">
        <w:rPr>
          <w:i/>
          <w:iCs/>
        </w:rPr>
        <w:t>erfüllen</w:t>
      </w:r>
      <w:r w:rsidRPr="008B6F3A">
        <w:t xml:space="preserve">: regelmässiges Verb, ‘jemanden/etwas (mit einem Affekt oder einer anderen abstrakten Bezugsgrösse) beleben, beseelen, (in seinem Innersten) durchströmen (häufig von Gott, der göttlichen Gnade u. dgl. gesagt)’ </w:t>
      </w:r>
      <w:r w:rsidR="004930F8" w:rsidRPr="008B6F3A">
        <w:t>(FWB s.v.)</w:t>
      </w:r>
    </w:p>
    <w:p w14:paraId="6E45ECF6" w14:textId="1758DD66" w:rsidR="00355EC5" w:rsidRPr="008B6F3A" w:rsidRDefault="00355EC5" w:rsidP="008B6F3A">
      <w:pPr>
        <w:pStyle w:val="Aufzhlung1"/>
        <w:numPr>
          <w:ilvl w:val="0"/>
          <w:numId w:val="34"/>
        </w:numPr>
        <w:ind w:left="426"/>
      </w:pPr>
      <w:r w:rsidRPr="006E4B40">
        <w:rPr>
          <w:i/>
          <w:iCs/>
        </w:rPr>
        <w:t>erscheinen</w:t>
      </w:r>
      <w:r w:rsidRPr="008B6F3A">
        <w:t xml:space="preserve">: unregelmässiges Verb, ‘plötzlich sichtbar werden; jemandem erscheinen’ </w:t>
      </w:r>
      <w:r w:rsidR="007D1F9D" w:rsidRPr="008B6F3A">
        <w:t>(FWB, s.v.)</w:t>
      </w:r>
    </w:p>
    <w:p w14:paraId="0BA08DF6" w14:textId="1982057D" w:rsidR="00355EC5" w:rsidRPr="008B6F3A" w:rsidRDefault="00355EC5" w:rsidP="008B6F3A">
      <w:pPr>
        <w:pStyle w:val="Aufzhlung1"/>
        <w:numPr>
          <w:ilvl w:val="0"/>
          <w:numId w:val="34"/>
        </w:numPr>
        <w:ind w:left="426"/>
      </w:pPr>
      <w:r w:rsidRPr="006E4B40">
        <w:rPr>
          <w:i/>
          <w:iCs/>
        </w:rPr>
        <w:t>erschrecken</w:t>
      </w:r>
      <w:r w:rsidRPr="008B6F3A">
        <w:t xml:space="preserve">: unregelmässiges Verb, ‘sich erschrecken, von Furcht ergriffen werden’ </w:t>
      </w:r>
      <w:r w:rsidR="00960508" w:rsidRPr="008B6F3A">
        <w:t>(FWB, s.v.)</w:t>
      </w:r>
    </w:p>
    <w:p w14:paraId="2972BBC2" w14:textId="77777777" w:rsidR="00355EC5" w:rsidRPr="008B6F3A" w:rsidRDefault="00355EC5" w:rsidP="008B6F3A">
      <w:pPr>
        <w:pStyle w:val="Aufzhlung1"/>
        <w:numPr>
          <w:ilvl w:val="0"/>
          <w:numId w:val="34"/>
        </w:numPr>
        <w:ind w:left="426"/>
      </w:pPr>
      <w:r w:rsidRPr="006E4B40">
        <w:rPr>
          <w:i/>
          <w:iCs/>
        </w:rPr>
        <w:t>forcht</w:t>
      </w:r>
      <w:r w:rsidRPr="008B6F3A">
        <w:t xml:space="preserve">, </w:t>
      </w:r>
      <w:r w:rsidRPr="006E4B40">
        <w:rPr>
          <w:i/>
          <w:iCs/>
        </w:rPr>
        <w:t>furcht</w:t>
      </w:r>
      <w:r w:rsidRPr="008B6F3A">
        <w:t>: Substantiv, feminin, ‘Angst; banges Gefühl’</w:t>
      </w:r>
    </w:p>
    <w:p w14:paraId="3199CD74" w14:textId="7D5581A3" w:rsidR="00355EC5" w:rsidRPr="008B6F3A" w:rsidRDefault="00355EC5" w:rsidP="008B6F3A">
      <w:pPr>
        <w:pStyle w:val="Aufzhlung1"/>
        <w:numPr>
          <w:ilvl w:val="0"/>
          <w:numId w:val="34"/>
        </w:numPr>
        <w:ind w:left="426"/>
      </w:pPr>
      <w:r w:rsidRPr="006E4B40">
        <w:rPr>
          <w:i/>
          <w:iCs/>
        </w:rPr>
        <w:t>gebären</w:t>
      </w:r>
      <w:r w:rsidRPr="008B6F3A">
        <w:t xml:space="preserve">, </w:t>
      </w:r>
      <w:r w:rsidRPr="006E4B40">
        <w:rPr>
          <w:i/>
          <w:iCs/>
        </w:rPr>
        <w:t>geberen</w:t>
      </w:r>
      <w:r w:rsidRPr="008B6F3A">
        <w:t xml:space="preserve">: unregelmässiges Verb, ‘(jemanden) gebären, (Kinder) zeugen, zur Welt bringen’; auch bezogen auf die Geburt Christi </w:t>
      </w:r>
      <w:r w:rsidR="00481CD2" w:rsidRPr="008B6F3A">
        <w:t>(FWB, s.v.)</w:t>
      </w:r>
    </w:p>
    <w:p w14:paraId="746BBC05" w14:textId="77777777" w:rsidR="00355EC5" w:rsidRPr="008B6F3A" w:rsidRDefault="00355EC5" w:rsidP="008B6F3A">
      <w:pPr>
        <w:pStyle w:val="Aufzhlung1"/>
        <w:numPr>
          <w:ilvl w:val="0"/>
          <w:numId w:val="34"/>
        </w:numPr>
        <w:ind w:left="426"/>
      </w:pPr>
      <w:r w:rsidRPr="006E4B40">
        <w:rPr>
          <w:i/>
          <w:iCs/>
        </w:rPr>
        <w:t>gebet</w:t>
      </w:r>
      <w:r w:rsidRPr="008B6F3A">
        <w:t>: starkes Substantiv, neutrum, ‘Gebet’</w:t>
      </w:r>
    </w:p>
    <w:p w14:paraId="641906B2" w14:textId="77777777" w:rsidR="00355EC5" w:rsidRPr="008B6F3A" w:rsidRDefault="00355EC5" w:rsidP="008B6F3A">
      <w:pPr>
        <w:pStyle w:val="Aufzhlung1"/>
        <w:numPr>
          <w:ilvl w:val="0"/>
          <w:numId w:val="34"/>
        </w:numPr>
        <w:ind w:left="426"/>
      </w:pPr>
      <w:r w:rsidRPr="006E4B40">
        <w:rPr>
          <w:i/>
          <w:iCs/>
        </w:rPr>
        <w:t>geist</w:t>
      </w:r>
      <w:r w:rsidRPr="008B6F3A">
        <w:t>: starkes Substantiv, maskulin, ‘Geist, Gegensatz zum Körper’</w:t>
      </w:r>
    </w:p>
    <w:p w14:paraId="2F22D6AC" w14:textId="77777777" w:rsidR="00355EC5" w:rsidRPr="008B6F3A" w:rsidRDefault="00355EC5" w:rsidP="008B6F3A">
      <w:pPr>
        <w:pStyle w:val="Aufzhlung1"/>
        <w:numPr>
          <w:ilvl w:val="0"/>
          <w:numId w:val="34"/>
        </w:numPr>
        <w:ind w:left="426"/>
      </w:pPr>
      <w:r w:rsidRPr="006E4B40">
        <w:rPr>
          <w:i/>
          <w:iCs/>
        </w:rPr>
        <w:t>getrank</w:t>
      </w:r>
      <w:r w:rsidRPr="008B6F3A">
        <w:t>: starkes Substantiv, neutrum, ‘Getränk (im Unterschied zu speise, nar, kost)’</w:t>
      </w:r>
    </w:p>
    <w:p w14:paraId="66924F8F" w14:textId="547A6B2A" w:rsidR="00355EC5" w:rsidRPr="008B6F3A" w:rsidRDefault="00355EC5" w:rsidP="008B6F3A">
      <w:pPr>
        <w:pStyle w:val="Aufzhlung1"/>
        <w:numPr>
          <w:ilvl w:val="0"/>
          <w:numId w:val="34"/>
        </w:numPr>
        <w:ind w:left="426"/>
      </w:pPr>
      <w:r w:rsidRPr="006E4B40">
        <w:rPr>
          <w:i/>
          <w:iCs/>
        </w:rPr>
        <w:t>heilig</w:t>
      </w:r>
      <w:r w:rsidRPr="008B6F3A">
        <w:t>:</w:t>
      </w:r>
      <w:r w:rsidR="00B67BA7" w:rsidRPr="008B6F3A">
        <w:t xml:space="preserve"> Adjektiv,</w:t>
      </w:r>
      <w:r w:rsidRPr="008B6F3A">
        <w:t xml:space="preserve"> </w:t>
      </w:r>
      <w:r w:rsidR="00715B6A" w:rsidRPr="008B6F3A">
        <w:t>‘heilig, Heil bringend’</w:t>
      </w:r>
    </w:p>
    <w:p w14:paraId="2CC286BD" w14:textId="423A529D" w:rsidR="00F01C00" w:rsidRPr="008B6F3A" w:rsidRDefault="00F01C00" w:rsidP="008B6F3A">
      <w:pPr>
        <w:pStyle w:val="Aufzhlung1"/>
        <w:numPr>
          <w:ilvl w:val="0"/>
          <w:numId w:val="34"/>
        </w:numPr>
        <w:ind w:left="426"/>
      </w:pPr>
      <w:r w:rsidRPr="006E4B40">
        <w:rPr>
          <w:i/>
          <w:iCs/>
        </w:rPr>
        <w:t>heissen</w:t>
      </w:r>
      <w:r w:rsidRPr="008B6F3A">
        <w:t xml:space="preserve">: </w:t>
      </w:r>
      <w:r w:rsidR="00DC55D2" w:rsidRPr="008B6F3A">
        <w:t>unregelmässiges Verb, ‘</w:t>
      </w:r>
      <w:r w:rsidR="00187666" w:rsidRPr="008B6F3A">
        <w:t>einer Person, einer Sache einen Namen geben; jn./etw. (be)nennen</w:t>
      </w:r>
      <w:r w:rsidR="006A0B08" w:rsidRPr="008B6F3A">
        <w:t>’</w:t>
      </w:r>
    </w:p>
    <w:p w14:paraId="1603214E" w14:textId="4217F944" w:rsidR="00355EC5" w:rsidRPr="008B6F3A" w:rsidRDefault="00355EC5" w:rsidP="008B6F3A">
      <w:pPr>
        <w:pStyle w:val="Aufzhlung1"/>
        <w:numPr>
          <w:ilvl w:val="0"/>
          <w:numId w:val="34"/>
        </w:numPr>
        <w:ind w:left="426"/>
      </w:pPr>
      <w:r w:rsidRPr="006E4B40">
        <w:rPr>
          <w:i/>
          <w:iCs/>
        </w:rPr>
        <w:t>herre</w:t>
      </w:r>
      <w:r w:rsidRPr="008B6F3A">
        <w:t>, her: schwaches Substantiv, maskulin, ‘Herr, christlicher Gott’</w:t>
      </w:r>
    </w:p>
    <w:p w14:paraId="11216696" w14:textId="77777777" w:rsidR="00355EC5" w:rsidRPr="008B6F3A" w:rsidRDefault="00355EC5" w:rsidP="008B6F3A">
      <w:pPr>
        <w:pStyle w:val="Aufzhlung1"/>
        <w:numPr>
          <w:ilvl w:val="0"/>
          <w:numId w:val="34"/>
        </w:numPr>
        <w:ind w:left="426"/>
      </w:pPr>
      <w:r w:rsidRPr="006E4B40">
        <w:rPr>
          <w:i/>
          <w:iCs/>
        </w:rPr>
        <w:t>můtter</w:t>
      </w:r>
      <w:r w:rsidRPr="008B6F3A">
        <w:t xml:space="preserve"> </w:t>
      </w:r>
      <w:r w:rsidRPr="006E4B40">
        <w:rPr>
          <w:i/>
          <w:iCs/>
        </w:rPr>
        <w:t>leyb</w:t>
      </w:r>
      <w:r w:rsidRPr="008B6F3A">
        <w:t>: starkes Substantiv, maskulin, ‘Mutterleib’</w:t>
      </w:r>
    </w:p>
    <w:p w14:paraId="49693347" w14:textId="6D3358F4" w:rsidR="00355EC5" w:rsidRPr="008B6F3A" w:rsidRDefault="00355EC5" w:rsidP="008B6F3A">
      <w:pPr>
        <w:pStyle w:val="Aufzhlung1"/>
        <w:numPr>
          <w:ilvl w:val="0"/>
          <w:numId w:val="34"/>
        </w:numPr>
        <w:ind w:left="426"/>
      </w:pPr>
      <w:r w:rsidRPr="006E4B40">
        <w:rPr>
          <w:i/>
          <w:iCs/>
        </w:rPr>
        <w:t>namen</w:t>
      </w:r>
      <w:r w:rsidRPr="008B6F3A">
        <w:t>: starkes Substantiv, ‘Eigenname’</w:t>
      </w:r>
    </w:p>
    <w:p w14:paraId="63E0F9C4" w14:textId="191EE89C" w:rsidR="00355EC5" w:rsidRPr="008B6F3A" w:rsidRDefault="00355EC5" w:rsidP="008B6F3A">
      <w:pPr>
        <w:pStyle w:val="Aufzhlung1"/>
        <w:numPr>
          <w:ilvl w:val="0"/>
          <w:numId w:val="34"/>
        </w:numPr>
        <w:ind w:left="426"/>
      </w:pPr>
      <w:r w:rsidRPr="006E4B40">
        <w:rPr>
          <w:i/>
          <w:iCs/>
        </w:rPr>
        <w:t>nit</w:t>
      </w:r>
      <w:r w:rsidRPr="008B6F3A">
        <w:t xml:space="preserve">: </w:t>
      </w:r>
      <w:r w:rsidR="00B67BA7" w:rsidRPr="008B6F3A">
        <w:t xml:space="preserve">Partikel, </w:t>
      </w:r>
      <w:r w:rsidRPr="008B6F3A">
        <w:t>‘nicht’</w:t>
      </w:r>
      <w:r w:rsidR="00B56BDC" w:rsidRPr="008B6F3A">
        <w:t xml:space="preserve">; </w:t>
      </w:r>
      <w:r w:rsidR="00B56BDC" w:rsidRPr="006E4B40">
        <w:rPr>
          <w:i/>
          <w:iCs/>
        </w:rPr>
        <w:t>n</w:t>
      </w:r>
      <w:r w:rsidRPr="006E4B40">
        <w:rPr>
          <w:i/>
          <w:iCs/>
        </w:rPr>
        <w:t>it</w:t>
      </w:r>
      <w:r w:rsidRPr="008B6F3A">
        <w:t xml:space="preserve"> setzt die mhd. Form </w:t>
      </w:r>
      <w:r w:rsidRPr="006E4B40">
        <w:rPr>
          <w:i/>
          <w:iCs/>
        </w:rPr>
        <w:t>niht</w:t>
      </w:r>
      <w:r w:rsidRPr="008B6F3A">
        <w:t xml:space="preserve"> fort</w:t>
      </w:r>
      <w:r w:rsidR="00295FD7" w:rsidRPr="008B6F3A">
        <w:t>; di</w:t>
      </w:r>
      <w:r w:rsidRPr="008B6F3A">
        <w:t xml:space="preserve">ese wiederum geht auf ahd. </w:t>
      </w:r>
      <w:r w:rsidRPr="006E4B40">
        <w:rPr>
          <w:i/>
          <w:iCs/>
        </w:rPr>
        <w:t>niowiht</w:t>
      </w:r>
      <w:r w:rsidRPr="008B6F3A">
        <w:t xml:space="preserve"> = </w:t>
      </w:r>
      <w:r w:rsidRPr="006E4B40">
        <w:rPr>
          <w:i/>
          <w:iCs/>
        </w:rPr>
        <w:t>ni</w:t>
      </w:r>
      <w:r w:rsidRPr="008B6F3A">
        <w:t xml:space="preserve"> + </w:t>
      </w:r>
      <w:r w:rsidRPr="006E4B40">
        <w:rPr>
          <w:i/>
          <w:iCs/>
        </w:rPr>
        <w:t>je</w:t>
      </w:r>
      <w:r w:rsidRPr="008B6F3A">
        <w:t xml:space="preserve"> + </w:t>
      </w:r>
      <w:r w:rsidRPr="006E4B40">
        <w:rPr>
          <w:i/>
          <w:iCs/>
        </w:rPr>
        <w:t>wiht</w:t>
      </w:r>
      <w:r w:rsidRPr="008B6F3A">
        <w:t xml:space="preserve"> ‘nie eines Wesens’ zurück</w:t>
      </w:r>
      <w:r w:rsidR="000614B3" w:rsidRPr="008B6F3A">
        <w:t xml:space="preserve"> </w:t>
      </w:r>
      <w:r w:rsidR="000253D7" w:rsidRPr="008B6F3A">
        <w:fldChar w:fldCharType="begin"/>
      </w:r>
      <w:r w:rsidR="000253D7" w:rsidRPr="008B6F3A">
        <w:instrText xml:space="preserve"> ADDIN ZOTERO_ITEM CSL_CITATION {"citationID":"D5x8i6ac","properties":{"formattedCitation":"(vgl. EWA 1978ff.: s.\\uc0\\u160{}v. {\\i{}niwiht, niowiht})","plainCitation":"(vgl. EWA 1978ff.: s. v. niwiht, niowiht)","noteIndex":0},"citationItems":[{"id":2257,"uris":["http://zotero.org/groups/2735039/items/59LBFR8Q"],"itemData":{"id":2257,"type":"webpage","title":"Etymologisches Wörterbuch des Althochdeutschen. Bd. 1ff. Digitalisierte Fassung bereitgestellt durch die Sächsische Akademie der Wissenschaften zu Leipzig","title-short":"EWA","URL":"https://ewa.saw-leipzig.de/de","author":[{"family":"EWA = Lloyd","given":"Albert L."},{"family":"Springer","given":"Otto"},{"family":"Lühr","given":"Rosemarie"}],"accessed":{"date-parts":[["2025",3,26]]},"issued":{"literal":"1978ff."}},"locator":"niwiht, niowiht","label":"sub-verbo","suppress-author":true,"prefix":"vgl. EWA "}],"schema":"https://github.com/citation-style-language/schema/raw/master/csl-citation.json"} </w:instrText>
      </w:r>
      <w:r w:rsidR="000253D7" w:rsidRPr="008B6F3A">
        <w:fldChar w:fldCharType="separate"/>
      </w:r>
      <w:r w:rsidR="000253D7" w:rsidRPr="008B6F3A">
        <w:t xml:space="preserve">(vgl. EWA 1978ff.: s. v. </w:t>
      </w:r>
      <w:r w:rsidR="000253D7" w:rsidRPr="006E4B40">
        <w:rPr>
          <w:i/>
          <w:iCs/>
        </w:rPr>
        <w:t>niwiht</w:t>
      </w:r>
      <w:r w:rsidR="000253D7" w:rsidRPr="008B6F3A">
        <w:t xml:space="preserve">, </w:t>
      </w:r>
      <w:r w:rsidR="000253D7" w:rsidRPr="006E4B40">
        <w:rPr>
          <w:i/>
          <w:iCs/>
        </w:rPr>
        <w:t>niowiht</w:t>
      </w:r>
      <w:r w:rsidR="000253D7" w:rsidRPr="008B6F3A">
        <w:t>)</w:t>
      </w:r>
      <w:r w:rsidR="000253D7" w:rsidRPr="008B6F3A">
        <w:fldChar w:fldCharType="end"/>
      </w:r>
    </w:p>
    <w:p w14:paraId="48DABF47" w14:textId="31D799C1" w:rsidR="00355EC5" w:rsidRPr="008B6F3A" w:rsidRDefault="00355EC5" w:rsidP="008B6F3A">
      <w:pPr>
        <w:pStyle w:val="Aufzhlung1"/>
        <w:numPr>
          <w:ilvl w:val="0"/>
          <w:numId w:val="34"/>
        </w:numPr>
        <w:ind w:left="426"/>
      </w:pPr>
      <w:r w:rsidRPr="006E4B40">
        <w:rPr>
          <w:i/>
          <w:iCs/>
        </w:rPr>
        <w:t>räuchaltar</w:t>
      </w:r>
      <w:r w:rsidRPr="008B6F3A">
        <w:t xml:space="preserve">: starkes Substantiv, maskulin, ‘Altar zum Verbrennen von Räucherwerk als Opfer’ </w:t>
      </w:r>
      <w:r w:rsidR="00DF44D6" w:rsidRPr="008B6F3A">
        <w:t>(FWB, s.v.)</w:t>
      </w:r>
    </w:p>
    <w:p w14:paraId="0AE8CFED" w14:textId="17520E51" w:rsidR="00355EC5" w:rsidRPr="008B6F3A" w:rsidRDefault="00355EC5" w:rsidP="008B6F3A">
      <w:pPr>
        <w:pStyle w:val="Aufzhlung1"/>
        <w:numPr>
          <w:ilvl w:val="0"/>
          <w:numId w:val="34"/>
        </w:numPr>
        <w:ind w:left="426"/>
      </w:pPr>
      <w:r w:rsidRPr="006E4B40">
        <w:rPr>
          <w:i/>
          <w:iCs/>
        </w:rPr>
        <w:t>recht</w:t>
      </w:r>
      <w:r w:rsidRPr="008B6F3A">
        <w:t xml:space="preserve">: Adjektiv, ‘rechts, im menschlichen Orientierungsraum nach der Sehrichtung rechter Hand’ </w:t>
      </w:r>
      <w:r w:rsidR="00DF44D6" w:rsidRPr="008B6F3A">
        <w:t>(FWB, s.v.)</w:t>
      </w:r>
    </w:p>
    <w:p w14:paraId="207D755E" w14:textId="4D73E855" w:rsidR="00355EC5" w:rsidRPr="008B6F3A" w:rsidRDefault="00355EC5" w:rsidP="008B6F3A">
      <w:pPr>
        <w:pStyle w:val="Aufzhlung1"/>
        <w:numPr>
          <w:ilvl w:val="0"/>
          <w:numId w:val="34"/>
        </w:numPr>
        <w:ind w:left="426"/>
      </w:pPr>
      <w:r w:rsidRPr="00DD0715">
        <w:rPr>
          <w:i/>
        </w:rPr>
        <w:t>sollen</w:t>
      </w:r>
      <w:r w:rsidRPr="008B6F3A">
        <w:t>: unregelmässiges Verb, ‘sollen’</w:t>
      </w:r>
      <w:r w:rsidR="00F434DF" w:rsidRPr="008B6F3A">
        <w:t xml:space="preserve">; </w:t>
      </w:r>
      <w:r w:rsidR="0057458E" w:rsidRPr="008B6F3A">
        <w:t xml:space="preserve">im </w:t>
      </w:r>
      <w:r w:rsidR="0040130D" w:rsidRPr="008B6F3A">
        <w:t xml:space="preserve">Verbparadigma konkurrieren </w:t>
      </w:r>
      <w:r w:rsidRPr="008B6F3A">
        <w:t>seit Beginn des Fnhd. die beiden Varianten sal (</w:t>
      </w:r>
      <w:r w:rsidR="0040130D" w:rsidRPr="008B6F3A">
        <w:t xml:space="preserve">v.a. </w:t>
      </w:r>
      <w:r w:rsidR="00096458" w:rsidRPr="008B6F3A">
        <w:t>mitteldt.</w:t>
      </w:r>
      <w:r w:rsidRPr="008B6F3A">
        <w:t>) und sol (ob</w:t>
      </w:r>
      <w:r w:rsidR="00096458" w:rsidRPr="008B6F3A">
        <w:t>er</w:t>
      </w:r>
      <w:r w:rsidRPr="008B6F3A">
        <w:t>d</w:t>
      </w:r>
      <w:r w:rsidR="00096458" w:rsidRPr="008B6F3A">
        <w:t>t</w:t>
      </w:r>
      <w:r w:rsidRPr="008B6F3A">
        <w:t>.</w:t>
      </w:r>
      <w:r w:rsidR="00096458" w:rsidRPr="008B6F3A">
        <w:t>)</w:t>
      </w:r>
      <w:r w:rsidRPr="008B6F3A">
        <w:t xml:space="preserve"> </w:t>
      </w:r>
      <w:r w:rsidRPr="008B6F3A">
        <w:fldChar w:fldCharType="begin"/>
      </w:r>
      <w:r w:rsidRPr="008B6F3A">
        <w:instrText xml:space="preserve"> ADDIN ZOTERO_ITEM CSL_CITATION {"citationID":"m3hWRCFr","properties":{"formattedCitation":"(Ebert et al. 1993: 301)","plainCitation":"(Ebert et al. 1993: 301)","noteIndex":0},"citationItems":[{"id":1110,"uris":["http://zotero.org/groups/2735039/items/SM5PG99M"],"itemData":{"id":1110,"type":"book","collection-number":"12","collection-title":"Sammlung kurzer Grammatiken germanischer Dialekte. A: Hauptreihe","event-place":"Tübingen","publisher":"Niemeyer","publisher-place":"Tübingen","title":"Frühneuhochdeutsche Grammatik","author":[{"family":"Ebert","given":"Robert P."},{"family":"Reichmann","given":"Oskar"},{"family":"Solms","given":"Hans-Joachim"},{"family":"Wegera","given":"Klaus-Peter"}],"issued":{"date-parts":[["1993"]]}},"locator":"301"}],"schema":"https://github.com/citation-style-language/schema/raw/master/csl-citation.json"} </w:instrText>
      </w:r>
      <w:r w:rsidRPr="008B6F3A">
        <w:fldChar w:fldCharType="separate"/>
      </w:r>
      <w:r w:rsidRPr="008B6F3A">
        <w:t>(Ebert et al. 1993: 301)</w:t>
      </w:r>
      <w:r w:rsidRPr="008B6F3A">
        <w:fldChar w:fldCharType="end"/>
      </w:r>
      <w:r w:rsidR="002365EC" w:rsidRPr="008B6F3A">
        <w:t>.</w:t>
      </w:r>
    </w:p>
    <w:p w14:paraId="189F8481" w14:textId="36023713" w:rsidR="00386620" w:rsidRPr="008B6F3A" w:rsidRDefault="00386620" w:rsidP="008B6F3A">
      <w:pPr>
        <w:pStyle w:val="Aufzhlung1"/>
        <w:numPr>
          <w:ilvl w:val="0"/>
          <w:numId w:val="34"/>
        </w:numPr>
        <w:ind w:left="426"/>
      </w:pPr>
      <w:r w:rsidRPr="00DD0715">
        <w:rPr>
          <w:i/>
          <w:iCs/>
        </w:rPr>
        <w:t>son</w:t>
      </w:r>
      <w:r w:rsidRPr="008B6F3A">
        <w:t xml:space="preserve">: </w:t>
      </w:r>
      <w:r w:rsidR="00C861E2" w:rsidRPr="008B6F3A">
        <w:t>starkes Substantiv, maskulin, ‘Sohn, männlicher Nachkomme’</w:t>
      </w:r>
    </w:p>
    <w:p w14:paraId="080C4874" w14:textId="2FF9AE46" w:rsidR="00355EC5" w:rsidRPr="008B6F3A" w:rsidRDefault="00355EC5" w:rsidP="008B6F3A">
      <w:pPr>
        <w:pStyle w:val="Aufzhlung1"/>
        <w:numPr>
          <w:ilvl w:val="0"/>
          <w:numId w:val="34"/>
        </w:numPr>
        <w:ind w:left="426"/>
      </w:pPr>
      <w:r w:rsidRPr="00DD0715">
        <w:rPr>
          <w:i/>
          <w:iCs/>
        </w:rPr>
        <w:t>sprechen</w:t>
      </w:r>
      <w:r w:rsidRPr="008B6F3A">
        <w:t>: unregelmässiges Verb, ‘sagen, reden’</w:t>
      </w:r>
    </w:p>
    <w:p w14:paraId="5A44518C" w14:textId="4BB45791" w:rsidR="00355EC5" w:rsidRPr="008B6F3A" w:rsidRDefault="00355EC5" w:rsidP="008B6F3A">
      <w:pPr>
        <w:pStyle w:val="Aufzhlung1"/>
        <w:numPr>
          <w:ilvl w:val="0"/>
          <w:numId w:val="34"/>
        </w:numPr>
        <w:ind w:left="426"/>
      </w:pPr>
      <w:r w:rsidRPr="00DD0715">
        <w:rPr>
          <w:i/>
          <w:iCs/>
        </w:rPr>
        <w:t>stark</w:t>
      </w:r>
      <w:r w:rsidRPr="008B6F3A">
        <w:t xml:space="preserve">: </w:t>
      </w:r>
      <w:r w:rsidR="00B67BA7" w:rsidRPr="008B6F3A">
        <w:t xml:space="preserve">Adjektiv, </w:t>
      </w:r>
      <w:r w:rsidRPr="008B6F3A">
        <w:t>‘stark’, im Sinn von ‘konzentriert’</w:t>
      </w:r>
    </w:p>
    <w:p w14:paraId="09F945AC" w14:textId="77777777" w:rsidR="00355EC5" w:rsidRPr="008B6F3A" w:rsidRDefault="00355EC5" w:rsidP="008B6F3A">
      <w:pPr>
        <w:pStyle w:val="Aufzhlung1"/>
        <w:numPr>
          <w:ilvl w:val="0"/>
          <w:numId w:val="34"/>
        </w:numPr>
        <w:ind w:left="426"/>
      </w:pPr>
      <w:r w:rsidRPr="00DD0715">
        <w:rPr>
          <w:i/>
          <w:iCs/>
        </w:rPr>
        <w:t>stehen</w:t>
      </w:r>
      <w:r w:rsidRPr="008B6F3A">
        <w:t>: unregelmässiges Verb, ‘stehen’</w:t>
      </w:r>
    </w:p>
    <w:p w14:paraId="6CDBD8C5" w14:textId="17ACED80" w:rsidR="00604E54" w:rsidRPr="008B6F3A" w:rsidRDefault="00604E54" w:rsidP="008B6F3A">
      <w:pPr>
        <w:pStyle w:val="Aufzhlung1"/>
        <w:numPr>
          <w:ilvl w:val="0"/>
          <w:numId w:val="34"/>
        </w:numPr>
        <w:ind w:left="426"/>
      </w:pPr>
      <w:r w:rsidRPr="00DD0715">
        <w:rPr>
          <w:i/>
          <w:iCs/>
        </w:rPr>
        <w:t>trinken</w:t>
      </w:r>
      <w:r w:rsidRPr="008B6F3A">
        <w:t xml:space="preserve">: </w:t>
      </w:r>
      <w:r w:rsidR="00A7764C" w:rsidRPr="008B6F3A">
        <w:t>unregelmässiges Verb, ‘</w:t>
      </w:r>
      <w:r w:rsidR="00177565" w:rsidRPr="008B6F3A">
        <w:t>trink</w:t>
      </w:r>
      <w:r w:rsidR="00A7764C" w:rsidRPr="008B6F3A">
        <w:t>en’</w:t>
      </w:r>
    </w:p>
    <w:p w14:paraId="3AF29AD8" w14:textId="0D2E5755" w:rsidR="00355EC5" w:rsidRPr="008B6F3A" w:rsidRDefault="00355EC5" w:rsidP="008B6F3A">
      <w:pPr>
        <w:pStyle w:val="Aufzhlung1"/>
        <w:numPr>
          <w:ilvl w:val="0"/>
          <w:numId w:val="34"/>
        </w:numPr>
        <w:ind w:left="426"/>
      </w:pPr>
      <w:r w:rsidRPr="00DD0715">
        <w:rPr>
          <w:i/>
          <w:iCs/>
        </w:rPr>
        <w:t>weib</w:t>
      </w:r>
      <w:r w:rsidRPr="008B6F3A">
        <w:t xml:space="preserve">: Substantiv, neutrum, ‘Person weiblichen Geschlechts, erwachsene Frau, Ehefrau’, aber auch schon ‘Dirne, Konkubine’ </w:t>
      </w:r>
      <w:r w:rsidR="00AF2DBD" w:rsidRPr="008B6F3A">
        <w:fldChar w:fldCharType="begin"/>
      </w:r>
      <w:r w:rsidR="00AF2DBD" w:rsidRPr="008B6F3A">
        <w:instrText xml:space="preserve"> ADDIN ZOTERO_ITEM CSL_CITATION {"citationID":"QoV3QVB0","properties":{"formattedCitation":"(Id. 15 1881ff.: Sp. 138)","plainCitation":"(Id. 15 1881ff.: Sp. 138)","noteIndex":0},"citationItems":[{"id":1344,"uris":["http://zotero.org/groups/2735039/items/QXC7UPX9"],"itemData":{"id":1344,"type":"book","event-place":"Frauenfeld: Huber bzw. Basel: Schwabe","publisher-place":"Frauenfeld: Huber bzw. Basel: Schwabe","title":"Begonnen von Friedrich Staub und Ludwig Tobler, fortgesetzt unter der Leitung von Albert Bachmann, Otto Gröger u. a. Bd. 1ff.","title-short":"Id.","author":[{"family":"Id. = Schweizerisches Idiotikon. Wörterbuch der schweizerdeutschen Sprache","given":""}],"issued":{"literal":"1881ff."}},"locator":"138","label":"column","suppress-author":true,"prefix":"Id. 15"}],"schema":"https://github.com/citation-style-language/schema/raw/master/csl-citation.json"} </w:instrText>
      </w:r>
      <w:r w:rsidR="00AF2DBD" w:rsidRPr="008B6F3A">
        <w:fldChar w:fldCharType="separate"/>
      </w:r>
      <w:r w:rsidR="00AF2DBD" w:rsidRPr="008B6F3A">
        <w:t>(Id. 15 1881ff.: Sp. 138)</w:t>
      </w:r>
      <w:r w:rsidR="00AF2DBD" w:rsidRPr="008B6F3A">
        <w:fldChar w:fldCharType="end"/>
      </w:r>
    </w:p>
    <w:p w14:paraId="6FAEB45E" w14:textId="666F0DCF" w:rsidR="00377BA2" w:rsidRPr="008B6F3A" w:rsidRDefault="00377BA2" w:rsidP="008B6F3A">
      <w:pPr>
        <w:pStyle w:val="Aufzhlung1"/>
        <w:numPr>
          <w:ilvl w:val="0"/>
          <w:numId w:val="34"/>
        </w:numPr>
        <w:ind w:left="426"/>
      </w:pPr>
      <w:r w:rsidRPr="00DD0715">
        <w:rPr>
          <w:i/>
          <w:iCs/>
        </w:rPr>
        <w:t>wein</w:t>
      </w:r>
      <w:r w:rsidRPr="008B6F3A">
        <w:t xml:space="preserve">: </w:t>
      </w:r>
      <w:r w:rsidR="000C7E92" w:rsidRPr="008B6F3A">
        <w:t>starkes Substantiv, maskulin, ‘Wein’</w:t>
      </w:r>
    </w:p>
    <w:p w14:paraId="657994A1" w14:textId="7B65139F" w:rsidR="006A5C82" w:rsidRPr="008B6F3A" w:rsidRDefault="006A5C82" w:rsidP="008B6F3A">
      <w:pPr>
        <w:pStyle w:val="Aufzhlung1"/>
        <w:numPr>
          <w:ilvl w:val="0"/>
          <w:numId w:val="34"/>
        </w:numPr>
        <w:ind w:left="426"/>
      </w:pPr>
      <w:r w:rsidRPr="00DD0715">
        <w:rPr>
          <w:i/>
          <w:iCs/>
        </w:rPr>
        <w:t>werden</w:t>
      </w:r>
      <w:r w:rsidRPr="008B6F3A">
        <w:t>: unregelmässiges Verb, ‘</w:t>
      </w:r>
      <w:r w:rsidR="0072012F" w:rsidRPr="008B6F3A">
        <w:t>werden</w:t>
      </w:r>
      <w:r w:rsidRPr="008B6F3A">
        <w:t>’</w:t>
      </w:r>
    </w:p>
    <w:p w14:paraId="48658197" w14:textId="2BE60D72" w:rsidR="00530A6A" w:rsidRPr="00B67BA7" w:rsidRDefault="00530A6A" w:rsidP="001121E9">
      <w:pPr>
        <w:pStyle w:val="berschrift2"/>
      </w:pPr>
      <w:r w:rsidRPr="00B67BA7">
        <w:t>Textgliederung</w:t>
      </w:r>
    </w:p>
    <w:p w14:paraId="27FA91BD" w14:textId="2957DC19" w:rsidR="00530A6A" w:rsidRPr="00B67BA7" w:rsidRDefault="001155C1" w:rsidP="00530A6A">
      <w:r w:rsidRPr="00B67BA7">
        <w:t xml:space="preserve">Der Text ist </w:t>
      </w:r>
      <w:r w:rsidR="006D5807" w:rsidRPr="00B67BA7">
        <w:t>in Absätze gegliedert; die erste Zeile ist jeweils eingezogen un</w:t>
      </w:r>
      <w:r w:rsidR="00387B22" w:rsidRPr="00B67BA7">
        <w:t xml:space="preserve">d das erste Wort des Absatzes wird mit einem Grossbuchstaben geschrieben. </w:t>
      </w:r>
      <w:r w:rsidR="00173EC5" w:rsidRPr="00B67BA7">
        <w:t xml:space="preserve">Der erste Buchstabe eines Kapitels wird als Initiale </w:t>
      </w:r>
      <w:r w:rsidR="00173EC5" w:rsidRPr="00B67BA7">
        <w:lastRenderedPageBreak/>
        <w:t>kunstvoll gestaltet</w:t>
      </w:r>
      <w:r w:rsidR="00C040C9" w:rsidRPr="00B67BA7">
        <w:t>:</w:t>
      </w:r>
      <w:r w:rsidR="00C040C9" w:rsidRPr="00B67BA7">
        <w:br/>
      </w:r>
      <w:r w:rsidR="00352517" w:rsidRPr="00B67BA7">
        <w:rPr>
          <w:noProof/>
        </w:rPr>
        <w:drawing>
          <wp:inline distT="0" distB="0" distL="0" distR="0" wp14:anchorId="3F06A488" wp14:editId="6359CD68">
            <wp:extent cx="656275" cy="635330"/>
            <wp:effectExtent l="0" t="0" r="0" b="0"/>
            <wp:docPr id="529674953" name="Grafik 1" descr="Ein Bild, das Kunst, Muster, Motiv,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74953" name="Grafik 1" descr="Ein Bild, das Kunst, Muster, Motiv, Stoff enthält.&#10;&#10;Automatisch generierte Beschreibung"/>
                    <pic:cNvPicPr/>
                  </pic:nvPicPr>
                  <pic:blipFill>
                    <a:blip r:embed="rId16"/>
                    <a:stretch>
                      <a:fillRect/>
                    </a:stretch>
                  </pic:blipFill>
                  <pic:spPr>
                    <a:xfrm>
                      <a:off x="0" y="0"/>
                      <a:ext cx="663248" cy="642081"/>
                    </a:xfrm>
                    <a:prstGeom prst="rect">
                      <a:avLst/>
                    </a:prstGeom>
                  </pic:spPr>
                </pic:pic>
              </a:graphicData>
            </a:graphic>
          </wp:inline>
        </w:drawing>
      </w:r>
      <w:r w:rsidR="00623D88" w:rsidRPr="00B67BA7">
        <w:t xml:space="preserve"> (= S).</w:t>
      </w:r>
    </w:p>
    <w:p w14:paraId="3FD04BD4" w14:textId="03A768A0" w:rsidR="001121E9" w:rsidRPr="00B67BA7" w:rsidRDefault="001121E9" w:rsidP="001121E9">
      <w:pPr>
        <w:pStyle w:val="berschrift2"/>
      </w:pPr>
      <w:r w:rsidRPr="00B67BA7">
        <w:t>Schreibung, Graphie</w:t>
      </w:r>
    </w:p>
    <w:p w14:paraId="04056A55" w14:textId="375FFA69" w:rsidR="00CA431C" w:rsidRPr="00B67BA7" w:rsidRDefault="00794D52" w:rsidP="00CA431C">
      <w:r w:rsidRPr="00B67BA7">
        <w:t xml:space="preserve">Grundsätzlich gilt, dass es bis 1901 keine geregelte Orthografie gab. Das heisst, dass </w:t>
      </w:r>
      <w:r w:rsidR="007E1D5C" w:rsidRPr="00B67BA7">
        <w:t>in Texten bis ins 19. J</w:t>
      </w:r>
      <w:r w:rsidR="007C4B19">
        <w:t>ahrhundert</w:t>
      </w:r>
      <w:r w:rsidR="007E1D5C" w:rsidRPr="00B67BA7">
        <w:t xml:space="preserve"> Variation in der Schreibung der Normalfall ist. Ein Wort oder ein Laut kann theoretisch in einem Satz unterschiedlich verschriftet werden.</w:t>
      </w:r>
    </w:p>
    <w:p w14:paraId="7627D4E9" w14:textId="3F4C32BD" w:rsidR="007B5CA7" w:rsidRPr="00B67BA7" w:rsidRDefault="007B5CA7" w:rsidP="00524923">
      <w:pPr>
        <w:pStyle w:val="Listenabsatz"/>
        <w:numPr>
          <w:ilvl w:val="0"/>
          <w:numId w:val="23"/>
        </w:numPr>
      </w:pPr>
      <w:r w:rsidRPr="00B67BA7">
        <w:rPr>
          <w:b/>
        </w:rPr>
        <w:t>Satzzeichen:</w:t>
      </w:r>
      <w:r w:rsidRPr="00B67BA7">
        <w:t xml:space="preserve"> </w:t>
      </w:r>
      <w:r w:rsidR="00F700AD" w:rsidRPr="00B67BA7">
        <w:t xml:space="preserve">Als Satzzeichen </w:t>
      </w:r>
      <w:r w:rsidR="00013CBD" w:rsidRPr="00B67BA7">
        <w:t xml:space="preserve">innerhalb der Sätze </w:t>
      </w:r>
      <w:r w:rsidR="00F700AD" w:rsidRPr="00B67BA7">
        <w:t xml:space="preserve">wird die Virgel </w:t>
      </w:r>
      <w:r w:rsidRPr="00B67BA7">
        <w:t>&lt;</w:t>
      </w:r>
      <w:r w:rsidR="00F700AD" w:rsidRPr="00B67BA7">
        <w:t>/</w:t>
      </w:r>
      <w:r w:rsidRPr="00B67BA7">
        <w:t xml:space="preserve">&gt; </w:t>
      </w:r>
      <w:r w:rsidR="00013CBD" w:rsidRPr="00B67BA7">
        <w:t>verwendet</w:t>
      </w:r>
      <w:r w:rsidR="00770E23" w:rsidRPr="00B67BA7">
        <w:t>, sie stellt die Langform des heutigen Kommas dar</w:t>
      </w:r>
      <w:r w:rsidR="00DD44EA" w:rsidRPr="00B67BA7">
        <w:t xml:space="preserve">. </w:t>
      </w:r>
      <w:r w:rsidR="00E464B0" w:rsidRPr="00B67BA7">
        <w:t>Die Funktion der Virgel ist es, kleinere und grössere syntaktische Einheiten zu markieren.</w:t>
      </w:r>
      <w:r w:rsidR="00E464B0" w:rsidRPr="00B67BA7">
        <w:br/>
      </w:r>
      <w:r w:rsidR="00DD44EA" w:rsidRPr="00B67BA7">
        <w:t>A</w:t>
      </w:r>
      <w:r w:rsidR="00ED4629" w:rsidRPr="00B67BA7">
        <w:t xml:space="preserve">m Ende eines Absatzes wird der </w:t>
      </w:r>
      <w:r w:rsidRPr="00B67BA7">
        <w:t>Punkt auf der Grundlinie &lt;.&gt;</w:t>
      </w:r>
      <w:r w:rsidR="00ED4629" w:rsidRPr="00B67BA7">
        <w:t xml:space="preserve"> gesetzt.</w:t>
      </w:r>
      <w:r w:rsidR="00E464B0" w:rsidRPr="00B67BA7">
        <w:t xml:space="preserve"> Er dient somit noch nicht als satzschliessendes, sondern vielmehr als absatzschliessendes Zeichen.</w:t>
      </w:r>
    </w:p>
    <w:p w14:paraId="4677F1B5" w14:textId="7A2DC87D" w:rsidR="00D03EA5" w:rsidRPr="00B67BA7" w:rsidRDefault="00D03EA5" w:rsidP="00D03EA5">
      <w:pPr>
        <w:pStyle w:val="Listenabsatz"/>
        <w:numPr>
          <w:ilvl w:val="0"/>
          <w:numId w:val="23"/>
        </w:numPr>
      </w:pPr>
      <w:r w:rsidRPr="00B67BA7">
        <w:rPr>
          <w:b/>
        </w:rPr>
        <w:t>Gross- und Kleinschreibung:</w:t>
      </w:r>
      <w:r w:rsidRPr="00B67BA7">
        <w:br/>
        <w:t xml:space="preserve">Es existiert Grossschreibung, aber sie wird anders verwendet als in der Orthografie des Standarddeutschen. Häufig wird der Anfang einer syntaktischen Einheit gross geschrieben, so </w:t>
      </w:r>
      <w:r w:rsidRPr="00B67BA7">
        <w:rPr>
          <w:b/>
        </w:rPr>
        <w:t>V</w:t>
      </w:r>
      <w:r w:rsidRPr="00B67BA7">
        <w:t xml:space="preserve">nd ‘Und’ nach einer Virgel </w:t>
      </w:r>
      <w:r w:rsidRPr="00B67BA7">
        <w:rPr>
          <w:noProof/>
        </w:rPr>
        <w:drawing>
          <wp:inline distT="0" distB="0" distL="0" distR="0" wp14:anchorId="19172267" wp14:editId="4CA24EFC">
            <wp:extent cx="393700" cy="171450"/>
            <wp:effectExtent l="0" t="0" r="6350" b="0"/>
            <wp:docPr id="244254409"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3700" cy="171450"/>
                    </a:xfrm>
                    <a:prstGeom prst="rect">
                      <a:avLst/>
                    </a:prstGeom>
                    <a:noFill/>
                    <a:ln>
                      <a:noFill/>
                    </a:ln>
                  </pic:spPr>
                </pic:pic>
              </a:graphicData>
            </a:graphic>
          </wp:inline>
        </w:drawing>
      </w:r>
      <w:r w:rsidRPr="00B67BA7">
        <w:t xml:space="preserve">. </w:t>
      </w:r>
      <w:r w:rsidRPr="00B67BA7">
        <w:br/>
        <w:t xml:space="preserve">Von den Substantiven werden vor allem Eigennamen </w:t>
      </w:r>
      <w:r w:rsidRPr="00B67BA7">
        <w:rPr>
          <w:i/>
        </w:rPr>
        <w:t>Zacharia</w:t>
      </w:r>
      <w:r w:rsidRPr="00B67BA7">
        <w:t xml:space="preserve">, </w:t>
      </w:r>
      <w:r w:rsidRPr="00B67BA7">
        <w:rPr>
          <w:i/>
          <w:iCs/>
        </w:rPr>
        <w:t>Johannes</w:t>
      </w:r>
      <w:r w:rsidRPr="00B67BA7">
        <w:t xml:space="preserve">, </w:t>
      </w:r>
      <w:r w:rsidRPr="00B67BA7">
        <w:rPr>
          <w:i/>
          <w:iCs/>
        </w:rPr>
        <w:t>Eliabeth</w:t>
      </w:r>
      <w:r w:rsidRPr="00B67BA7">
        <w:t xml:space="preserve"> gross geschrieben, bei den weiteren Substantiven erfolgt die Grossschreibung noch uneinheitlich: Während nur </w:t>
      </w:r>
      <w:r w:rsidRPr="00B67BA7">
        <w:rPr>
          <w:i/>
          <w:iCs/>
        </w:rPr>
        <w:t>Engel</w:t>
      </w:r>
      <w:r w:rsidRPr="00B67BA7">
        <w:t xml:space="preserve"> und </w:t>
      </w:r>
      <w:r w:rsidRPr="00B67BA7">
        <w:rPr>
          <w:i/>
        </w:rPr>
        <w:t>Wein</w:t>
      </w:r>
      <w:r w:rsidRPr="00B67BA7">
        <w:t xml:space="preserve"> gross geschrieben werden, werden </w:t>
      </w:r>
      <w:r w:rsidRPr="00B67BA7">
        <w:rPr>
          <w:i/>
          <w:iCs/>
        </w:rPr>
        <w:t xml:space="preserve">herren, </w:t>
      </w:r>
      <w:r w:rsidRPr="00B67BA7">
        <w:rPr>
          <w:rFonts w:ascii="Calibri" w:hAnsi="Calibri" w:cs="Calibri"/>
          <w:i/>
          <w:iCs/>
        </w:rPr>
        <w:t>ſt</w:t>
      </w:r>
      <w:r w:rsidRPr="00B67BA7">
        <w:rPr>
          <w:i/>
          <w:iCs/>
        </w:rPr>
        <w:t>und</w:t>
      </w:r>
      <w:r w:rsidRPr="00B67BA7">
        <w:t xml:space="preserve">, </w:t>
      </w:r>
      <w:r w:rsidRPr="00B67BA7">
        <w:rPr>
          <w:i/>
        </w:rPr>
        <w:t>reuch altar</w:t>
      </w:r>
      <w:r w:rsidRPr="00B67BA7">
        <w:t xml:space="preserve">, </w:t>
      </w:r>
      <w:r w:rsidRPr="00B67BA7">
        <w:rPr>
          <w:i/>
          <w:iCs/>
        </w:rPr>
        <w:t>geburt</w:t>
      </w:r>
      <w:r w:rsidRPr="00B67BA7">
        <w:t xml:space="preserve">, </w:t>
      </w:r>
      <w:r w:rsidRPr="00B67BA7">
        <w:rPr>
          <w:rFonts w:ascii="Calibri" w:hAnsi="Calibri" w:cs="Calibri"/>
          <w:i/>
          <w:iCs/>
        </w:rPr>
        <w:t>ſ</w:t>
      </w:r>
      <w:r w:rsidRPr="00B67BA7">
        <w:rPr>
          <w:i/>
          <w:iCs/>
        </w:rPr>
        <w:t>un</w:t>
      </w:r>
      <w:r w:rsidRPr="00B67BA7">
        <w:t xml:space="preserve">, </w:t>
      </w:r>
      <w:r w:rsidRPr="00B67BA7">
        <w:rPr>
          <w:i/>
          <w:iCs/>
        </w:rPr>
        <w:t>gey</w:t>
      </w:r>
      <w:r w:rsidRPr="00B67BA7">
        <w:rPr>
          <w:rFonts w:ascii="Calibri" w:hAnsi="Calibri" w:cs="Calibri"/>
          <w:i/>
          <w:iCs/>
        </w:rPr>
        <w:t>ſ</w:t>
      </w:r>
      <w:r w:rsidRPr="00B67BA7">
        <w:rPr>
          <w:i/>
          <w:iCs/>
        </w:rPr>
        <w:t>t</w:t>
      </w:r>
      <w:r w:rsidRPr="00B67BA7">
        <w:t xml:space="preserve"> und weitere Substantive klein geschrieben.</w:t>
      </w:r>
      <w:r w:rsidRPr="00B67BA7">
        <w:br/>
      </w:r>
      <w:r w:rsidRPr="00B67BA7">
        <w:rPr>
          <w:noProof/>
        </w:rPr>
        <mc:AlternateContent>
          <mc:Choice Requires="wpg">
            <w:drawing>
              <wp:inline distT="0" distB="0" distL="0" distR="0" wp14:anchorId="7340D422" wp14:editId="1B399735">
                <wp:extent cx="5835650" cy="1949450"/>
                <wp:effectExtent l="0" t="0" r="3175" b="3175"/>
                <wp:docPr id="398133492" name="Gruppieren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35650" cy="1949450"/>
                          <a:chOff x="0" y="0"/>
                          <a:chExt cx="58356" cy="19494"/>
                        </a:xfrm>
                      </wpg:grpSpPr>
                      <pic:pic xmlns:pic="http://schemas.openxmlformats.org/drawingml/2006/picture">
                        <pic:nvPicPr>
                          <pic:cNvPr id="1477303766" name="Grafik 1892818004" descr="Ein Bild, das Text, Schrift, Dokument enthält.&#10;&#10;Automatisch generierte Beschreibu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356" cy="19494"/>
                          </a:xfrm>
                          <a:prstGeom prst="rect">
                            <a:avLst/>
                          </a:prstGeom>
                          <a:noFill/>
                          <a:extLst>
                            <a:ext uri="{909E8E84-426E-40DD-AFC4-6F175D3DCCD1}">
                              <a14:hiddenFill xmlns:a14="http://schemas.microsoft.com/office/drawing/2010/main">
                                <a:solidFill>
                                  <a:srgbClr val="FFFFFF"/>
                                </a:solidFill>
                              </a14:hiddenFill>
                            </a:ext>
                          </a:extLst>
                        </pic:spPr>
                      </pic:pic>
                      <wps:wsp>
                        <wps:cNvPr id="964093743" name="Rechteck 887958752"/>
                        <wps:cNvSpPr>
                          <a:spLocks noChangeArrowheads="1"/>
                        </wps:cNvSpPr>
                        <wps:spPr bwMode="auto">
                          <a:xfrm>
                            <a:off x="45575" y="2505"/>
                            <a:ext cx="8337" cy="2698"/>
                          </a:xfrm>
                          <a:prstGeom prst="rect">
                            <a:avLst/>
                          </a:prstGeom>
                          <a:solidFill>
                            <a:schemeClr val="accent1">
                              <a:lumMod val="100000"/>
                              <a:lumOff val="0"/>
                              <a:alpha val="38039"/>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84226794" name="Rechteck 1556717074"/>
                        <wps:cNvSpPr>
                          <a:spLocks noChangeArrowheads="1"/>
                        </wps:cNvSpPr>
                        <wps:spPr bwMode="auto">
                          <a:xfrm>
                            <a:off x="35857" y="6432"/>
                            <a:ext cx="7341" cy="2635"/>
                          </a:xfrm>
                          <a:prstGeom prst="rect">
                            <a:avLst/>
                          </a:prstGeom>
                          <a:solidFill>
                            <a:schemeClr val="accent1">
                              <a:lumMod val="100000"/>
                              <a:lumOff val="0"/>
                              <a:alpha val="38039"/>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15491191" name="Rechteck 165273807"/>
                        <wps:cNvSpPr>
                          <a:spLocks noChangeArrowheads="1"/>
                        </wps:cNvSpPr>
                        <wps:spPr bwMode="auto">
                          <a:xfrm>
                            <a:off x="9512" y="6343"/>
                            <a:ext cx="6204" cy="2369"/>
                          </a:xfrm>
                          <a:prstGeom prst="rect">
                            <a:avLst/>
                          </a:prstGeom>
                          <a:solidFill>
                            <a:schemeClr val="accent1">
                              <a:lumMod val="100000"/>
                              <a:lumOff val="0"/>
                              <a:alpha val="38039"/>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850227146" name="Rechteck 765998629"/>
                        <wps:cNvSpPr>
                          <a:spLocks noChangeArrowheads="1"/>
                        </wps:cNvSpPr>
                        <wps:spPr bwMode="auto">
                          <a:xfrm>
                            <a:off x="1441" y="10388"/>
                            <a:ext cx="8071" cy="2369"/>
                          </a:xfrm>
                          <a:prstGeom prst="rect">
                            <a:avLst/>
                          </a:prstGeom>
                          <a:solidFill>
                            <a:schemeClr val="accent1">
                              <a:lumMod val="100000"/>
                              <a:lumOff val="0"/>
                              <a:alpha val="38039"/>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954676622" name="Rechteck 1682664633"/>
                        <wps:cNvSpPr>
                          <a:spLocks noChangeArrowheads="1"/>
                        </wps:cNvSpPr>
                        <wps:spPr bwMode="auto">
                          <a:xfrm>
                            <a:off x="18820" y="8648"/>
                            <a:ext cx="8071" cy="2369"/>
                          </a:xfrm>
                          <a:prstGeom prst="rect">
                            <a:avLst/>
                          </a:prstGeom>
                          <a:solidFill>
                            <a:schemeClr val="accent1">
                              <a:lumMod val="100000"/>
                              <a:lumOff val="0"/>
                              <a:alpha val="38039"/>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1977408283" name="Rechteck 276079454"/>
                        <wps:cNvSpPr>
                          <a:spLocks noChangeArrowheads="1"/>
                        </wps:cNvSpPr>
                        <wps:spPr bwMode="auto">
                          <a:xfrm>
                            <a:off x="6355" y="2298"/>
                            <a:ext cx="5138" cy="2369"/>
                          </a:xfrm>
                          <a:prstGeom prst="rect">
                            <a:avLst/>
                          </a:prstGeom>
                          <a:solidFill>
                            <a:schemeClr val="accent5">
                              <a:lumMod val="40000"/>
                              <a:lumOff val="60000"/>
                              <a:alpha val="38039"/>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733258261" name="Rechteck 1951699391"/>
                        <wps:cNvSpPr>
                          <a:spLocks noChangeArrowheads="1"/>
                        </wps:cNvSpPr>
                        <wps:spPr bwMode="auto">
                          <a:xfrm>
                            <a:off x="14551" y="2416"/>
                            <a:ext cx="5137" cy="2368"/>
                          </a:xfrm>
                          <a:prstGeom prst="rect">
                            <a:avLst/>
                          </a:prstGeom>
                          <a:solidFill>
                            <a:schemeClr val="accent5">
                              <a:lumMod val="40000"/>
                              <a:lumOff val="60000"/>
                              <a:alpha val="38039"/>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1555514582" name="Rechteck 846003604"/>
                        <wps:cNvSpPr>
                          <a:spLocks noChangeArrowheads="1"/>
                        </wps:cNvSpPr>
                        <wps:spPr bwMode="auto">
                          <a:xfrm>
                            <a:off x="29946" y="2505"/>
                            <a:ext cx="8642" cy="2368"/>
                          </a:xfrm>
                          <a:prstGeom prst="rect">
                            <a:avLst/>
                          </a:prstGeom>
                          <a:solidFill>
                            <a:schemeClr val="accent5">
                              <a:lumMod val="40000"/>
                              <a:lumOff val="60000"/>
                              <a:alpha val="38039"/>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53470668" name="Rechteck 16615747"/>
                        <wps:cNvSpPr>
                          <a:spLocks noChangeArrowheads="1"/>
                        </wps:cNvSpPr>
                        <wps:spPr bwMode="auto">
                          <a:xfrm>
                            <a:off x="8385" y="12757"/>
                            <a:ext cx="5137" cy="2368"/>
                          </a:xfrm>
                          <a:prstGeom prst="rect">
                            <a:avLst/>
                          </a:prstGeom>
                          <a:solidFill>
                            <a:schemeClr val="accent5">
                              <a:lumMod val="40000"/>
                              <a:lumOff val="60000"/>
                              <a:alpha val="38039"/>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88115562" name="Rechteck 885329609"/>
                        <wps:cNvSpPr>
                          <a:spLocks noChangeArrowheads="1"/>
                        </wps:cNvSpPr>
                        <wps:spPr bwMode="auto">
                          <a:xfrm>
                            <a:off x="35765" y="8851"/>
                            <a:ext cx="3200" cy="2369"/>
                          </a:xfrm>
                          <a:prstGeom prst="rect">
                            <a:avLst/>
                          </a:prstGeom>
                          <a:solidFill>
                            <a:schemeClr val="accent5">
                              <a:lumMod val="40000"/>
                              <a:lumOff val="60000"/>
                              <a:alpha val="38039"/>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1554261989" name="Rechteck 1510312608"/>
                        <wps:cNvSpPr>
                          <a:spLocks noChangeArrowheads="1"/>
                        </wps:cNvSpPr>
                        <wps:spPr bwMode="auto">
                          <a:xfrm>
                            <a:off x="13522" y="16694"/>
                            <a:ext cx="4635" cy="2368"/>
                          </a:xfrm>
                          <a:prstGeom prst="rect">
                            <a:avLst/>
                          </a:prstGeom>
                          <a:solidFill>
                            <a:schemeClr val="accent5">
                              <a:lumMod val="40000"/>
                              <a:lumOff val="60000"/>
                              <a:alpha val="38039"/>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8644693" name="Rechteck 691348618"/>
                        <wps:cNvSpPr>
                          <a:spLocks noChangeArrowheads="1"/>
                        </wps:cNvSpPr>
                        <wps:spPr bwMode="auto">
                          <a:xfrm>
                            <a:off x="49188" y="12898"/>
                            <a:ext cx="5131" cy="2369"/>
                          </a:xfrm>
                          <a:prstGeom prst="rect">
                            <a:avLst/>
                          </a:prstGeom>
                          <a:solidFill>
                            <a:schemeClr val="accent1">
                              <a:lumMod val="100000"/>
                              <a:lumOff val="0"/>
                              <a:alpha val="38039"/>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xmlns:w16du="http://schemas.microsoft.com/office/word/2023/wordml/word16du" xmlns:w16sdtfl="http://schemas.microsoft.com/office/word/2024/wordml/sdtformatlock">
            <w:pict>
              <v:group w14:anchorId="765139D4" id="Gruppieren 8" o:spid="_x0000_s1026" style="width:459.5pt;height:153.5pt;mso-position-horizontal-relative:char;mso-position-vertical-relative:line" coordsize="58356,19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892818004" o:spid="_x0000_s1027" type="#_x0000_t75" alt="Ein Bild, das Text, Schrift, Dokument enthält.&#10;&#10;Automatisch generierte Beschreibung" style="position:absolute;width:58356;height:19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">
                  <v:imagedata r:id="rId21" o:title="Ein Bild, das Text, Schrift, Dokument enthält"/>
                </v:shape>
                <v:rect id="Rechteck 887958752" o:spid="_x0000_s1028" style="position:absolute;left:45575;top:2505;width:8337;height:2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" fillcolor="#0028a5 [3204]" stroked="f" strokeweight="2pt">
                  <v:fill opacity="24929f"/>
                </v:rect>
                <v:rect id="Rechteck 1556717074" o:spid="_x0000_s1029" style="position:absolute;left:35857;top:6432;width:7341;height:26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" fillcolor="#0028a5 [3204]" stroked="f" strokeweight="2pt">
                  <v:fill opacity="24929f"/>
                </v:rect>
                <v:rect id="Rechteck 165273807" o:spid="_x0000_s1030" style="position:absolute;left:9512;top:6343;width:6204;height: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" fillcolor="#0028a5 [3204]" stroked="f" strokeweight="2pt">
                  <v:fill opacity="24929f"/>
                </v:rect>
                <v:rect id="Rechteck 765998629" o:spid="_x0000_s1031" style="position:absolute;left:1441;top:10388;width:8071;height: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" fillcolor="#0028a5 [3204]" stroked="f" strokeweight="2pt">
                  <v:fill opacity="24929f"/>
                </v:rect>
                <v:rect id="Rechteck 1682664633" o:spid="_x0000_s1032" style="position:absolute;left:18820;top:8648;width:8071;height: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" fillcolor="#0028a5 [3204]" stroked="f" strokeweight="2pt">
                  <v:fill opacity="24929f"/>
                </v:rect>
                <v:rect id="Rechteck 276079454" o:spid="_x0000_s1033" style="position:absolute;left:6355;top:2298;width:5138;height: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" fillcolor="#feb699 [1304]" stroked="f" strokeweight="2pt">
                  <v:fill opacity="24929f"/>
                </v:rect>
                <v:rect id="Rechteck 1951699391" o:spid="_x0000_s1034" style="position:absolute;left:14551;top:2416;width:5137;height:2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" fillcolor="#feb699 [1304]" stroked="f" strokeweight="2pt">
                  <v:fill opacity="24929f"/>
                </v:rect>
                <v:rect id="Rechteck 846003604" o:spid="_x0000_s1035" style="position:absolute;left:29946;top:2505;width:8642;height:2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" fillcolor="#feb699 [1304]" stroked="f" strokeweight="2pt">
                  <v:fill opacity="24929f"/>
                </v:rect>
                <v:rect id="Rechteck 16615747" o:spid="_x0000_s1036" style="position:absolute;left:8385;top:12757;width:5137;height:2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" fillcolor="#feb699 [1304]" stroked="f" strokeweight="2pt">
                  <v:fill opacity="24929f"/>
                </v:rect>
                <v:rect id="Rechteck 885329609" o:spid="_x0000_s1037" style="position:absolute;left:35765;top:8851;width:3200;height: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" fillcolor="#feb699 [1304]" stroked="f" strokeweight="2pt">
                  <v:fill opacity="24929f"/>
                </v:rect>
                <v:rect id="Rechteck 1510312608" o:spid="_x0000_s1038" style="position:absolute;left:13522;top:16694;width:4635;height:2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" fillcolor="#feb699 [1304]" stroked="f" strokeweight="2pt">
                  <v:fill opacity="24929f"/>
                </v:rect>
                <v:rect id="Rechteck 691348618" o:spid="_x0000_s1039" style="position:absolute;left:49188;top:12898;width:5131;height: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" fillcolor="#0028a5 [3204]" stroked="f" strokeweight="2pt">
                  <v:fill opacity="24929f"/>
                </v:rect>
                <w10:anchorlock/>
              </v:group>
            </w:pict>
          </mc:Fallback>
        </mc:AlternateContent>
      </w:r>
      <w:r w:rsidRPr="00B67BA7">
        <w:br/>
      </w:r>
      <w:r w:rsidRPr="00B67BA7">
        <w:br/>
        <w:t xml:space="preserve">Im Deutschen setzt die Entwicklung der Grossschreibung ab Mitte des 16. </w:t>
      </w:r>
      <w:r w:rsidR="007C4B19">
        <w:t>Jahrhunderts</w:t>
      </w:r>
      <w:r w:rsidRPr="00B67BA7">
        <w:t xml:space="preserve"> ein. Eigennamen werden als erste Substantivklasse gross geschrieben </w:t>
      </w:r>
      <w:r w:rsidR="00F15183">
        <w:fldChar w:fldCharType="begin"/>
      </w:r>
      <w:r w:rsidR="00F15183">
        <w:instrText xml:space="preserve"> ADDIN ZOTERO_ITEM CSL_CITATION {"citationID":"mnxUm04i","properties":{"formattedCitation":"(vgl. N\\uc0\\u252{}bling et al. 2017: 265)","plainCitation":"(vgl. Nübling et al. 2017: 265)","noteIndex":0},"citationItems":[{"id":40,"uris":["http://zotero.org/groups/1471703/items/LNCT4LQM"],"itemData":{"id":40,"type":"book","call-number":"0000","collection-title":"Narr-Studienbücher","edition":"5., aktualisierte Auflage","event-place":"Tübingen","ISBN":"978-3-8233-6615-7","number-of-pages":"299","publisher":"Narr","publisher-place":"Tübingen","source":"opac.nebis.ch Library Catalog","title":"Historische Sprachwissenschaft des Deutschen. Eine Einführung in die Prinzipien des Sprachwandels","author":[{"family":"Nübling","given":"Damaris"},{"family":"Dammel","given":"Antje"},{"family":"Duke","given":"Janet"},{"family":"Szczepaniak","given":"Renata"}],"issued":{"date-parts":[["2017"]]}},"locator":"265","label":"page","prefix":"vgl. "}],"schema":"https://github.com/citation-style-language/schema/raw/master/csl-citation.json"} </w:instrText>
      </w:r>
      <w:r w:rsidR="00F15183">
        <w:fldChar w:fldCharType="separate"/>
      </w:r>
      <w:r w:rsidR="00F15183" w:rsidRPr="00F15183">
        <w:rPr>
          <w:rFonts w:ascii="Source Sans Pro" w:hAnsi="Source Sans Pro" w:cs="Times New Roman"/>
        </w:rPr>
        <w:t>(vgl. Nübling et al. 2017: 265)</w:t>
      </w:r>
      <w:r w:rsidR="00F15183">
        <w:fldChar w:fldCharType="end"/>
      </w:r>
      <w:r w:rsidRPr="00B67BA7">
        <w:t>, was im vorliegenden Text beobachtet werden kann.</w:t>
      </w:r>
    </w:p>
    <w:p w14:paraId="2EC746EC" w14:textId="32DFF820" w:rsidR="00352C34" w:rsidRPr="00B67BA7" w:rsidRDefault="00352C34" w:rsidP="00524923">
      <w:pPr>
        <w:pStyle w:val="Listenabsatz"/>
        <w:numPr>
          <w:ilvl w:val="0"/>
          <w:numId w:val="23"/>
        </w:numPr>
      </w:pPr>
      <w:r w:rsidRPr="00B67BA7">
        <w:rPr>
          <w:b/>
        </w:rPr>
        <w:t>Nebensilben:</w:t>
      </w:r>
      <w:r w:rsidR="008C79F8" w:rsidRPr="00B67BA7">
        <w:br/>
      </w:r>
      <w:r w:rsidR="00123085" w:rsidRPr="00B67BA7">
        <w:t>Vokale in den Nebensilben werden</w:t>
      </w:r>
      <w:r w:rsidR="001B2829" w:rsidRPr="00B67BA7">
        <w:t>,</w:t>
      </w:r>
      <w:r w:rsidR="00123085" w:rsidRPr="00B67BA7">
        <w:t xml:space="preserve"> </w:t>
      </w:r>
      <w:r w:rsidR="004F0915" w:rsidRPr="00B67BA7">
        <w:t>wie es auch standardsprachlich üblich ist</w:t>
      </w:r>
      <w:r w:rsidR="001B2829" w:rsidRPr="00B67BA7">
        <w:t>,</w:t>
      </w:r>
      <w:r w:rsidR="004F0915" w:rsidRPr="00B67BA7">
        <w:t xml:space="preserve"> </w:t>
      </w:r>
      <w:r w:rsidR="00123085" w:rsidRPr="00B67BA7">
        <w:t>mit &lt;</w:t>
      </w:r>
      <w:r w:rsidR="004F0915" w:rsidRPr="00B67BA7">
        <w:t>e</w:t>
      </w:r>
      <w:r w:rsidR="00123085" w:rsidRPr="00B67BA7">
        <w:t xml:space="preserve">&gt; wiedergegeben wie in </w:t>
      </w:r>
      <w:r w:rsidR="000F5662" w:rsidRPr="00B67BA7">
        <w:rPr>
          <w:i/>
          <w:iCs/>
        </w:rPr>
        <w:t>g</w:t>
      </w:r>
      <w:r w:rsidR="000F5662" w:rsidRPr="00B67BA7">
        <w:rPr>
          <w:b/>
          <w:bCs/>
          <w:i/>
          <w:iCs/>
        </w:rPr>
        <w:t>e</w:t>
      </w:r>
      <w:r w:rsidR="000F5662" w:rsidRPr="00B67BA7">
        <w:rPr>
          <w:i/>
          <w:iCs/>
        </w:rPr>
        <w:t>bett</w:t>
      </w:r>
      <w:r w:rsidR="00123085" w:rsidRPr="00B67BA7">
        <w:rPr>
          <w:bCs/>
        </w:rPr>
        <w:t xml:space="preserve">, </w:t>
      </w:r>
      <w:r w:rsidR="00123085" w:rsidRPr="00B67BA7">
        <w:rPr>
          <w:bCs/>
          <w:i/>
        </w:rPr>
        <w:t>g</w:t>
      </w:r>
      <w:r w:rsidR="000F5662" w:rsidRPr="00B67BA7">
        <w:rPr>
          <w:b/>
          <w:bCs/>
          <w:i/>
        </w:rPr>
        <w:t>e</w:t>
      </w:r>
      <w:r w:rsidR="000F5662" w:rsidRPr="00B67BA7">
        <w:rPr>
          <w:bCs/>
          <w:i/>
        </w:rPr>
        <w:t>burt</w:t>
      </w:r>
      <w:r w:rsidR="00123085" w:rsidRPr="00B67BA7">
        <w:rPr>
          <w:bCs/>
        </w:rPr>
        <w:t xml:space="preserve">, </w:t>
      </w:r>
      <w:r w:rsidR="00B65209" w:rsidRPr="00B67BA7">
        <w:rPr>
          <w:b/>
          <w:bCs/>
          <w:i/>
        </w:rPr>
        <w:t>e</w:t>
      </w:r>
      <w:r w:rsidRPr="00B67BA7">
        <w:rPr>
          <w:i/>
        </w:rPr>
        <w:t>rho</w:t>
      </w:r>
      <w:r w:rsidR="00B65209" w:rsidRPr="00B67BA7">
        <w:rPr>
          <w:rFonts w:ascii="Calibri" w:hAnsi="Calibri" w:cs="Calibri"/>
          <w:i/>
        </w:rPr>
        <w:t>ͤ</w:t>
      </w:r>
      <w:r w:rsidRPr="00B67BA7">
        <w:rPr>
          <w:i/>
        </w:rPr>
        <w:t>r</w:t>
      </w:r>
      <w:r w:rsidR="00B65209" w:rsidRPr="00B67BA7">
        <w:rPr>
          <w:b/>
          <w:bCs/>
          <w:i/>
        </w:rPr>
        <w:t>e</w:t>
      </w:r>
      <w:r w:rsidRPr="00B67BA7">
        <w:rPr>
          <w:i/>
        </w:rPr>
        <w:t>t</w:t>
      </w:r>
      <w:r w:rsidR="00123085" w:rsidRPr="00B67BA7">
        <w:t>.</w:t>
      </w:r>
      <w:r w:rsidR="00B01F2C">
        <w:t xml:space="preserve"> </w:t>
      </w:r>
      <w:r w:rsidR="008120D8">
        <w:t xml:space="preserve">Da das </w:t>
      </w:r>
      <w:r w:rsidR="008120D8" w:rsidRPr="00037681">
        <w:rPr>
          <w:i/>
        </w:rPr>
        <w:t>e</w:t>
      </w:r>
      <w:r w:rsidR="008120D8">
        <w:t xml:space="preserve"> in unbetonten Silben steht</w:t>
      </w:r>
      <w:r w:rsidR="00037681">
        <w:t>,</w:t>
      </w:r>
      <w:r w:rsidR="008120D8">
        <w:t xml:space="preserve"> wird es schwächer artikuliert als </w:t>
      </w:r>
      <w:r w:rsidR="00B01F2C">
        <w:t xml:space="preserve">Vokale </w:t>
      </w:r>
      <w:r w:rsidR="008120D8">
        <w:t>in den betonten Silben.</w:t>
      </w:r>
      <w:r w:rsidR="00037681">
        <w:t xml:space="preserve"> Dieses </w:t>
      </w:r>
      <w:r w:rsidR="00037681" w:rsidRPr="00037681">
        <w:rPr>
          <w:i/>
        </w:rPr>
        <w:t>e</w:t>
      </w:r>
      <w:r w:rsidR="00037681">
        <w:t xml:space="preserve"> hat </w:t>
      </w:r>
      <w:r w:rsidR="000A0A37">
        <w:t xml:space="preserve">daher </w:t>
      </w:r>
      <w:r w:rsidR="00037681">
        <w:t xml:space="preserve">den Lautwert eines Reduktionsvokals und wird auch </w:t>
      </w:r>
      <w:r w:rsidR="00037681" w:rsidRPr="00037681">
        <w:rPr>
          <w:i/>
        </w:rPr>
        <w:t>e</w:t>
      </w:r>
      <w:r w:rsidR="00037681">
        <w:t>-Schwa genannt.</w:t>
      </w:r>
    </w:p>
    <w:p w14:paraId="297981D1" w14:textId="68AC97E9" w:rsidR="009916CB" w:rsidRPr="00B67BA7" w:rsidRDefault="00352C34" w:rsidP="00524923">
      <w:pPr>
        <w:pStyle w:val="Listenabsatz"/>
        <w:numPr>
          <w:ilvl w:val="0"/>
          <w:numId w:val="23"/>
        </w:numPr>
      </w:pPr>
      <w:r w:rsidRPr="00B67BA7">
        <w:rPr>
          <w:b/>
        </w:rPr>
        <w:t>Kürzungen</w:t>
      </w:r>
      <w:r w:rsidR="00524923" w:rsidRPr="00B67BA7">
        <w:rPr>
          <w:b/>
        </w:rPr>
        <w:t>:</w:t>
      </w:r>
      <w:r w:rsidR="00524923" w:rsidRPr="00B67BA7">
        <w:br/>
      </w:r>
      <w:r w:rsidR="00D70F31" w:rsidRPr="00B67BA7">
        <w:rPr>
          <w:bCs/>
        </w:rPr>
        <w:t xml:space="preserve">Der Konsonant </w:t>
      </w:r>
      <w:r w:rsidR="000715C0" w:rsidRPr="00B67BA7">
        <w:rPr>
          <w:bCs/>
          <w:i/>
        </w:rPr>
        <w:t>n</w:t>
      </w:r>
      <w:r w:rsidR="000715C0" w:rsidRPr="00B67BA7">
        <w:rPr>
          <w:bCs/>
        </w:rPr>
        <w:t xml:space="preserve"> </w:t>
      </w:r>
      <w:r w:rsidR="00D70F31" w:rsidRPr="00B67BA7">
        <w:rPr>
          <w:bCs/>
        </w:rPr>
        <w:t xml:space="preserve">wird </w:t>
      </w:r>
      <w:r w:rsidR="000715C0" w:rsidRPr="00B67BA7">
        <w:rPr>
          <w:bCs/>
        </w:rPr>
        <w:t xml:space="preserve">durch </w:t>
      </w:r>
      <w:r w:rsidR="00892826" w:rsidRPr="00B67BA7">
        <w:rPr>
          <w:bCs/>
        </w:rPr>
        <w:t>einen S</w:t>
      </w:r>
      <w:r w:rsidR="000715C0" w:rsidRPr="00B67BA7">
        <w:rPr>
          <w:bCs/>
        </w:rPr>
        <w:t>trich</w:t>
      </w:r>
      <w:r w:rsidR="00D70F31" w:rsidRPr="00B67BA7">
        <w:rPr>
          <w:bCs/>
        </w:rPr>
        <w:t xml:space="preserve"> abgekürzt</w:t>
      </w:r>
      <w:r w:rsidR="007C4B19">
        <w:rPr>
          <w:bCs/>
        </w:rPr>
        <w:t xml:space="preserve"> (sog. Nasalstrich)</w:t>
      </w:r>
      <w:r w:rsidR="001220EB" w:rsidRPr="00B67BA7">
        <w:rPr>
          <w:bCs/>
        </w:rPr>
        <w:t>; dies</w:t>
      </w:r>
      <w:r w:rsidR="000715C0" w:rsidRPr="00B67BA7">
        <w:rPr>
          <w:bCs/>
        </w:rPr>
        <w:t xml:space="preserve">er </w:t>
      </w:r>
      <w:r w:rsidR="001220EB" w:rsidRPr="00B67BA7">
        <w:rPr>
          <w:bCs/>
        </w:rPr>
        <w:t xml:space="preserve">wird </w:t>
      </w:r>
      <w:r w:rsidR="000715C0" w:rsidRPr="00B67BA7">
        <w:rPr>
          <w:bCs/>
        </w:rPr>
        <w:t xml:space="preserve">über den Buchstaben gesetzt, </w:t>
      </w:r>
      <w:r w:rsidR="00E67BE3" w:rsidRPr="00B67BA7">
        <w:rPr>
          <w:bCs/>
        </w:rPr>
        <w:t xml:space="preserve">welcher </w:t>
      </w:r>
      <w:r w:rsidR="005B2AD6" w:rsidRPr="00B67BA7">
        <w:t>dem</w:t>
      </w:r>
      <w:r w:rsidR="00892826" w:rsidRPr="00B67BA7">
        <w:rPr>
          <w:bCs/>
        </w:rPr>
        <w:t xml:space="preserve"> </w:t>
      </w:r>
      <w:r w:rsidR="00892826" w:rsidRPr="00B67BA7">
        <w:rPr>
          <w:bCs/>
          <w:i/>
        </w:rPr>
        <w:t>n</w:t>
      </w:r>
      <w:r w:rsidR="000715C0" w:rsidRPr="00B67BA7">
        <w:rPr>
          <w:bCs/>
        </w:rPr>
        <w:t xml:space="preserve"> </w:t>
      </w:r>
      <w:r w:rsidR="00892826" w:rsidRPr="00B67BA7">
        <w:rPr>
          <w:bCs/>
        </w:rPr>
        <w:t xml:space="preserve">vorausgeht </w:t>
      </w:r>
      <w:r w:rsidR="000715C0" w:rsidRPr="00B67BA7">
        <w:rPr>
          <w:bCs/>
        </w:rPr>
        <w:t xml:space="preserve">wie in </w:t>
      </w:r>
      <w:r w:rsidR="0098482B" w:rsidRPr="00B67BA7">
        <w:rPr>
          <w:i/>
        </w:rPr>
        <w:t>werdē</w:t>
      </w:r>
      <w:r w:rsidR="0098482B" w:rsidRPr="00B67BA7">
        <w:t xml:space="preserve"> ‘werden’ und </w:t>
      </w:r>
      <w:r w:rsidR="0098482B" w:rsidRPr="00B67BA7">
        <w:rPr>
          <w:i/>
          <w:iCs/>
        </w:rPr>
        <w:t>herrē</w:t>
      </w:r>
      <w:r w:rsidR="0098482B" w:rsidRPr="00B67BA7">
        <w:t xml:space="preserve"> ‘herren’</w:t>
      </w:r>
      <w:r w:rsidR="00892826" w:rsidRPr="00B67BA7">
        <w:t>.</w:t>
      </w:r>
    </w:p>
    <w:p w14:paraId="5755526C" w14:textId="77777777" w:rsidR="007113B1" w:rsidRPr="00B67BA7" w:rsidRDefault="00376CA6" w:rsidP="000D5C6A">
      <w:pPr>
        <w:pStyle w:val="Listenabsatz"/>
        <w:numPr>
          <w:ilvl w:val="0"/>
          <w:numId w:val="23"/>
        </w:numPr>
      </w:pPr>
      <w:r w:rsidRPr="00B67BA7">
        <w:rPr>
          <w:b/>
          <w:bCs/>
        </w:rPr>
        <w:t xml:space="preserve">Getrennt- </w:t>
      </w:r>
      <w:r w:rsidR="00FD4959" w:rsidRPr="00B67BA7">
        <w:rPr>
          <w:b/>
          <w:bCs/>
        </w:rPr>
        <w:t xml:space="preserve">und </w:t>
      </w:r>
      <w:r w:rsidRPr="00B67BA7">
        <w:rPr>
          <w:b/>
          <w:bCs/>
        </w:rPr>
        <w:t>Zusammenschreibung:</w:t>
      </w:r>
    </w:p>
    <w:p w14:paraId="15F5166F" w14:textId="20FD7D14" w:rsidR="007113B1" w:rsidRPr="00B67BA7" w:rsidRDefault="00445D6E" w:rsidP="00B03643">
      <w:pPr>
        <w:pStyle w:val="Listenabsatz"/>
        <w:numPr>
          <w:ilvl w:val="1"/>
          <w:numId w:val="23"/>
        </w:numPr>
      </w:pPr>
      <w:r>
        <w:t>Determinativk</w:t>
      </w:r>
      <w:r w:rsidR="007113B1" w:rsidRPr="00B67BA7">
        <w:t xml:space="preserve">omposita wie </w:t>
      </w:r>
      <w:r w:rsidR="007113B1" w:rsidRPr="00B67BA7">
        <w:rPr>
          <w:i/>
        </w:rPr>
        <w:t>můtter leyb</w:t>
      </w:r>
      <w:r w:rsidR="007113B1" w:rsidRPr="00B67BA7">
        <w:t xml:space="preserve"> (zusammengesetzt aus </w:t>
      </w:r>
      <w:r w:rsidR="007113B1" w:rsidRPr="00B67BA7">
        <w:rPr>
          <w:i/>
        </w:rPr>
        <w:t>mutter</w:t>
      </w:r>
      <w:r w:rsidR="007113B1" w:rsidRPr="00B67BA7">
        <w:t xml:space="preserve"> und </w:t>
      </w:r>
      <w:r w:rsidR="007113B1" w:rsidRPr="00B67BA7">
        <w:rPr>
          <w:i/>
        </w:rPr>
        <w:t>leib</w:t>
      </w:r>
      <w:r w:rsidR="007113B1" w:rsidRPr="00B67BA7">
        <w:t>) werden teils noch getrennt geschrieben.</w:t>
      </w:r>
      <w:r w:rsidR="002270B8">
        <w:t xml:space="preserve"> Diese </w:t>
      </w:r>
      <w:r w:rsidR="00026A2F">
        <w:t xml:space="preserve">getrennte </w:t>
      </w:r>
      <w:r w:rsidR="002270B8">
        <w:t xml:space="preserve">Schreibweise ist </w:t>
      </w:r>
      <w:r w:rsidR="00D709DC">
        <w:t xml:space="preserve">im Standarddeutschen nicht mehr üblich, sie </w:t>
      </w:r>
      <w:r w:rsidR="00CB3D4D">
        <w:t xml:space="preserve">kommt </w:t>
      </w:r>
      <w:r w:rsidR="00D709DC">
        <w:t xml:space="preserve">aber </w:t>
      </w:r>
      <w:r w:rsidR="00837C6C">
        <w:t xml:space="preserve">beispielsweise </w:t>
      </w:r>
      <w:r w:rsidR="004A2355">
        <w:t xml:space="preserve">noch </w:t>
      </w:r>
      <w:r w:rsidR="00837C6C">
        <w:t xml:space="preserve">im modernen Englischen </w:t>
      </w:r>
      <w:r w:rsidR="004A2355">
        <w:t xml:space="preserve">vor </w:t>
      </w:r>
      <w:r w:rsidR="00837C6C">
        <w:lastRenderedPageBreak/>
        <w:t>(</w:t>
      </w:r>
      <w:r w:rsidR="00541D93" w:rsidRPr="00541D93">
        <w:rPr>
          <w:i/>
        </w:rPr>
        <w:t>apple tree</w:t>
      </w:r>
      <w:r w:rsidR="00541D93">
        <w:t xml:space="preserve">, </w:t>
      </w:r>
      <w:r w:rsidR="00541D93" w:rsidRPr="00541D93">
        <w:rPr>
          <w:i/>
        </w:rPr>
        <w:t>fire drill</w:t>
      </w:r>
      <w:r w:rsidR="00135454">
        <w:rPr>
          <w:i/>
        </w:rPr>
        <w:t xml:space="preserve"> </w:t>
      </w:r>
      <w:r w:rsidR="00135454">
        <w:t xml:space="preserve">neben </w:t>
      </w:r>
      <w:r w:rsidR="00135454" w:rsidRPr="00135454">
        <w:rPr>
          <w:i/>
        </w:rPr>
        <w:t>basketball</w:t>
      </w:r>
      <w:r w:rsidR="00135454">
        <w:t xml:space="preserve">, </w:t>
      </w:r>
      <w:r w:rsidR="00661672" w:rsidRPr="00661672">
        <w:rPr>
          <w:i/>
        </w:rPr>
        <w:t>courthouse</w:t>
      </w:r>
      <w:r w:rsidR="00837C6C">
        <w:t>)</w:t>
      </w:r>
      <w:r w:rsidR="0055293D">
        <w:t xml:space="preserve">, wobei </w:t>
      </w:r>
      <w:r w:rsidR="00B03643">
        <w:t xml:space="preserve">jeweils </w:t>
      </w:r>
      <w:r w:rsidR="0055293D">
        <w:t>die rechts stehende Komponente (</w:t>
      </w:r>
      <w:r w:rsidR="0055293D" w:rsidRPr="00B03643">
        <w:rPr>
          <w:i/>
        </w:rPr>
        <w:t>tree</w:t>
      </w:r>
      <w:r w:rsidR="0055293D">
        <w:t xml:space="preserve">, </w:t>
      </w:r>
      <w:r w:rsidR="0055293D" w:rsidRPr="00B03643">
        <w:rPr>
          <w:i/>
          <w:iCs/>
        </w:rPr>
        <w:t>drill</w:t>
      </w:r>
      <w:r w:rsidR="00B03643" w:rsidRPr="00B03643">
        <w:t xml:space="preserve">, </w:t>
      </w:r>
      <w:r w:rsidR="00B03643">
        <w:rPr>
          <w:i/>
          <w:iCs/>
        </w:rPr>
        <w:t>ball</w:t>
      </w:r>
      <w:r w:rsidR="00B03643" w:rsidRPr="00B03643">
        <w:t>,</w:t>
      </w:r>
      <w:r w:rsidR="00B03643">
        <w:rPr>
          <w:i/>
          <w:iCs/>
        </w:rPr>
        <w:t xml:space="preserve"> </w:t>
      </w:r>
      <w:r w:rsidR="00661672">
        <w:rPr>
          <w:i/>
          <w:iCs/>
        </w:rPr>
        <w:t>house</w:t>
      </w:r>
      <w:r w:rsidR="0055293D">
        <w:t xml:space="preserve">) </w:t>
      </w:r>
      <w:r>
        <w:t>als Kopf oder Grundwort der Konstruktion g</w:t>
      </w:r>
      <w:r w:rsidR="00661672">
        <w:t>i</w:t>
      </w:r>
      <w:r>
        <w:t>lt. Im Französi</w:t>
      </w:r>
      <w:r w:rsidR="00B03643">
        <w:t>s</w:t>
      </w:r>
      <w:r>
        <w:t xml:space="preserve">chen hingegen zeigt sich bei </w:t>
      </w:r>
      <w:r w:rsidR="00B03643" w:rsidRPr="00B03643">
        <w:t xml:space="preserve">Determinativkomposita </w:t>
      </w:r>
      <w:r w:rsidR="00661672">
        <w:t>eine</w:t>
      </w:r>
      <w:r w:rsidR="00B03643" w:rsidRPr="00B03643">
        <w:t xml:space="preserve"> linksköpfige Tendenz</w:t>
      </w:r>
      <w:r w:rsidR="00410E39">
        <w:t xml:space="preserve"> wie in</w:t>
      </w:r>
      <w:r w:rsidR="00B03643" w:rsidRPr="00B03643">
        <w:t xml:space="preserve"> </w:t>
      </w:r>
      <w:r w:rsidR="00B03643" w:rsidRPr="00410E39">
        <w:rPr>
          <w:i/>
        </w:rPr>
        <w:t>garde</w:t>
      </w:r>
      <w:r w:rsidR="00B03643" w:rsidRPr="00B03643">
        <w:t>-</w:t>
      </w:r>
      <w:r w:rsidR="00B03643" w:rsidRPr="00410E39">
        <w:rPr>
          <w:i/>
          <w:iCs/>
        </w:rPr>
        <w:t>manger</w:t>
      </w:r>
      <w:r w:rsidR="00B03643" w:rsidRPr="00B03643">
        <w:t xml:space="preserve"> </w:t>
      </w:r>
      <w:r w:rsidR="00B03643">
        <w:t>‘</w:t>
      </w:r>
      <w:r w:rsidR="00B03643" w:rsidRPr="00B03643">
        <w:t>Speisekammer</w:t>
      </w:r>
      <w:r w:rsidR="00B03643">
        <w:t>’</w:t>
      </w:r>
      <w:r w:rsidR="00915455">
        <w:t xml:space="preserve"> (eigentlich Aufbewahrung </w:t>
      </w:r>
      <w:r w:rsidR="009C76AD">
        <w:t>+ essen)</w:t>
      </w:r>
      <w:r w:rsidR="00B03643">
        <w:t>.</w:t>
      </w:r>
    </w:p>
    <w:p w14:paraId="766A5EF6" w14:textId="10424A86" w:rsidR="007113B1" w:rsidRPr="00B67BA7" w:rsidRDefault="007113B1" w:rsidP="007113B1">
      <w:pPr>
        <w:pStyle w:val="Listenabsatz"/>
        <w:numPr>
          <w:ilvl w:val="1"/>
          <w:numId w:val="23"/>
        </w:numPr>
      </w:pPr>
      <w:r w:rsidRPr="00B67BA7">
        <w:t xml:space="preserve">Bei </w:t>
      </w:r>
      <w:r w:rsidRPr="00B67BA7">
        <w:rPr>
          <w:rFonts w:ascii="Calibri" w:hAnsi="Calibri" w:cs="Calibri"/>
          <w:i/>
        </w:rPr>
        <w:t>ſ</w:t>
      </w:r>
      <w:r w:rsidRPr="00B67BA7">
        <w:rPr>
          <w:i/>
        </w:rPr>
        <w:t>oltu</w:t>
      </w:r>
      <w:r w:rsidRPr="00B67BA7">
        <w:t xml:space="preserve"> ‘sollst du’ ist das Pronomen </w:t>
      </w:r>
      <w:r w:rsidRPr="00B67BA7">
        <w:rPr>
          <w:i/>
        </w:rPr>
        <w:t>du</w:t>
      </w:r>
      <w:r w:rsidRPr="00B67BA7">
        <w:rPr>
          <w:rFonts w:ascii="Calibri" w:hAnsi="Calibri" w:cs="Calibri"/>
          <w:i/>
        </w:rPr>
        <w:t xml:space="preserve"> </w:t>
      </w:r>
      <w:r w:rsidRPr="00B67BA7">
        <w:t xml:space="preserve">mit der Verbform </w:t>
      </w:r>
      <w:r w:rsidRPr="00B67BA7">
        <w:rPr>
          <w:rFonts w:ascii="Calibri" w:hAnsi="Calibri" w:cs="Calibri"/>
          <w:i/>
        </w:rPr>
        <w:t>ſ</w:t>
      </w:r>
      <w:r w:rsidRPr="00B67BA7">
        <w:rPr>
          <w:i/>
        </w:rPr>
        <w:t xml:space="preserve">olt </w:t>
      </w:r>
      <w:r w:rsidRPr="00B67BA7">
        <w:t xml:space="preserve">verschmolzen, ähnlich wie dialektal </w:t>
      </w:r>
      <w:r w:rsidRPr="00B67BA7">
        <w:rPr>
          <w:i/>
        </w:rPr>
        <w:t>wotsch</w:t>
      </w:r>
      <w:r w:rsidRPr="00B67BA7">
        <w:t xml:space="preserve"> ‘w</w:t>
      </w:r>
      <w:r w:rsidR="007C4B19">
        <w:t>i</w:t>
      </w:r>
      <w:r w:rsidRPr="00B67BA7">
        <w:t>llst du’.</w:t>
      </w:r>
    </w:p>
    <w:p w14:paraId="1CE0CAF5" w14:textId="77777777" w:rsidR="000144EE" w:rsidRPr="00B67BA7" w:rsidRDefault="00B51AED" w:rsidP="005B2AD6">
      <w:pPr>
        <w:pStyle w:val="Listenabsatz"/>
        <w:numPr>
          <w:ilvl w:val="0"/>
          <w:numId w:val="23"/>
        </w:numPr>
      </w:pPr>
      <w:r w:rsidRPr="00B67BA7">
        <w:rPr>
          <w:b/>
          <w:bCs/>
        </w:rPr>
        <w:t xml:space="preserve">Einzelne </w:t>
      </w:r>
      <w:r w:rsidR="00EF5403" w:rsidRPr="00B67BA7">
        <w:rPr>
          <w:b/>
          <w:bCs/>
        </w:rPr>
        <w:t>Grapheme</w:t>
      </w:r>
      <w:r w:rsidR="00F12AAB" w:rsidRPr="00B67BA7">
        <w:rPr>
          <w:b/>
          <w:bCs/>
        </w:rPr>
        <w:t>/Buchstaben</w:t>
      </w:r>
      <w:r w:rsidR="00EF5403" w:rsidRPr="00B67BA7">
        <w:rPr>
          <w:b/>
          <w:bCs/>
        </w:rPr>
        <w:t>:</w:t>
      </w:r>
    </w:p>
    <w:p w14:paraId="31A8EEED" w14:textId="77777777" w:rsidR="000144EE" w:rsidRPr="00B67BA7" w:rsidRDefault="000144EE" w:rsidP="000144EE">
      <w:pPr>
        <w:pStyle w:val="Listenabsatz"/>
        <w:numPr>
          <w:ilvl w:val="1"/>
          <w:numId w:val="23"/>
        </w:numPr>
      </w:pPr>
      <w:r w:rsidRPr="00B67BA7">
        <w:rPr>
          <w:bCs/>
        </w:rPr>
        <w:t xml:space="preserve">Für den Konsonanten </w:t>
      </w:r>
      <w:r w:rsidRPr="00B67BA7">
        <w:rPr>
          <w:bCs/>
          <w:i/>
          <w:iCs/>
        </w:rPr>
        <w:t>s</w:t>
      </w:r>
      <w:r w:rsidRPr="00B67BA7">
        <w:rPr>
          <w:bCs/>
        </w:rPr>
        <w:t xml:space="preserve"> existieren zwei Grapheme/Buchstaben</w:t>
      </w:r>
      <w:r w:rsidRPr="00B67BA7">
        <w:t>: Im</w:t>
      </w:r>
      <w:r w:rsidRPr="00B67BA7">
        <w:rPr>
          <w:bCs/>
        </w:rPr>
        <w:t xml:space="preserve"> Wortanlaut langes &lt;</w:t>
      </w:r>
      <w:r w:rsidRPr="00B67BA7">
        <w:rPr>
          <w:rFonts w:ascii="Calibri" w:hAnsi="Calibri" w:cs="Calibri"/>
        </w:rPr>
        <w:t>ſ&gt;</w:t>
      </w:r>
      <w:r w:rsidRPr="00B67BA7">
        <w:rPr>
          <w:bCs/>
        </w:rPr>
        <w:t xml:space="preserve"> (auch Schaft-</w:t>
      </w:r>
      <w:r w:rsidRPr="00B67BA7">
        <w:rPr>
          <w:rFonts w:ascii="Calibri" w:hAnsi="Calibri" w:cs="Calibri"/>
        </w:rPr>
        <w:t>ſ)</w:t>
      </w:r>
      <w:r w:rsidRPr="00B67BA7">
        <w:rPr>
          <w:bCs/>
        </w:rPr>
        <w:t>, am Wortende rundes &lt;s&gt;</w:t>
      </w:r>
      <w:r w:rsidRPr="00B67BA7">
        <w:t xml:space="preserve">. Das lange </w:t>
      </w:r>
      <w:r w:rsidRPr="00B67BA7">
        <w:rPr>
          <w:bCs/>
        </w:rPr>
        <w:t>&lt;</w:t>
      </w:r>
      <w:r w:rsidRPr="00B67BA7">
        <w:rPr>
          <w:rFonts w:ascii="Calibri" w:hAnsi="Calibri" w:cs="Calibri"/>
        </w:rPr>
        <w:t>ſ&gt; ist oft schwer vom &lt;f&gt; zu unterscheiden.</w:t>
      </w:r>
    </w:p>
    <w:p w14:paraId="38E2CADF" w14:textId="77777777" w:rsidR="000144EE" w:rsidRPr="00B67BA7" w:rsidRDefault="000144EE" w:rsidP="000144EE">
      <w:pPr>
        <w:pStyle w:val="Listenabsatz"/>
        <w:numPr>
          <w:ilvl w:val="1"/>
          <w:numId w:val="23"/>
        </w:numPr>
      </w:pPr>
      <w:r w:rsidRPr="00B67BA7">
        <w:t xml:space="preserve">Das Graphem/der Buchstabe &lt;v&gt; steht für den </w:t>
      </w:r>
      <w:r w:rsidRPr="00B67BA7">
        <w:rPr>
          <w:i/>
        </w:rPr>
        <w:t>u</w:t>
      </w:r>
      <w:r w:rsidRPr="00B67BA7">
        <w:t xml:space="preserve">-Laut am Wortanfang wie in </w:t>
      </w:r>
      <w:r w:rsidRPr="00B67BA7">
        <w:rPr>
          <w:i/>
        </w:rPr>
        <w:t>vnd</w:t>
      </w:r>
      <w:r w:rsidRPr="00B67BA7">
        <w:t xml:space="preserve"> ‘und’; im Wortinnern wird hingegen &lt;u&gt; verwendet wie in </w:t>
      </w:r>
      <w:r w:rsidRPr="00B67BA7">
        <w:rPr>
          <w:rFonts w:ascii="Calibri" w:hAnsi="Calibri" w:cs="Calibri"/>
          <w:i/>
        </w:rPr>
        <w:t>ſtund</w:t>
      </w:r>
      <w:r w:rsidRPr="00B67BA7">
        <w:rPr>
          <w:rFonts w:ascii="Calibri" w:hAnsi="Calibri" w:cs="Calibri"/>
        </w:rPr>
        <w:t xml:space="preserve"> ‘Stunde’, </w:t>
      </w:r>
      <w:r w:rsidRPr="00B67BA7">
        <w:rPr>
          <w:rFonts w:ascii="Calibri" w:hAnsi="Calibri" w:cs="Calibri"/>
          <w:i/>
          <w:iCs/>
        </w:rPr>
        <w:t>zur</w:t>
      </w:r>
      <w:r w:rsidRPr="00B67BA7">
        <w:rPr>
          <w:rFonts w:ascii="Calibri" w:hAnsi="Calibri" w:cs="Calibri"/>
        </w:rPr>
        <w:t xml:space="preserve"> ‘zur’, </w:t>
      </w:r>
      <w:r w:rsidRPr="00B67BA7">
        <w:rPr>
          <w:rFonts w:ascii="Calibri" w:hAnsi="Calibri" w:cs="Calibri"/>
          <w:i/>
          <w:iCs/>
        </w:rPr>
        <w:t>du</w:t>
      </w:r>
      <w:r w:rsidRPr="00B67BA7">
        <w:rPr>
          <w:rFonts w:ascii="Calibri" w:hAnsi="Calibri" w:cs="Calibri"/>
        </w:rPr>
        <w:t xml:space="preserve"> ‘du’</w:t>
      </w:r>
      <w:r w:rsidRPr="00B67BA7">
        <w:t>.</w:t>
      </w:r>
    </w:p>
    <w:p w14:paraId="6F8D9F81" w14:textId="77777777" w:rsidR="000144EE" w:rsidRPr="00B67BA7" w:rsidRDefault="000144EE" w:rsidP="000144EE">
      <w:pPr>
        <w:pStyle w:val="Listenabsatz"/>
        <w:numPr>
          <w:ilvl w:val="1"/>
          <w:numId w:val="23"/>
        </w:numPr>
      </w:pPr>
      <w:r w:rsidRPr="00B67BA7">
        <w:t xml:space="preserve">In den Wörtern erscheinen teilweise Konsonantendoppelung, die standardsprachlich nicht der nhd. Orthografie entsprechen wie &lt;ck&gt; nach einem Langvokal wie in </w:t>
      </w:r>
      <w:r w:rsidRPr="00B67BA7">
        <w:rPr>
          <w:i/>
        </w:rPr>
        <w:t>er</w:t>
      </w:r>
      <w:r w:rsidRPr="00B67BA7">
        <w:rPr>
          <w:rFonts w:ascii="Calibri" w:hAnsi="Calibri" w:cs="Calibri"/>
          <w:i/>
        </w:rPr>
        <w:t>ſ</w:t>
      </w:r>
      <w:r w:rsidRPr="00B67BA7">
        <w:rPr>
          <w:i/>
        </w:rPr>
        <w:t>chrack</w:t>
      </w:r>
      <w:r w:rsidRPr="00B67BA7">
        <w:t xml:space="preserve"> ‘erschrak’, vor &lt;n&gt; in </w:t>
      </w:r>
      <w:r w:rsidRPr="00B67BA7">
        <w:rPr>
          <w:i/>
        </w:rPr>
        <w:t>trincken</w:t>
      </w:r>
      <w:r w:rsidRPr="00B67BA7">
        <w:t xml:space="preserve">, vor &lt;r&gt; in </w:t>
      </w:r>
      <w:r w:rsidRPr="00B67BA7">
        <w:rPr>
          <w:i/>
        </w:rPr>
        <w:t>starck</w:t>
      </w:r>
      <w:r w:rsidRPr="00B67BA7">
        <w:t xml:space="preserve"> ‘stark’ oder &lt;dt&gt; in </w:t>
      </w:r>
      <w:r w:rsidRPr="00B67BA7">
        <w:rPr>
          <w:i/>
        </w:rPr>
        <w:t>wirdt</w:t>
      </w:r>
      <w:r w:rsidRPr="00B67BA7">
        <w:t xml:space="preserve"> ‘wird’.</w:t>
      </w:r>
    </w:p>
    <w:p w14:paraId="272D178B" w14:textId="77777777" w:rsidR="000144EE" w:rsidRPr="00B67BA7" w:rsidRDefault="000144EE" w:rsidP="000144EE">
      <w:pPr>
        <w:pStyle w:val="Listenabsatz"/>
        <w:numPr>
          <w:ilvl w:val="1"/>
          <w:numId w:val="23"/>
        </w:numPr>
      </w:pPr>
      <w:r w:rsidRPr="00B67BA7">
        <w:t xml:space="preserve">Der Diphthong </w:t>
      </w:r>
      <w:r w:rsidRPr="00B67BA7">
        <w:rPr>
          <w:i/>
        </w:rPr>
        <w:t>ei</w:t>
      </w:r>
      <w:r w:rsidRPr="00B67BA7">
        <w:t xml:space="preserve"> kann mit &lt;ei&gt; (er</w:t>
      </w:r>
      <w:r w:rsidRPr="00B67BA7">
        <w:rPr>
          <w:rFonts w:ascii="Calibri" w:hAnsi="Calibri" w:cs="Calibri"/>
        </w:rPr>
        <w:t>ſ</w:t>
      </w:r>
      <w:r w:rsidRPr="00B67BA7">
        <w:t>chein, hei</w:t>
      </w:r>
      <w:r w:rsidRPr="00B67BA7">
        <w:rPr>
          <w:rFonts w:ascii="Calibri" w:hAnsi="Calibri" w:cs="Calibri"/>
        </w:rPr>
        <w:t>ſſ</w:t>
      </w:r>
      <w:r w:rsidRPr="00B67BA7">
        <w:t>en) und mit &lt;ey&gt; (weyb, heyligen, gey</w:t>
      </w:r>
      <w:r w:rsidRPr="00B67BA7">
        <w:rPr>
          <w:rFonts w:ascii="Calibri" w:hAnsi="Calibri" w:cs="Calibri"/>
        </w:rPr>
        <w:t>ſ</w:t>
      </w:r>
      <w:r w:rsidRPr="00B67BA7">
        <w:t>t) geschrieben werden.</w:t>
      </w:r>
    </w:p>
    <w:p w14:paraId="07ECF6C2" w14:textId="77777777" w:rsidR="000144EE" w:rsidRPr="00B67BA7" w:rsidRDefault="000144EE" w:rsidP="000144EE">
      <w:pPr>
        <w:pStyle w:val="Listenabsatz"/>
        <w:numPr>
          <w:ilvl w:val="1"/>
          <w:numId w:val="23"/>
        </w:numPr>
      </w:pPr>
      <w:r w:rsidRPr="00B67BA7">
        <w:t xml:space="preserve">Der Diphthong </w:t>
      </w:r>
      <w:r w:rsidRPr="00B67BA7">
        <w:rPr>
          <w:i/>
        </w:rPr>
        <w:t>ue</w:t>
      </w:r>
      <w:r w:rsidRPr="00B67BA7">
        <w:t xml:space="preserve">, der bspw. in den alemannischen Dialekten noch gesprochen wird </w:t>
      </w:r>
      <w:r w:rsidRPr="00B67BA7">
        <w:rPr>
          <w:i/>
          <w:iCs/>
        </w:rPr>
        <w:t>Schue</w:t>
      </w:r>
      <w:r w:rsidRPr="00B67BA7">
        <w:t xml:space="preserve"> ‘Schuh’, </w:t>
      </w:r>
      <w:r w:rsidRPr="00B67BA7">
        <w:rPr>
          <w:i/>
        </w:rPr>
        <w:t>Brueder</w:t>
      </w:r>
      <w:r w:rsidRPr="00B67BA7">
        <w:t xml:space="preserve"> ‘Bruder’, wird mit einem übergeschriebenen </w:t>
      </w:r>
      <w:r w:rsidRPr="00B67BA7">
        <w:rPr>
          <w:i/>
          <w:iCs/>
        </w:rPr>
        <w:t>o</w:t>
      </w:r>
      <w:r w:rsidRPr="00B67BA7">
        <w:t xml:space="preserve"> wiedergegeben </w:t>
      </w:r>
      <w:r w:rsidRPr="00B67BA7">
        <w:rPr>
          <w:i/>
        </w:rPr>
        <w:t>zů</w:t>
      </w:r>
      <w:r w:rsidRPr="00B67BA7">
        <w:t xml:space="preserve"> ‘zu’. Standardsprachlich ist dieser Laut nicht mehr vorhanden, er hat sich zu einem langen </w:t>
      </w:r>
      <w:r w:rsidRPr="00B67BA7">
        <w:rPr>
          <w:i/>
        </w:rPr>
        <w:t>u</w:t>
      </w:r>
      <w:r w:rsidRPr="00B67BA7">
        <w:t xml:space="preserve"> entwickelt.</w:t>
      </w:r>
    </w:p>
    <w:p w14:paraId="667D1C72" w14:textId="77777777" w:rsidR="000A2866" w:rsidRPr="00B67BA7" w:rsidRDefault="000A2866" w:rsidP="00431B98">
      <w:pPr>
        <w:pStyle w:val="berschrift2"/>
      </w:pPr>
      <w:r w:rsidRPr="00B67BA7">
        <w:t>Lautung</w:t>
      </w:r>
    </w:p>
    <w:p w14:paraId="68B92F1B" w14:textId="1EDFF66B" w:rsidR="000A2866" w:rsidRPr="00D80F5E" w:rsidRDefault="00D80F5E" w:rsidP="000A2866">
      <w:pPr>
        <w:numPr>
          <w:ilvl w:val="0"/>
          <w:numId w:val="29"/>
        </w:numPr>
      </w:pPr>
      <w:r w:rsidRPr="00D80F5E">
        <w:rPr>
          <w:b/>
        </w:rPr>
        <w:t>Senkung</w:t>
      </w:r>
      <w:r w:rsidR="000A2866" w:rsidRPr="00B67BA7">
        <w:rPr>
          <w:b/>
        </w:rPr>
        <w:t>:</w:t>
      </w:r>
      <w:r w:rsidR="000A2866" w:rsidRPr="00B67BA7">
        <w:br/>
        <w:t xml:space="preserve">Mhd. </w:t>
      </w:r>
      <w:r w:rsidR="000A2866" w:rsidRPr="00B67BA7">
        <w:rPr>
          <w:i/>
          <w:iCs/>
        </w:rPr>
        <w:t>wunne</w:t>
      </w:r>
      <w:r w:rsidR="000A2866" w:rsidRPr="00B67BA7">
        <w:t xml:space="preserve"> ‘Wonne’, mhd. </w:t>
      </w:r>
      <w:r w:rsidR="000A2866" w:rsidRPr="00B67BA7">
        <w:rPr>
          <w:rFonts w:ascii="Calibri" w:hAnsi="Calibri" w:cs="Calibri"/>
          <w:i/>
        </w:rPr>
        <w:t>ſ</w:t>
      </w:r>
      <w:r w:rsidR="000A2866" w:rsidRPr="00B67BA7">
        <w:rPr>
          <w:i/>
        </w:rPr>
        <w:t>un</w:t>
      </w:r>
      <w:r w:rsidR="000A2866" w:rsidRPr="00B67BA7">
        <w:t xml:space="preserve"> ‘Sohn’: Der Vokal </w:t>
      </w:r>
      <w:r w:rsidR="000A2866" w:rsidRPr="00B67BA7">
        <w:rPr>
          <w:i/>
        </w:rPr>
        <w:t>u</w:t>
      </w:r>
      <w:r w:rsidR="000A2866" w:rsidRPr="00B67BA7">
        <w:t xml:space="preserve"> wird besonders vor Nasalen zu </w:t>
      </w:r>
      <w:r w:rsidR="000A2866" w:rsidRPr="00B67BA7">
        <w:rPr>
          <w:i/>
        </w:rPr>
        <w:t>o</w:t>
      </w:r>
      <w:r w:rsidR="000A2866" w:rsidRPr="00B67BA7">
        <w:t xml:space="preserve"> gesenkt. In den Dialekten sind hier teilweise noch ältere Formen erhalten </w:t>
      </w:r>
      <w:r w:rsidR="000A2866" w:rsidRPr="00B67BA7">
        <w:rPr>
          <w:i/>
        </w:rPr>
        <w:t>Sunne</w:t>
      </w:r>
      <w:r w:rsidR="000A2866" w:rsidRPr="00B67BA7">
        <w:t xml:space="preserve"> ‘Sonne’, </w:t>
      </w:r>
      <w:r w:rsidR="000A2866" w:rsidRPr="00B67BA7">
        <w:rPr>
          <w:i/>
          <w:iCs/>
        </w:rPr>
        <w:t>Summer</w:t>
      </w:r>
      <w:r w:rsidR="000A2866" w:rsidRPr="00B67BA7">
        <w:t xml:space="preserve"> ‘Sommer’, </w:t>
      </w:r>
      <w:r w:rsidR="000A2866" w:rsidRPr="00B67BA7">
        <w:rPr>
          <w:i/>
          <w:iCs/>
        </w:rPr>
        <w:t>suscht</w:t>
      </w:r>
      <w:r w:rsidR="000A2866" w:rsidRPr="00B67BA7">
        <w:t xml:space="preserve"> ‘sonst’ </w:t>
      </w:r>
      <w:r w:rsidR="000A2866" w:rsidRPr="00B67BA7">
        <w:fldChar w:fldCharType="begin"/>
      </w:r>
      <w:r w:rsidR="000A2866" w:rsidRPr="00B67BA7">
        <w:instrText xml:space="preserve"> ADDIN ZOTERO_ITEM CSL_CITATION {"citationID":"dxBMMfHW","properties":{"formattedCitation":"(Ebert et al. 1993: 71)","plainCitation":"(Ebert et al. 1993: 71)","noteIndex":0},"citationItems":[{"id":1110,"uris":["http://zotero.org/groups/2735039/items/SM5PG99M"],"itemData":{"id":1110,"type":"book","collection-number":"12","collection-title":"Sammlung kurzer Grammatiken germanischer Dialekte. A: Hauptreihe","event-place":"Tübingen","publisher":"Niemeyer","publisher-place":"Tübingen","title":"Frühneuhochdeutsche Grammatik","author":[{"family":"Ebert","given":"Robert P."},{"family":"Reichmann","given":"Oskar"},{"family":"Solms","given":"Hans-Joachim"},{"family":"Wegera","given":"Klaus-Peter"}],"issued":{"date-parts":[["1993"]]}},"locator":"71"}],"schema":"https://github.com/citation-style-language/schema/raw/master/csl-citation.json"} </w:instrText>
      </w:r>
      <w:r w:rsidR="000A2866" w:rsidRPr="00B67BA7">
        <w:fldChar w:fldCharType="separate"/>
      </w:r>
      <w:r w:rsidR="000A2866" w:rsidRPr="00B67BA7">
        <w:t>(Ebert et al. 1993: 71)</w:t>
      </w:r>
      <w:r w:rsidR="000A2866" w:rsidRPr="00B67BA7">
        <w:fldChar w:fldCharType="end"/>
      </w:r>
      <w:r w:rsidR="000A2866" w:rsidRPr="00B67BA7">
        <w:t>.</w:t>
      </w:r>
      <w:r>
        <w:t xml:space="preserve"> In den Varietäten des Deutschen führt dieser Wandel zu </w:t>
      </w:r>
      <w:r w:rsidRPr="00D80F5E">
        <w:t>o</w:t>
      </w:r>
      <w:r w:rsidRPr="00D80F5E">
        <w:rPr>
          <w:i/>
        </w:rPr>
        <w:t>-u</w:t>
      </w:r>
      <w:r w:rsidRPr="00D80F5E">
        <w:t>-Dubletten</w:t>
      </w:r>
      <w:r w:rsidR="006265EF">
        <w:t xml:space="preserve">, vgl. Auch schwzdt. </w:t>
      </w:r>
      <w:r w:rsidR="006265EF" w:rsidRPr="006265EF">
        <w:rPr>
          <w:i/>
          <w:iCs/>
        </w:rPr>
        <w:t>Sunne</w:t>
      </w:r>
      <w:r w:rsidR="006265EF">
        <w:t xml:space="preserve"> vs. standarddt. </w:t>
      </w:r>
      <w:r w:rsidR="006265EF" w:rsidRPr="008762B1">
        <w:rPr>
          <w:i/>
        </w:rPr>
        <w:t>Sonne</w:t>
      </w:r>
      <w:r w:rsidR="006265EF">
        <w:t>.</w:t>
      </w:r>
    </w:p>
    <w:p w14:paraId="23511C04" w14:textId="761E4298" w:rsidR="000A2866" w:rsidRPr="00B67BA7" w:rsidRDefault="00B579FB" w:rsidP="000A2866">
      <w:pPr>
        <w:numPr>
          <w:ilvl w:val="0"/>
          <w:numId w:val="29"/>
        </w:numPr>
      </w:pPr>
      <w:r w:rsidRPr="00B579FB">
        <w:rPr>
          <w:b/>
          <w:i/>
        </w:rPr>
        <w:t>i</w:t>
      </w:r>
      <w:r>
        <w:rPr>
          <w:b/>
        </w:rPr>
        <w:t>-</w:t>
      </w:r>
      <w:r w:rsidR="000A2866" w:rsidRPr="00B67BA7">
        <w:rPr>
          <w:b/>
        </w:rPr>
        <w:t>Umlaut:</w:t>
      </w:r>
      <w:r w:rsidR="000A2866" w:rsidRPr="00B67BA7">
        <w:br/>
        <w:t xml:space="preserve">Der </w:t>
      </w:r>
      <w:r w:rsidRPr="00B579FB">
        <w:rPr>
          <w:i/>
        </w:rPr>
        <w:t>i</w:t>
      </w:r>
      <w:r>
        <w:t>-</w:t>
      </w:r>
      <w:r w:rsidR="000A2866" w:rsidRPr="00B67BA7">
        <w:t xml:space="preserve">Umlaut wird mit einem übergeschriebenen (= diakritischen ) </w:t>
      </w:r>
      <w:r w:rsidR="000A2866" w:rsidRPr="00B67BA7">
        <w:rPr>
          <w:i/>
        </w:rPr>
        <w:t>e</w:t>
      </w:r>
      <w:r w:rsidR="000A2866" w:rsidRPr="00B67BA7">
        <w:t xml:space="preserve"> gekennzeichnet so im Wort </w:t>
      </w:r>
      <w:r w:rsidR="000A2866" w:rsidRPr="00B67BA7">
        <w:rPr>
          <w:i/>
        </w:rPr>
        <w:t>erho</w:t>
      </w:r>
      <w:r w:rsidR="000A2866" w:rsidRPr="00B67BA7">
        <w:rPr>
          <w:rFonts w:ascii="Arial" w:hAnsi="Arial" w:cs="Arial"/>
          <w:i/>
        </w:rPr>
        <w:t>ͤ</w:t>
      </w:r>
      <w:r w:rsidR="000A2866" w:rsidRPr="00B67BA7">
        <w:rPr>
          <w:i/>
        </w:rPr>
        <w:t>ret</w:t>
      </w:r>
      <w:r w:rsidR="000A2866" w:rsidRPr="00B67BA7">
        <w:t xml:space="preserve"> ‘erhört’ oder </w:t>
      </w:r>
      <w:r w:rsidR="000A2866" w:rsidRPr="00B67BA7">
        <w:rPr>
          <w:i/>
        </w:rPr>
        <w:t>fo</w:t>
      </w:r>
      <w:r w:rsidR="000A2866" w:rsidRPr="00B67BA7">
        <w:rPr>
          <w:rFonts w:ascii="Arial" w:hAnsi="Arial" w:cs="Arial"/>
          <w:i/>
        </w:rPr>
        <w:t>ͤ</w:t>
      </w:r>
      <w:r w:rsidR="000A2866" w:rsidRPr="00B67BA7">
        <w:rPr>
          <w:i/>
        </w:rPr>
        <w:t>rcht</w:t>
      </w:r>
      <w:r w:rsidR="000A2866" w:rsidRPr="00B67BA7">
        <w:t xml:space="preserve"> ‘fürchte’ </w:t>
      </w:r>
      <w:r w:rsidR="000A2866" w:rsidRPr="00B67BA7">
        <w:rPr>
          <w:noProof/>
        </w:rPr>
        <w:drawing>
          <wp:inline distT="0" distB="0" distL="0" distR="0" wp14:anchorId="46708A79" wp14:editId="2F514A90">
            <wp:extent cx="533400" cy="228600"/>
            <wp:effectExtent l="0" t="0" r="0" b="0"/>
            <wp:docPr id="443262604" name="Grafik 6" descr="Ein Bild, das Text, Schrift, Doku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hrift, Dokument enthält.&#10;&#10;Automatisch generierte Beschreibung"/>
                    <pic:cNvPicPr>
                      <a:picLocks noChangeAspect="1" noChangeArrowheads="1"/>
                    </pic:cNvPicPr>
                  </pic:nvPicPr>
                  <pic:blipFill>
                    <a:blip r:embed="rId15">
                      <a:extLst>
                        <a:ext uri="{28A0092B-C50C-407E-A947-70E740481C1C}">
                          <a14:useLocalDpi xmlns:a14="http://schemas.microsoft.com/office/drawing/2010/main" val="0"/>
                        </a:ext>
                      </a:extLst>
                    </a:blip>
                    <a:srcRect l="43544" t="33772" r="47301" b="54594"/>
                    <a:stretch>
                      <a:fillRect/>
                    </a:stretch>
                  </pic:blipFill>
                  <pic:spPr bwMode="auto">
                    <a:xfrm>
                      <a:off x="0" y="0"/>
                      <a:ext cx="533400" cy="228600"/>
                    </a:xfrm>
                    <a:prstGeom prst="rect">
                      <a:avLst/>
                    </a:prstGeom>
                    <a:noFill/>
                    <a:ln>
                      <a:noFill/>
                    </a:ln>
                  </pic:spPr>
                </pic:pic>
              </a:graphicData>
            </a:graphic>
          </wp:inline>
        </w:drawing>
      </w:r>
      <w:r w:rsidR="000A2866" w:rsidRPr="00B67BA7">
        <w:t xml:space="preserve">. Umlaut als Laut ist zwar schon seit dem Ahd. im Phonemsystem vorhanden, wurde aber nicht verschriftet. Dieser Verschriftungsprozess kommt erst im Fnhd. in Gang, dabei gibt es verschiedene Möglichkeiten, den Umlaut zu kennzeichnen: zunächst mit einem diakritischen </w:t>
      </w:r>
      <w:r w:rsidR="000A2866" w:rsidRPr="00B67BA7">
        <w:rPr>
          <w:i/>
        </w:rPr>
        <w:t>e</w:t>
      </w:r>
      <w:r w:rsidR="000A2866" w:rsidRPr="00B67BA7">
        <w:t xml:space="preserve"> – wie im vorliegenden Text - , diese Form wird später mit dem doppelten Akut (</w:t>
      </w:r>
      <w:r w:rsidR="000A2866" w:rsidRPr="00B67BA7">
        <w:rPr>
          <w:i/>
        </w:rPr>
        <w:t>erhőret</w:t>
      </w:r>
      <w:r w:rsidR="000A2866" w:rsidRPr="00B67BA7">
        <w:t xml:space="preserve">, </w:t>
      </w:r>
      <w:r w:rsidR="000A2866" w:rsidRPr="00B67BA7">
        <w:rPr>
          <w:i/>
        </w:rPr>
        <w:t>rősten</w:t>
      </w:r>
      <w:r w:rsidR="000A2866" w:rsidRPr="00B67BA7">
        <w:t>) oder dem Trema (</w:t>
      </w:r>
      <w:r w:rsidR="000A2866" w:rsidRPr="00B67BA7">
        <w:rPr>
          <w:i/>
        </w:rPr>
        <w:t>erhöret</w:t>
      </w:r>
      <w:r w:rsidR="000A2866" w:rsidRPr="00B67BA7">
        <w:t xml:space="preserve">, </w:t>
      </w:r>
      <w:r w:rsidR="000A2866" w:rsidRPr="00B67BA7">
        <w:rPr>
          <w:i/>
        </w:rPr>
        <w:t>rösten</w:t>
      </w:r>
      <w:r w:rsidR="000A2866" w:rsidRPr="00B67BA7">
        <w:t xml:space="preserve">) abgelöst </w:t>
      </w:r>
      <w:r w:rsidR="000A2866" w:rsidRPr="00B67BA7">
        <w:fldChar w:fldCharType="begin"/>
      </w:r>
      <w:r w:rsidR="000A2866" w:rsidRPr="00B67BA7">
        <w:instrText xml:space="preserve"> ADDIN ZOTERO_ITEM CSL_CITATION {"citationID":"inZSQNsy","properties":{"formattedCitation":"(Elmentaler 2018: 55)","plainCitation":"(Elmentaler 2018: 55)","noteIndex":0},"citationItems":[{"id":1082,"uris":["http://zotero.org/groups/2735039/items/QIASWSQE"],"itemData":{"id":1082,"type":"book","collection-title":"Narr Studienbücher","event-place":"Tübingen","publisher":"Narr Francke Attempto","publisher-place":"Tübingen","source":"swisscovery.slsp.ch","title":"Historische Graphematik des Deutschen. Eine Einführung","author":[{"family":"Elmentaler","given":"Michael"}],"issued":{"date-parts":[["2018"]]}},"locator":"55","label":"page"}],"schema":"https://github.com/citation-style-language/schema/raw/master/csl-citation.json"} </w:instrText>
      </w:r>
      <w:r w:rsidR="000A2866" w:rsidRPr="00B67BA7">
        <w:fldChar w:fldCharType="separate"/>
      </w:r>
      <w:r w:rsidR="000A2866" w:rsidRPr="00B67BA7">
        <w:t>(Elmentaler 2018: 55)</w:t>
      </w:r>
      <w:r w:rsidR="000A2866" w:rsidRPr="00B67BA7">
        <w:fldChar w:fldCharType="end"/>
      </w:r>
      <w:r w:rsidR="000A2866" w:rsidRPr="00B67BA7">
        <w:t>.</w:t>
      </w:r>
    </w:p>
    <w:p w14:paraId="79AC8CEE" w14:textId="77777777" w:rsidR="000A2866" w:rsidRPr="00B67BA7" w:rsidRDefault="000A2866" w:rsidP="00431B98">
      <w:pPr>
        <w:pStyle w:val="berschrift2"/>
      </w:pPr>
      <w:r w:rsidRPr="00B67BA7">
        <w:t>Morphologie</w:t>
      </w:r>
    </w:p>
    <w:p w14:paraId="6BA7919A" w14:textId="77777777" w:rsidR="000A2866" w:rsidRPr="00B67BA7" w:rsidRDefault="000A2866" w:rsidP="000A2866">
      <w:pPr>
        <w:numPr>
          <w:ilvl w:val="0"/>
          <w:numId w:val="30"/>
        </w:numPr>
      </w:pPr>
      <w:r w:rsidRPr="00B67BA7">
        <w:t xml:space="preserve">Futur mit </w:t>
      </w:r>
      <w:r w:rsidRPr="00B67BA7">
        <w:rPr>
          <w:i/>
        </w:rPr>
        <w:t>werden</w:t>
      </w:r>
      <w:r w:rsidRPr="00B67BA7">
        <w:t xml:space="preserve"> und Infinitiv </w:t>
      </w:r>
      <w:r w:rsidRPr="00B67BA7">
        <w:fldChar w:fldCharType="begin"/>
      </w:r>
      <w:r w:rsidRPr="00B67BA7">
        <w:instrText xml:space="preserve"> ADDIN ZOTERO_ITEM CSL_CITATION {"citationID":"pgL9epYG","properties":{"formattedCitation":"(Ebert et al. 1993: 391\\uc0\\u8211{}393)","plainCitation":"(Ebert et al. 1993: 391–393)","noteIndex":0},"citationItems":[{"id":1110,"uris":["http://zotero.org/groups/2735039/items/SM5PG99M"],"itemData":{"id":1110,"type":"book","collection-number":"12","collection-title":"Sammlung kurzer Grammatiken germanischer Dialekte. A: Hauptreihe","event-place":"Tübingen","publisher":"Niemeyer","publisher-place":"Tübingen","title":"Frühneuhochdeutsche Grammatik","author":[{"family":"Ebert","given":"Robert P."},{"family":"Reichmann","given":"Oskar"},{"family":"Solms","given":"Hans-Joachim"},{"family":"Wegera","given":"Klaus-Peter"}],"issued":{"date-parts":[["1993"]]}},"locator":"391-393"}],"schema":"https://github.com/citation-style-language/schema/raw/master/csl-citation.json"} </w:instrText>
      </w:r>
      <w:r w:rsidRPr="00B67BA7">
        <w:fldChar w:fldCharType="separate"/>
      </w:r>
      <w:r w:rsidRPr="00B67BA7">
        <w:t>(Ebert et al. 1993: 391–393)</w:t>
      </w:r>
      <w:r w:rsidRPr="00B67BA7">
        <w:fldChar w:fldCharType="end"/>
      </w:r>
      <w:r w:rsidRPr="00B67BA7">
        <w:t>:</w:t>
      </w:r>
      <w:r w:rsidRPr="00B67BA7">
        <w:br/>
      </w:r>
      <w:r w:rsidRPr="00B67BA7">
        <w:rPr>
          <w:i/>
        </w:rPr>
        <w:t>wirt geberen, wir</w:t>
      </w:r>
      <w:r w:rsidRPr="00B67BA7">
        <w:rPr>
          <w:rFonts w:ascii="Calibri" w:hAnsi="Calibri" w:cs="Calibri"/>
          <w:i/>
        </w:rPr>
        <w:t>ſ</w:t>
      </w:r>
      <w:r w:rsidRPr="00B67BA7">
        <w:rPr>
          <w:i/>
        </w:rPr>
        <w:t xml:space="preserve">t haben, werdē </w:t>
      </w:r>
      <w:r w:rsidRPr="00B67BA7">
        <w:rPr>
          <w:rFonts w:ascii="Calibri" w:hAnsi="Calibri" w:cs="Calibri"/>
          <w:i/>
        </w:rPr>
        <w:t>ſ</w:t>
      </w:r>
      <w:r w:rsidRPr="00B67BA7">
        <w:rPr>
          <w:i/>
        </w:rPr>
        <w:t xml:space="preserve">ich freuwen, wirdt </w:t>
      </w:r>
      <w:r w:rsidRPr="00B67BA7">
        <w:rPr>
          <w:rFonts w:ascii="Calibri" w:hAnsi="Calibri" w:cs="Calibri"/>
          <w:i/>
        </w:rPr>
        <w:t>ſ</w:t>
      </w:r>
      <w:r w:rsidRPr="00B67BA7">
        <w:rPr>
          <w:i/>
        </w:rPr>
        <w:t>eyn, wirt nit trincken, wirt werdē</w:t>
      </w:r>
      <w:r w:rsidRPr="00B67BA7">
        <w:rPr>
          <w:i/>
        </w:rPr>
        <w:br/>
      </w:r>
      <w:r w:rsidRPr="00B67BA7">
        <w:t>wird gebären, wirst haben, werden sich freuen, wird sein, wird nicht trinken, wird erfüllt werden</w:t>
      </w:r>
    </w:p>
    <w:p w14:paraId="1689A6A0" w14:textId="255426B9" w:rsidR="000A2866" w:rsidRPr="00B67BA7" w:rsidRDefault="000A2866" w:rsidP="000A2866">
      <w:pPr>
        <w:numPr>
          <w:ilvl w:val="0"/>
          <w:numId w:val="30"/>
        </w:numPr>
      </w:pPr>
      <w:r w:rsidRPr="00B67BA7">
        <w:t>noch keine Flexionsendung -</w:t>
      </w:r>
      <w:r w:rsidRPr="00B67BA7">
        <w:rPr>
          <w:i/>
        </w:rPr>
        <w:t>st</w:t>
      </w:r>
      <w:r w:rsidRPr="00B67BA7">
        <w:t xml:space="preserve"> in der 2. Person Singular</w:t>
      </w:r>
      <w:r w:rsidR="00082EF2">
        <w:t>: -</w:t>
      </w:r>
      <w:r w:rsidR="00082EF2" w:rsidRPr="0021433B">
        <w:rPr>
          <w:i/>
        </w:rPr>
        <w:t>st</w:t>
      </w:r>
      <w:r w:rsidR="00082EF2">
        <w:t xml:space="preserve"> setzt sich im 17. Jahrhundert durch, </w:t>
      </w:r>
      <w:r w:rsidR="00C879B7">
        <w:t xml:space="preserve">bis ins 18. Jahrhundert </w:t>
      </w:r>
      <w:r w:rsidR="00082EF2">
        <w:t xml:space="preserve">ist jedoch auch eine </w:t>
      </w:r>
      <w:r w:rsidR="00C879B7">
        <w:t>Flexionsendung -</w:t>
      </w:r>
      <w:r w:rsidR="00C879B7" w:rsidRPr="0021433B">
        <w:rPr>
          <w:i/>
          <w:iCs/>
        </w:rPr>
        <w:t>t</w:t>
      </w:r>
      <w:r w:rsidR="00C879B7">
        <w:t xml:space="preserve"> möglich</w:t>
      </w:r>
      <w:r w:rsidR="00082EF2">
        <w:t xml:space="preserve"> </w:t>
      </w:r>
      <w:r w:rsidRPr="00B67BA7">
        <w:fldChar w:fldCharType="begin"/>
      </w:r>
      <w:r w:rsidRPr="00B67BA7">
        <w:instrText xml:space="preserve"> ADDIN ZOTERO_ITEM CSL_CITATION {"citationID":"quT9CJWo","properties":{"formattedCitation":"(Ebert et al. 1993: 301)","plainCitation":"(Ebert et al. 1993: 301)","noteIndex":0},"citationItems":[{"id":1110,"uris":["http://zotero.org/groups/2735039/items/SM5PG99M"],"itemData":{"id":1110,"type":"book","collection-number":"12","collection-title":"Sammlung kurzer Grammatiken germanischer Dialekte. A: Hauptreihe","event-place":"Tübingen","publisher":"Niemeyer","publisher-place":"Tübingen","title":"Frühneuhochdeutsche Grammatik","author":[{"family":"Ebert","given":"Robert P."},{"family":"Reichmann","given":"Oskar"},{"family":"Solms","given":"Hans-Joachim"},{"family":"Wegera","given":"Klaus-Peter"}],"issued":{"date-parts":[["1993"]]}},"locator":"301"}],"schema":"https://github.com/citation-style-language/schema/raw/master/csl-citation.json"} </w:instrText>
      </w:r>
      <w:r w:rsidRPr="00B67BA7">
        <w:fldChar w:fldCharType="separate"/>
      </w:r>
      <w:r w:rsidRPr="00B67BA7">
        <w:t>(Ebert et al. 1993: 301)</w:t>
      </w:r>
      <w:r w:rsidRPr="00B67BA7">
        <w:fldChar w:fldCharType="end"/>
      </w:r>
      <w:r w:rsidR="00082EF2">
        <w:t>.</w:t>
      </w:r>
    </w:p>
    <w:p w14:paraId="692AB11C" w14:textId="77777777" w:rsidR="000A2866" w:rsidRPr="00B67BA7" w:rsidRDefault="000A2866" w:rsidP="00431B98">
      <w:pPr>
        <w:pStyle w:val="berschrift2"/>
      </w:pPr>
      <w:r w:rsidRPr="00B67BA7">
        <w:t>Satzbau, Syntax</w:t>
      </w:r>
    </w:p>
    <w:p w14:paraId="25D96B25" w14:textId="77777777" w:rsidR="000A2866" w:rsidRPr="00B67BA7" w:rsidRDefault="000A2866" w:rsidP="000A2866">
      <w:r w:rsidRPr="00B67BA7">
        <w:t>Die Anordnung der Satzglieder erfolgt bereits sehr standardnah. Im Folgenden seien zwei syntaktische Regularitäten/Beispiele ausgeführt. Zuerst folgt das fnhd. Original, dann die Version in Standardsprache:</w:t>
      </w:r>
    </w:p>
    <w:p w14:paraId="20F03A78" w14:textId="77777777" w:rsidR="000A2866" w:rsidRPr="00B67BA7" w:rsidRDefault="000A2866" w:rsidP="000A2866"/>
    <w:p w14:paraId="3AFFC0C5" w14:textId="77777777" w:rsidR="000A2866" w:rsidRPr="00B67BA7" w:rsidRDefault="000A2866" w:rsidP="000A2866">
      <w:pPr>
        <w:numPr>
          <w:ilvl w:val="0"/>
          <w:numId w:val="31"/>
        </w:numPr>
      </w:pPr>
      <w:r w:rsidRPr="00B67BA7">
        <w:t>Verbzweitstellung im Aussagesatz:</w:t>
      </w:r>
      <w:r w:rsidRPr="00B67BA7">
        <w:br/>
      </w:r>
    </w:p>
    <w:tbl>
      <w:tblPr>
        <w:tblStyle w:val="Tabellenraster"/>
        <w:tblW w:w="0" w:type="auto"/>
        <w:tblLook w:val="04A0" w:firstRow="1" w:lastRow="0" w:firstColumn="1" w:lastColumn="0" w:noHBand="0" w:noVBand="1"/>
      </w:tblPr>
      <w:tblGrid>
        <w:gridCol w:w="1762"/>
        <w:gridCol w:w="1772"/>
        <w:gridCol w:w="1759"/>
        <w:gridCol w:w="1773"/>
        <w:gridCol w:w="1769"/>
      </w:tblGrid>
      <w:tr w:rsidR="000A2866" w:rsidRPr="00B67BA7" w14:paraId="14EC70B1" w14:textId="77777777" w:rsidTr="000A2866">
        <w:tc>
          <w:tcPr>
            <w:tcW w:w="1835" w:type="dxa"/>
            <w:tcBorders>
              <w:top w:val="single" w:sz="4" w:space="0" w:color="auto"/>
              <w:left w:val="single" w:sz="4" w:space="0" w:color="auto"/>
              <w:bottom w:val="single" w:sz="4" w:space="0" w:color="auto"/>
              <w:right w:val="single" w:sz="4" w:space="0" w:color="auto"/>
            </w:tcBorders>
            <w:hideMark/>
          </w:tcPr>
          <w:p w14:paraId="009321BB" w14:textId="77777777" w:rsidR="000A2866" w:rsidRPr="00B67BA7" w:rsidRDefault="000A2866" w:rsidP="000A2866">
            <w:pPr>
              <w:rPr>
                <w:b/>
                <w:bCs/>
              </w:rPr>
            </w:pPr>
            <w:r w:rsidRPr="00B67BA7">
              <w:rPr>
                <w:b/>
                <w:bCs/>
              </w:rPr>
              <w:lastRenderedPageBreak/>
              <w:t>Vorfeld</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2781C672" w14:textId="77777777" w:rsidR="000A2866" w:rsidRPr="00B67BA7" w:rsidRDefault="000A2866" w:rsidP="000A2866">
            <w:pPr>
              <w:rPr>
                <w:b/>
                <w:bCs/>
              </w:rPr>
            </w:pPr>
            <w:r w:rsidRPr="00B67BA7">
              <w:rPr>
                <w:b/>
                <w:bCs/>
              </w:rPr>
              <w:t>linke</w:t>
            </w:r>
            <w:r w:rsidRPr="00B67BA7">
              <w:rPr>
                <w:b/>
                <w:bCs/>
              </w:rPr>
              <w:br/>
              <w:t>Satzklammer</w:t>
            </w:r>
          </w:p>
        </w:tc>
        <w:tc>
          <w:tcPr>
            <w:tcW w:w="1835" w:type="dxa"/>
            <w:tcBorders>
              <w:top w:val="single" w:sz="4" w:space="0" w:color="auto"/>
              <w:left w:val="single" w:sz="4" w:space="0" w:color="auto"/>
              <w:bottom w:val="single" w:sz="4" w:space="0" w:color="auto"/>
              <w:right w:val="single" w:sz="4" w:space="0" w:color="auto"/>
            </w:tcBorders>
            <w:hideMark/>
          </w:tcPr>
          <w:p w14:paraId="38A6D025" w14:textId="77777777" w:rsidR="000A2866" w:rsidRPr="00B67BA7" w:rsidRDefault="000A2866" w:rsidP="000A2866">
            <w:pPr>
              <w:rPr>
                <w:b/>
                <w:bCs/>
              </w:rPr>
            </w:pPr>
            <w:r w:rsidRPr="00B67BA7">
              <w:rPr>
                <w:b/>
                <w:bCs/>
              </w:rPr>
              <w:t>Mittelfeld</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728BDA6A" w14:textId="77777777" w:rsidR="000A2866" w:rsidRPr="00B67BA7" w:rsidRDefault="000A2866" w:rsidP="000A2866">
            <w:pPr>
              <w:rPr>
                <w:b/>
                <w:bCs/>
              </w:rPr>
            </w:pPr>
            <w:r w:rsidRPr="00B67BA7">
              <w:rPr>
                <w:b/>
                <w:bCs/>
              </w:rPr>
              <w:t>rechte</w:t>
            </w:r>
            <w:r w:rsidRPr="00B67BA7">
              <w:rPr>
                <w:b/>
                <w:bCs/>
              </w:rPr>
              <w:br/>
              <w:t>Satzklammer</w:t>
            </w:r>
          </w:p>
        </w:tc>
        <w:tc>
          <w:tcPr>
            <w:tcW w:w="1835" w:type="dxa"/>
            <w:tcBorders>
              <w:top w:val="single" w:sz="4" w:space="0" w:color="auto"/>
              <w:left w:val="single" w:sz="4" w:space="0" w:color="auto"/>
              <w:bottom w:val="single" w:sz="4" w:space="0" w:color="auto"/>
              <w:right w:val="single" w:sz="4" w:space="0" w:color="auto"/>
            </w:tcBorders>
            <w:hideMark/>
          </w:tcPr>
          <w:p w14:paraId="7A471B3A" w14:textId="77777777" w:rsidR="000A2866" w:rsidRPr="00B67BA7" w:rsidRDefault="000A2866" w:rsidP="000A2866">
            <w:pPr>
              <w:rPr>
                <w:b/>
                <w:bCs/>
              </w:rPr>
            </w:pPr>
            <w:r w:rsidRPr="00B67BA7">
              <w:rPr>
                <w:b/>
                <w:bCs/>
              </w:rPr>
              <w:t>Nachfeld</w:t>
            </w:r>
          </w:p>
        </w:tc>
      </w:tr>
      <w:tr w:rsidR="000A2866" w:rsidRPr="00B67BA7" w14:paraId="130C91DD" w14:textId="77777777" w:rsidTr="000A2866">
        <w:tc>
          <w:tcPr>
            <w:tcW w:w="1835" w:type="dxa"/>
            <w:tcBorders>
              <w:top w:val="single" w:sz="4" w:space="0" w:color="auto"/>
              <w:left w:val="single" w:sz="4" w:space="0" w:color="auto"/>
              <w:bottom w:val="single" w:sz="4" w:space="0" w:color="auto"/>
              <w:right w:val="single" w:sz="4" w:space="0" w:color="auto"/>
            </w:tcBorders>
            <w:hideMark/>
          </w:tcPr>
          <w:p w14:paraId="4DABEA13" w14:textId="77777777" w:rsidR="000A2866" w:rsidRPr="00B67BA7" w:rsidRDefault="000A2866" w:rsidP="000A2866">
            <w:r w:rsidRPr="00B67BA7">
              <w:t>Aber der Engel</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573FC872" w14:textId="77777777" w:rsidR="000A2866" w:rsidRPr="00B67BA7" w:rsidRDefault="000A2866" w:rsidP="000A2866">
            <w:r w:rsidRPr="00B67BA7">
              <w:rPr>
                <w:rFonts w:ascii="Calibri" w:hAnsi="Calibri" w:cs="Calibri"/>
              </w:rPr>
              <w:t>ſ</w:t>
            </w:r>
            <w:r w:rsidRPr="00B67BA7">
              <w:t>prach</w:t>
            </w:r>
          </w:p>
        </w:tc>
        <w:tc>
          <w:tcPr>
            <w:tcW w:w="1835" w:type="dxa"/>
            <w:tcBorders>
              <w:top w:val="single" w:sz="4" w:space="0" w:color="auto"/>
              <w:left w:val="single" w:sz="4" w:space="0" w:color="auto"/>
              <w:bottom w:val="single" w:sz="4" w:space="0" w:color="auto"/>
              <w:right w:val="single" w:sz="4" w:space="0" w:color="auto"/>
            </w:tcBorders>
            <w:hideMark/>
          </w:tcPr>
          <w:p w14:paraId="44F9ACAF" w14:textId="77777777" w:rsidR="000A2866" w:rsidRPr="00B67BA7" w:rsidRDefault="000A2866" w:rsidP="000A2866">
            <w:r w:rsidRPr="00B67BA7">
              <w:t>zů im</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tcPr>
          <w:p w14:paraId="3962854C" w14:textId="77777777" w:rsidR="000A2866" w:rsidRPr="00B67BA7" w:rsidRDefault="000A2866" w:rsidP="000A2866"/>
        </w:tc>
        <w:tc>
          <w:tcPr>
            <w:tcW w:w="1835" w:type="dxa"/>
            <w:tcBorders>
              <w:top w:val="single" w:sz="4" w:space="0" w:color="auto"/>
              <w:left w:val="single" w:sz="4" w:space="0" w:color="auto"/>
              <w:bottom w:val="single" w:sz="4" w:space="0" w:color="auto"/>
              <w:right w:val="single" w:sz="4" w:space="0" w:color="auto"/>
            </w:tcBorders>
          </w:tcPr>
          <w:p w14:paraId="13A098A4" w14:textId="77777777" w:rsidR="000A2866" w:rsidRPr="00B67BA7" w:rsidRDefault="000A2866" w:rsidP="000A2866"/>
        </w:tc>
      </w:tr>
      <w:tr w:rsidR="000A2866" w:rsidRPr="00B67BA7" w14:paraId="06E53776" w14:textId="77777777" w:rsidTr="000A2866">
        <w:tc>
          <w:tcPr>
            <w:tcW w:w="1835" w:type="dxa"/>
            <w:tcBorders>
              <w:top w:val="single" w:sz="4" w:space="0" w:color="auto"/>
              <w:left w:val="single" w:sz="4" w:space="0" w:color="auto"/>
              <w:bottom w:val="single" w:sz="4" w:space="0" w:color="auto"/>
              <w:right w:val="single" w:sz="4" w:space="0" w:color="auto"/>
            </w:tcBorders>
            <w:hideMark/>
          </w:tcPr>
          <w:p w14:paraId="64448D4C" w14:textId="77777777" w:rsidR="000A2866" w:rsidRPr="00B67BA7" w:rsidRDefault="000A2866" w:rsidP="000A2866">
            <w:r w:rsidRPr="00B67BA7">
              <w:t>Aber der Engel</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34ED776C" w14:textId="77777777" w:rsidR="000A2866" w:rsidRPr="00B67BA7" w:rsidRDefault="000A2866" w:rsidP="000A2866">
            <w:r w:rsidRPr="00B67BA7">
              <w:t>sprach</w:t>
            </w:r>
          </w:p>
        </w:tc>
        <w:tc>
          <w:tcPr>
            <w:tcW w:w="1835" w:type="dxa"/>
            <w:tcBorders>
              <w:top w:val="single" w:sz="4" w:space="0" w:color="auto"/>
              <w:left w:val="single" w:sz="4" w:space="0" w:color="auto"/>
              <w:bottom w:val="single" w:sz="4" w:space="0" w:color="auto"/>
              <w:right w:val="single" w:sz="4" w:space="0" w:color="auto"/>
            </w:tcBorders>
            <w:hideMark/>
          </w:tcPr>
          <w:p w14:paraId="150B49C5" w14:textId="77777777" w:rsidR="000A2866" w:rsidRPr="00B67BA7" w:rsidRDefault="000A2866" w:rsidP="000A2866">
            <w:r w:rsidRPr="00B67BA7">
              <w:t>zu ihm</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tcPr>
          <w:p w14:paraId="6D19D4BE" w14:textId="77777777" w:rsidR="000A2866" w:rsidRPr="00B67BA7" w:rsidRDefault="000A2866" w:rsidP="000A2866"/>
        </w:tc>
        <w:tc>
          <w:tcPr>
            <w:tcW w:w="1835" w:type="dxa"/>
            <w:tcBorders>
              <w:top w:val="single" w:sz="4" w:space="0" w:color="auto"/>
              <w:left w:val="single" w:sz="4" w:space="0" w:color="auto"/>
              <w:bottom w:val="single" w:sz="4" w:space="0" w:color="auto"/>
              <w:right w:val="single" w:sz="4" w:space="0" w:color="auto"/>
            </w:tcBorders>
          </w:tcPr>
          <w:p w14:paraId="1303767C" w14:textId="77777777" w:rsidR="000A2866" w:rsidRPr="00B67BA7" w:rsidRDefault="000A2866" w:rsidP="000A2866"/>
        </w:tc>
      </w:tr>
    </w:tbl>
    <w:p w14:paraId="228D5720" w14:textId="77777777" w:rsidR="000A2866" w:rsidRPr="00B67BA7" w:rsidRDefault="000A2866" w:rsidP="000A2866"/>
    <w:tbl>
      <w:tblPr>
        <w:tblStyle w:val="Tabellenraster"/>
        <w:tblW w:w="0" w:type="auto"/>
        <w:tblLook w:val="04A0" w:firstRow="1" w:lastRow="0" w:firstColumn="1" w:lastColumn="0" w:noHBand="0" w:noVBand="1"/>
      </w:tblPr>
      <w:tblGrid>
        <w:gridCol w:w="1776"/>
        <w:gridCol w:w="1770"/>
        <w:gridCol w:w="1773"/>
        <w:gridCol w:w="1765"/>
        <w:gridCol w:w="1751"/>
      </w:tblGrid>
      <w:tr w:rsidR="000A2866" w:rsidRPr="00B67BA7" w14:paraId="0CBFA2C9" w14:textId="77777777" w:rsidTr="000A2866">
        <w:tc>
          <w:tcPr>
            <w:tcW w:w="1835" w:type="dxa"/>
            <w:tcBorders>
              <w:top w:val="single" w:sz="4" w:space="0" w:color="auto"/>
              <w:left w:val="single" w:sz="4" w:space="0" w:color="auto"/>
              <w:bottom w:val="single" w:sz="4" w:space="0" w:color="auto"/>
              <w:right w:val="single" w:sz="4" w:space="0" w:color="auto"/>
            </w:tcBorders>
            <w:hideMark/>
          </w:tcPr>
          <w:p w14:paraId="23543560" w14:textId="77777777" w:rsidR="000A2866" w:rsidRPr="00B67BA7" w:rsidRDefault="000A2866" w:rsidP="000A2866">
            <w:r w:rsidRPr="00B67BA7">
              <w:t>Vnd dein weyb Eli</w:t>
            </w:r>
            <w:r w:rsidRPr="00B67BA7">
              <w:rPr>
                <w:rFonts w:ascii="Calibri" w:hAnsi="Calibri" w:cs="Calibri"/>
              </w:rPr>
              <w:t>ſ</w:t>
            </w:r>
            <w:r w:rsidRPr="00B67BA7">
              <w:t>abeth</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70907A0A" w14:textId="77777777" w:rsidR="000A2866" w:rsidRPr="00B67BA7" w:rsidRDefault="000A2866" w:rsidP="000A2866">
            <w:r w:rsidRPr="00B67BA7">
              <w:t>wirt</w:t>
            </w:r>
          </w:p>
        </w:tc>
        <w:tc>
          <w:tcPr>
            <w:tcW w:w="1835" w:type="dxa"/>
            <w:tcBorders>
              <w:top w:val="single" w:sz="4" w:space="0" w:color="auto"/>
              <w:left w:val="single" w:sz="4" w:space="0" w:color="auto"/>
              <w:bottom w:val="single" w:sz="4" w:space="0" w:color="auto"/>
              <w:right w:val="single" w:sz="4" w:space="0" w:color="auto"/>
            </w:tcBorders>
            <w:hideMark/>
          </w:tcPr>
          <w:p w14:paraId="71A6CD7D" w14:textId="77777777" w:rsidR="000A2866" w:rsidRPr="00B67BA7" w:rsidRDefault="000A2866" w:rsidP="000A2866">
            <w:r w:rsidRPr="00B67BA7">
              <w:t xml:space="preserve">dir einen </w:t>
            </w:r>
            <w:r w:rsidRPr="00B67BA7">
              <w:rPr>
                <w:rFonts w:ascii="Calibri" w:hAnsi="Calibri" w:cs="Calibri"/>
              </w:rPr>
              <w:t>ſ</w:t>
            </w:r>
            <w:r w:rsidRPr="00B67BA7">
              <w:t>un</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272617FE" w14:textId="77777777" w:rsidR="000A2866" w:rsidRPr="00B67BA7" w:rsidRDefault="000A2866" w:rsidP="000A2866">
            <w:r w:rsidRPr="00B67BA7">
              <w:t>geberen</w:t>
            </w:r>
          </w:p>
        </w:tc>
        <w:tc>
          <w:tcPr>
            <w:tcW w:w="1835" w:type="dxa"/>
            <w:tcBorders>
              <w:top w:val="single" w:sz="4" w:space="0" w:color="auto"/>
              <w:left w:val="single" w:sz="4" w:space="0" w:color="auto"/>
              <w:bottom w:val="single" w:sz="4" w:space="0" w:color="auto"/>
              <w:right w:val="single" w:sz="4" w:space="0" w:color="auto"/>
            </w:tcBorders>
          </w:tcPr>
          <w:p w14:paraId="7B732E2E" w14:textId="77777777" w:rsidR="000A2866" w:rsidRPr="00B67BA7" w:rsidRDefault="000A2866" w:rsidP="000A2866"/>
        </w:tc>
      </w:tr>
      <w:tr w:rsidR="000A2866" w:rsidRPr="00B67BA7" w14:paraId="077C1952" w14:textId="77777777" w:rsidTr="000A2866">
        <w:tc>
          <w:tcPr>
            <w:tcW w:w="1835" w:type="dxa"/>
            <w:tcBorders>
              <w:top w:val="single" w:sz="4" w:space="0" w:color="auto"/>
              <w:left w:val="single" w:sz="4" w:space="0" w:color="auto"/>
              <w:bottom w:val="single" w:sz="4" w:space="0" w:color="auto"/>
              <w:right w:val="single" w:sz="4" w:space="0" w:color="auto"/>
            </w:tcBorders>
            <w:hideMark/>
          </w:tcPr>
          <w:p w14:paraId="2ED4A71A" w14:textId="77777777" w:rsidR="000A2866" w:rsidRPr="00B67BA7" w:rsidRDefault="000A2866" w:rsidP="000A2866">
            <w:r w:rsidRPr="00B67BA7">
              <w:t>Und deine Frau Elisabeth</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2F1B5F1F" w14:textId="77777777" w:rsidR="000A2866" w:rsidRPr="00B67BA7" w:rsidRDefault="000A2866" w:rsidP="000A2866">
            <w:r w:rsidRPr="00B67BA7">
              <w:t>wird</w:t>
            </w:r>
          </w:p>
        </w:tc>
        <w:tc>
          <w:tcPr>
            <w:tcW w:w="1835" w:type="dxa"/>
            <w:tcBorders>
              <w:top w:val="single" w:sz="4" w:space="0" w:color="auto"/>
              <w:left w:val="single" w:sz="4" w:space="0" w:color="auto"/>
              <w:bottom w:val="single" w:sz="4" w:space="0" w:color="auto"/>
              <w:right w:val="single" w:sz="4" w:space="0" w:color="auto"/>
            </w:tcBorders>
            <w:hideMark/>
          </w:tcPr>
          <w:p w14:paraId="481CF776" w14:textId="77777777" w:rsidR="000A2866" w:rsidRPr="00B67BA7" w:rsidRDefault="000A2866" w:rsidP="000A2866">
            <w:r w:rsidRPr="00B67BA7">
              <w:t>dir einen Sohn</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1A4E437C" w14:textId="77777777" w:rsidR="000A2866" w:rsidRPr="00B67BA7" w:rsidRDefault="000A2866" w:rsidP="000A2866">
            <w:r w:rsidRPr="00B67BA7">
              <w:t>gebären</w:t>
            </w:r>
          </w:p>
        </w:tc>
        <w:tc>
          <w:tcPr>
            <w:tcW w:w="1835" w:type="dxa"/>
            <w:tcBorders>
              <w:top w:val="single" w:sz="4" w:space="0" w:color="auto"/>
              <w:left w:val="single" w:sz="4" w:space="0" w:color="auto"/>
              <w:bottom w:val="single" w:sz="4" w:space="0" w:color="auto"/>
              <w:right w:val="single" w:sz="4" w:space="0" w:color="auto"/>
            </w:tcBorders>
          </w:tcPr>
          <w:p w14:paraId="477FA8D0" w14:textId="77777777" w:rsidR="000A2866" w:rsidRPr="00B67BA7" w:rsidRDefault="000A2866" w:rsidP="000A2866"/>
        </w:tc>
      </w:tr>
    </w:tbl>
    <w:p w14:paraId="3EE40587" w14:textId="77777777" w:rsidR="000A2866" w:rsidRPr="00B67BA7" w:rsidRDefault="000A2866" w:rsidP="000A2866"/>
    <w:tbl>
      <w:tblPr>
        <w:tblStyle w:val="Tabellenraster"/>
        <w:tblW w:w="0" w:type="auto"/>
        <w:tblLook w:val="04A0" w:firstRow="1" w:lastRow="0" w:firstColumn="1" w:lastColumn="0" w:noHBand="0" w:noVBand="1"/>
      </w:tblPr>
      <w:tblGrid>
        <w:gridCol w:w="1767"/>
        <w:gridCol w:w="1776"/>
        <w:gridCol w:w="1767"/>
        <w:gridCol w:w="1777"/>
        <w:gridCol w:w="1748"/>
      </w:tblGrid>
      <w:tr w:rsidR="000A2866" w:rsidRPr="00B67BA7" w14:paraId="107C76A2" w14:textId="77777777" w:rsidTr="000A2866">
        <w:tc>
          <w:tcPr>
            <w:tcW w:w="1835" w:type="dxa"/>
            <w:tcBorders>
              <w:top w:val="single" w:sz="4" w:space="0" w:color="auto"/>
              <w:left w:val="single" w:sz="4" w:space="0" w:color="auto"/>
              <w:bottom w:val="single" w:sz="4" w:space="0" w:color="auto"/>
              <w:right w:val="single" w:sz="4" w:space="0" w:color="auto"/>
            </w:tcBorders>
            <w:hideMark/>
          </w:tcPr>
          <w:p w14:paraId="4CB4E25C" w14:textId="77777777" w:rsidR="000A2866" w:rsidRPr="00B67BA7" w:rsidRDefault="000A2866" w:rsidP="000A2866">
            <w:r w:rsidRPr="00B67BA7">
              <w:t>Vnd vil</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525CC6DA" w14:textId="77777777" w:rsidR="000A2866" w:rsidRPr="00B67BA7" w:rsidRDefault="000A2866" w:rsidP="000A2866">
            <w:r w:rsidRPr="00B67BA7">
              <w:t>werdē</w:t>
            </w:r>
          </w:p>
        </w:tc>
        <w:tc>
          <w:tcPr>
            <w:tcW w:w="1835" w:type="dxa"/>
            <w:tcBorders>
              <w:top w:val="single" w:sz="4" w:space="0" w:color="auto"/>
              <w:left w:val="single" w:sz="4" w:space="0" w:color="auto"/>
              <w:bottom w:val="single" w:sz="4" w:space="0" w:color="auto"/>
              <w:right w:val="single" w:sz="4" w:space="0" w:color="auto"/>
            </w:tcBorders>
            <w:hideMark/>
          </w:tcPr>
          <w:p w14:paraId="4C457475" w14:textId="77777777" w:rsidR="000A2866" w:rsidRPr="00B67BA7" w:rsidRDefault="000A2866" w:rsidP="000A2866">
            <w:r w:rsidRPr="00B67BA7">
              <w:rPr>
                <w:rFonts w:ascii="Calibri" w:hAnsi="Calibri" w:cs="Calibri"/>
              </w:rPr>
              <w:t>ſ</w:t>
            </w:r>
            <w:r w:rsidRPr="00B67BA7">
              <w:t xml:space="preserve">ich </w:t>
            </w:r>
            <w:r w:rsidRPr="00B67BA7">
              <w:rPr>
                <w:rFonts w:ascii="Calibri" w:hAnsi="Calibri" w:cs="Calibri"/>
              </w:rPr>
              <w:t>ſ</w:t>
            </w:r>
            <w:r w:rsidRPr="00B67BA7">
              <w:t>eyner gepurt</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1F918F7D" w14:textId="77777777" w:rsidR="000A2866" w:rsidRPr="00B67BA7" w:rsidRDefault="000A2866" w:rsidP="000A2866">
            <w:r w:rsidRPr="00B67BA7">
              <w:t>freuwen</w:t>
            </w:r>
          </w:p>
        </w:tc>
        <w:tc>
          <w:tcPr>
            <w:tcW w:w="1835" w:type="dxa"/>
            <w:tcBorders>
              <w:top w:val="single" w:sz="4" w:space="0" w:color="auto"/>
              <w:left w:val="single" w:sz="4" w:space="0" w:color="auto"/>
              <w:bottom w:val="single" w:sz="4" w:space="0" w:color="auto"/>
              <w:right w:val="single" w:sz="4" w:space="0" w:color="auto"/>
            </w:tcBorders>
          </w:tcPr>
          <w:p w14:paraId="2E3A5FDD" w14:textId="77777777" w:rsidR="000A2866" w:rsidRPr="00B67BA7" w:rsidRDefault="000A2866" w:rsidP="000A2866"/>
        </w:tc>
      </w:tr>
      <w:tr w:rsidR="000A2866" w:rsidRPr="00B67BA7" w14:paraId="0AC8051B" w14:textId="77777777" w:rsidTr="000A2866">
        <w:tc>
          <w:tcPr>
            <w:tcW w:w="1835" w:type="dxa"/>
            <w:tcBorders>
              <w:top w:val="single" w:sz="4" w:space="0" w:color="auto"/>
              <w:left w:val="single" w:sz="4" w:space="0" w:color="auto"/>
              <w:bottom w:val="single" w:sz="4" w:space="0" w:color="auto"/>
              <w:right w:val="single" w:sz="4" w:space="0" w:color="auto"/>
            </w:tcBorders>
            <w:hideMark/>
          </w:tcPr>
          <w:p w14:paraId="11DFD40F" w14:textId="77777777" w:rsidR="000A2866" w:rsidRPr="00B67BA7" w:rsidRDefault="000A2866" w:rsidP="000A2866">
            <w:r w:rsidRPr="00B67BA7">
              <w:t>Und viele</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52D7078F" w14:textId="77777777" w:rsidR="000A2866" w:rsidRPr="00B67BA7" w:rsidRDefault="000A2866" w:rsidP="000A2866">
            <w:r w:rsidRPr="00B67BA7">
              <w:t>werden</w:t>
            </w:r>
          </w:p>
        </w:tc>
        <w:tc>
          <w:tcPr>
            <w:tcW w:w="1835" w:type="dxa"/>
            <w:tcBorders>
              <w:top w:val="single" w:sz="4" w:space="0" w:color="auto"/>
              <w:left w:val="single" w:sz="4" w:space="0" w:color="auto"/>
              <w:bottom w:val="single" w:sz="4" w:space="0" w:color="auto"/>
              <w:right w:val="single" w:sz="4" w:space="0" w:color="auto"/>
            </w:tcBorders>
            <w:hideMark/>
          </w:tcPr>
          <w:p w14:paraId="1E49D710" w14:textId="77777777" w:rsidR="000A2866" w:rsidRPr="00B67BA7" w:rsidRDefault="000A2866" w:rsidP="000A2866">
            <w:r w:rsidRPr="00B67BA7">
              <w:t>sich seiner Geburt</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11CC39B0" w14:textId="77777777" w:rsidR="000A2866" w:rsidRPr="00B67BA7" w:rsidRDefault="000A2866" w:rsidP="000A2866">
            <w:r w:rsidRPr="00B67BA7">
              <w:t>freuen</w:t>
            </w:r>
          </w:p>
        </w:tc>
        <w:tc>
          <w:tcPr>
            <w:tcW w:w="1835" w:type="dxa"/>
            <w:tcBorders>
              <w:top w:val="single" w:sz="4" w:space="0" w:color="auto"/>
              <w:left w:val="single" w:sz="4" w:space="0" w:color="auto"/>
              <w:bottom w:val="single" w:sz="4" w:space="0" w:color="auto"/>
              <w:right w:val="single" w:sz="4" w:space="0" w:color="auto"/>
            </w:tcBorders>
          </w:tcPr>
          <w:p w14:paraId="62CDC33E" w14:textId="77777777" w:rsidR="000A2866" w:rsidRPr="00B67BA7" w:rsidRDefault="000A2866" w:rsidP="000A2866"/>
        </w:tc>
      </w:tr>
    </w:tbl>
    <w:p w14:paraId="36789FA5" w14:textId="77777777" w:rsidR="000A2866" w:rsidRPr="00B67BA7" w:rsidRDefault="000A2866" w:rsidP="000A2866"/>
    <w:p w14:paraId="4C9157AE" w14:textId="77777777" w:rsidR="000A2866" w:rsidRPr="00B67BA7" w:rsidRDefault="000A2866" w:rsidP="000A2866">
      <w:r w:rsidRPr="00B67BA7">
        <w:t>Eine Besonderheiten des Deutschen ist die Distanz-Stellung der verbalen Teile, wie sie in den Beispielen zu sehen ist: Das finite Verb steht in der linken Satzklammer, die infiniten Verbteile wie Partizipien und Infinitive stehen in der rechten Satzklammer; im Vorfeld steht ein Satzglied, im Mittelfeld stehen dann alle weiteren Satzglieder.</w:t>
      </w:r>
    </w:p>
    <w:p w14:paraId="7EDD86C6" w14:textId="77777777" w:rsidR="000A2866" w:rsidRPr="00B67BA7" w:rsidRDefault="000A2866" w:rsidP="000A2866"/>
    <w:p w14:paraId="13884E99" w14:textId="77777777" w:rsidR="000A2866" w:rsidRPr="00B67BA7" w:rsidRDefault="000A2866" w:rsidP="000A2866">
      <w:pPr>
        <w:numPr>
          <w:ilvl w:val="0"/>
          <w:numId w:val="31"/>
        </w:numPr>
      </w:pPr>
      <w:r w:rsidRPr="00B67BA7">
        <w:t>abtrennbare Verben, Verbpartikel:</w:t>
      </w:r>
      <w:r w:rsidRPr="00B67BA7">
        <w:br/>
      </w:r>
    </w:p>
    <w:tbl>
      <w:tblPr>
        <w:tblStyle w:val="Tabellenraster"/>
        <w:tblW w:w="0" w:type="auto"/>
        <w:tblLook w:val="04A0" w:firstRow="1" w:lastRow="0" w:firstColumn="1" w:lastColumn="0" w:noHBand="0" w:noVBand="1"/>
      </w:tblPr>
      <w:tblGrid>
        <w:gridCol w:w="1758"/>
        <w:gridCol w:w="1768"/>
        <w:gridCol w:w="1770"/>
        <w:gridCol w:w="1771"/>
        <w:gridCol w:w="1768"/>
      </w:tblGrid>
      <w:tr w:rsidR="000A2866" w:rsidRPr="00B67BA7" w14:paraId="06F420C4" w14:textId="77777777" w:rsidTr="000A2866">
        <w:tc>
          <w:tcPr>
            <w:tcW w:w="1835" w:type="dxa"/>
            <w:tcBorders>
              <w:top w:val="single" w:sz="4" w:space="0" w:color="auto"/>
              <w:left w:val="single" w:sz="4" w:space="0" w:color="auto"/>
              <w:bottom w:val="single" w:sz="4" w:space="0" w:color="auto"/>
              <w:right w:val="single" w:sz="4" w:space="0" w:color="auto"/>
            </w:tcBorders>
            <w:hideMark/>
          </w:tcPr>
          <w:p w14:paraId="6F3BF003" w14:textId="77777777" w:rsidR="000A2866" w:rsidRPr="00B67BA7" w:rsidRDefault="000A2866" w:rsidP="000A2866">
            <w:pPr>
              <w:rPr>
                <w:b/>
                <w:bCs/>
              </w:rPr>
            </w:pPr>
            <w:r w:rsidRPr="00B67BA7">
              <w:rPr>
                <w:b/>
                <w:bCs/>
              </w:rPr>
              <w:t>Vorfeld</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69739847" w14:textId="77777777" w:rsidR="000A2866" w:rsidRPr="00B67BA7" w:rsidRDefault="000A2866" w:rsidP="000A2866">
            <w:pPr>
              <w:rPr>
                <w:b/>
                <w:bCs/>
              </w:rPr>
            </w:pPr>
            <w:r w:rsidRPr="00B67BA7">
              <w:rPr>
                <w:b/>
                <w:bCs/>
              </w:rPr>
              <w:t>linke</w:t>
            </w:r>
            <w:r w:rsidRPr="00B67BA7">
              <w:rPr>
                <w:b/>
                <w:bCs/>
              </w:rPr>
              <w:br/>
              <w:t>Satzklammer</w:t>
            </w:r>
          </w:p>
        </w:tc>
        <w:tc>
          <w:tcPr>
            <w:tcW w:w="1835" w:type="dxa"/>
            <w:tcBorders>
              <w:top w:val="single" w:sz="4" w:space="0" w:color="auto"/>
              <w:left w:val="single" w:sz="4" w:space="0" w:color="auto"/>
              <w:bottom w:val="single" w:sz="4" w:space="0" w:color="auto"/>
              <w:right w:val="single" w:sz="4" w:space="0" w:color="auto"/>
            </w:tcBorders>
            <w:hideMark/>
          </w:tcPr>
          <w:p w14:paraId="12A5B8EF" w14:textId="77777777" w:rsidR="000A2866" w:rsidRPr="00B67BA7" w:rsidRDefault="000A2866" w:rsidP="000A2866">
            <w:pPr>
              <w:rPr>
                <w:b/>
                <w:bCs/>
              </w:rPr>
            </w:pPr>
            <w:r w:rsidRPr="00B67BA7">
              <w:rPr>
                <w:b/>
                <w:bCs/>
              </w:rPr>
              <w:t>Mittelfeld</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7AB453D4" w14:textId="77777777" w:rsidR="000A2866" w:rsidRPr="00B67BA7" w:rsidRDefault="000A2866" w:rsidP="000A2866">
            <w:pPr>
              <w:rPr>
                <w:b/>
                <w:bCs/>
              </w:rPr>
            </w:pPr>
            <w:r w:rsidRPr="00B67BA7">
              <w:rPr>
                <w:b/>
                <w:bCs/>
              </w:rPr>
              <w:t>rechte</w:t>
            </w:r>
            <w:r w:rsidRPr="00B67BA7">
              <w:rPr>
                <w:b/>
                <w:bCs/>
              </w:rPr>
              <w:br/>
              <w:t>Satzklammer</w:t>
            </w:r>
          </w:p>
        </w:tc>
        <w:tc>
          <w:tcPr>
            <w:tcW w:w="1835" w:type="dxa"/>
            <w:tcBorders>
              <w:top w:val="single" w:sz="4" w:space="0" w:color="auto"/>
              <w:left w:val="single" w:sz="4" w:space="0" w:color="auto"/>
              <w:bottom w:val="single" w:sz="4" w:space="0" w:color="auto"/>
              <w:right w:val="single" w:sz="4" w:space="0" w:color="auto"/>
            </w:tcBorders>
            <w:hideMark/>
          </w:tcPr>
          <w:p w14:paraId="7300F641" w14:textId="77777777" w:rsidR="000A2866" w:rsidRPr="00B67BA7" w:rsidRDefault="000A2866" w:rsidP="000A2866">
            <w:pPr>
              <w:rPr>
                <w:b/>
                <w:bCs/>
              </w:rPr>
            </w:pPr>
            <w:r w:rsidRPr="00B67BA7">
              <w:rPr>
                <w:b/>
                <w:bCs/>
              </w:rPr>
              <w:t>Nachfeld</w:t>
            </w:r>
          </w:p>
        </w:tc>
      </w:tr>
      <w:tr w:rsidR="000A2866" w:rsidRPr="00B67BA7" w14:paraId="33985CC2" w14:textId="77777777" w:rsidTr="000A2866">
        <w:tc>
          <w:tcPr>
            <w:tcW w:w="1835" w:type="dxa"/>
            <w:tcBorders>
              <w:top w:val="single" w:sz="4" w:space="0" w:color="auto"/>
              <w:left w:val="single" w:sz="4" w:space="0" w:color="auto"/>
              <w:bottom w:val="single" w:sz="4" w:space="0" w:color="auto"/>
              <w:right w:val="single" w:sz="4" w:space="0" w:color="auto"/>
            </w:tcBorders>
            <w:hideMark/>
          </w:tcPr>
          <w:p w14:paraId="5E99AA23" w14:textId="77777777" w:rsidR="000A2866" w:rsidRPr="00B67BA7" w:rsidRDefault="000A2866" w:rsidP="000A2866">
            <w:r w:rsidRPr="00B67BA7">
              <w:t>Vnd es</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4820DDA0" w14:textId="77777777" w:rsidR="000A2866" w:rsidRPr="00B67BA7" w:rsidRDefault="000A2866" w:rsidP="000A2866">
            <w:r w:rsidRPr="00B67BA7">
              <w:t>kam</w:t>
            </w:r>
          </w:p>
        </w:tc>
        <w:tc>
          <w:tcPr>
            <w:tcW w:w="1835" w:type="dxa"/>
            <w:tcBorders>
              <w:top w:val="single" w:sz="4" w:space="0" w:color="auto"/>
              <w:left w:val="single" w:sz="4" w:space="0" w:color="auto"/>
              <w:bottom w:val="single" w:sz="4" w:space="0" w:color="auto"/>
              <w:right w:val="single" w:sz="4" w:space="0" w:color="auto"/>
            </w:tcBorders>
            <w:hideMark/>
          </w:tcPr>
          <w:p w14:paraId="2FE325F5" w14:textId="77777777" w:rsidR="000A2866" w:rsidRPr="00B67BA7" w:rsidRDefault="000A2866" w:rsidP="000A2866">
            <w:r w:rsidRPr="00B67BA7">
              <w:t>in eyn forcht</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3833F1E2" w14:textId="77777777" w:rsidR="000A2866" w:rsidRPr="00B67BA7" w:rsidRDefault="000A2866" w:rsidP="000A2866">
            <w:r w:rsidRPr="00B67BA7">
              <w:t>an</w:t>
            </w:r>
          </w:p>
        </w:tc>
        <w:tc>
          <w:tcPr>
            <w:tcW w:w="1835" w:type="dxa"/>
            <w:tcBorders>
              <w:top w:val="single" w:sz="4" w:space="0" w:color="auto"/>
              <w:left w:val="single" w:sz="4" w:space="0" w:color="auto"/>
              <w:bottom w:val="single" w:sz="4" w:space="0" w:color="auto"/>
              <w:right w:val="single" w:sz="4" w:space="0" w:color="auto"/>
            </w:tcBorders>
          </w:tcPr>
          <w:p w14:paraId="3BD348B0" w14:textId="77777777" w:rsidR="000A2866" w:rsidRPr="00B67BA7" w:rsidRDefault="000A2866" w:rsidP="000A2866"/>
        </w:tc>
      </w:tr>
      <w:tr w:rsidR="000A2866" w:rsidRPr="00B67BA7" w14:paraId="35B95A7A" w14:textId="77777777" w:rsidTr="000A2866">
        <w:tc>
          <w:tcPr>
            <w:tcW w:w="1835" w:type="dxa"/>
            <w:tcBorders>
              <w:top w:val="single" w:sz="4" w:space="0" w:color="auto"/>
              <w:left w:val="single" w:sz="4" w:space="0" w:color="auto"/>
              <w:bottom w:val="single" w:sz="4" w:space="0" w:color="auto"/>
              <w:right w:val="single" w:sz="4" w:space="0" w:color="auto"/>
            </w:tcBorders>
            <w:hideMark/>
          </w:tcPr>
          <w:p w14:paraId="772B49A0" w14:textId="77777777" w:rsidR="000A2866" w:rsidRPr="00B67BA7" w:rsidRDefault="000A2866" w:rsidP="000A2866">
            <w:r w:rsidRPr="00B67BA7">
              <w:t>Und es</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52B48672" w14:textId="77777777" w:rsidR="000A2866" w:rsidRPr="00B67BA7" w:rsidRDefault="000A2866" w:rsidP="000A2866">
            <w:r w:rsidRPr="00B67BA7">
              <w:t>kam</w:t>
            </w:r>
          </w:p>
        </w:tc>
        <w:tc>
          <w:tcPr>
            <w:tcW w:w="1835" w:type="dxa"/>
            <w:tcBorders>
              <w:top w:val="single" w:sz="4" w:space="0" w:color="auto"/>
              <w:left w:val="single" w:sz="4" w:space="0" w:color="auto"/>
              <w:bottom w:val="single" w:sz="4" w:space="0" w:color="auto"/>
              <w:right w:val="single" w:sz="4" w:space="0" w:color="auto"/>
            </w:tcBorders>
            <w:hideMark/>
          </w:tcPr>
          <w:p w14:paraId="72969F0C" w14:textId="77777777" w:rsidR="000A2866" w:rsidRPr="00B67BA7" w:rsidRDefault="000A2866" w:rsidP="000A2866">
            <w:r w:rsidRPr="00B67BA7">
              <w:t>ihn eine Furcht</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1760952F" w14:textId="77777777" w:rsidR="000A2866" w:rsidRPr="00B67BA7" w:rsidRDefault="000A2866" w:rsidP="000A2866">
            <w:r w:rsidRPr="00B67BA7">
              <w:t>an</w:t>
            </w:r>
          </w:p>
        </w:tc>
        <w:tc>
          <w:tcPr>
            <w:tcW w:w="1835" w:type="dxa"/>
            <w:tcBorders>
              <w:top w:val="single" w:sz="4" w:space="0" w:color="auto"/>
              <w:left w:val="single" w:sz="4" w:space="0" w:color="auto"/>
              <w:bottom w:val="single" w:sz="4" w:space="0" w:color="auto"/>
              <w:right w:val="single" w:sz="4" w:space="0" w:color="auto"/>
            </w:tcBorders>
          </w:tcPr>
          <w:p w14:paraId="6F47EF6F" w14:textId="77777777" w:rsidR="000A2866" w:rsidRPr="00B67BA7" w:rsidRDefault="000A2866" w:rsidP="000A2866"/>
        </w:tc>
      </w:tr>
    </w:tbl>
    <w:p w14:paraId="22D0DC8E" w14:textId="77777777" w:rsidR="000A2866" w:rsidRPr="005F0322" w:rsidRDefault="000A2866" w:rsidP="000A2866"/>
    <w:p w14:paraId="41A9EC15" w14:textId="6D072EE9" w:rsidR="000A2866" w:rsidRPr="00B67BA7" w:rsidRDefault="000A2866" w:rsidP="000A2866">
      <w:r w:rsidRPr="00B67BA7">
        <w:t>Eine weitere Besonderheiten des Deutschen sind abtrennbare Verben oder Partikelverben, die sich ebenfalls durch eine Distanz-Stellung auszeichnen. Im Infinitiv sind diese Verben nicht von Präfixverben zu unterscheiden</w:t>
      </w:r>
      <w:r w:rsidR="000614B3">
        <w:t>, deren Präfix nicht abtrennbar ist</w:t>
      </w:r>
      <w:r w:rsidRPr="00B67BA7">
        <w:t xml:space="preserve">: </w:t>
      </w:r>
      <w:r w:rsidRPr="00B67BA7">
        <w:rPr>
          <w:i/>
        </w:rPr>
        <w:t>einkaufen</w:t>
      </w:r>
      <w:r w:rsidRPr="00B67BA7">
        <w:t xml:space="preserve"> und </w:t>
      </w:r>
      <w:r w:rsidRPr="00B67BA7">
        <w:rPr>
          <w:i/>
        </w:rPr>
        <w:t>verkaufen</w:t>
      </w:r>
      <w:r w:rsidRPr="00B67BA7">
        <w:t xml:space="preserve">. Erst in flektierten Formen wird der Unterschied deutlich: </w:t>
      </w:r>
      <w:r w:rsidRPr="00B67BA7">
        <w:rPr>
          <w:i/>
        </w:rPr>
        <w:t>ich kaufe ein</w:t>
      </w:r>
      <w:r w:rsidRPr="00B67BA7">
        <w:t xml:space="preserve"> (Partikelverb) und </w:t>
      </w:r>
      <w:r w:rsidRPr="00B67BA7">
        <w:rPr>
          <w:i/>
        </w:rPr>
        <w:t>ich verkaufe</w:t>
      </w:r>
      <w:r w:rsidRPr="00B67BA7">
        <w:t xml:space="preserve"> (Präfixverb). Während bei Partikelverben die Partikel </w:t>
      </w:r>
      <w:r w:rsidR="000614B3">
        <w:rPr>
          <w:i/>
        </w:rPr>
        <w:t>ein</w:t>
      </w:r>
      <w:r w:rsidR="000614B3" w:rsidRPr="00B67BA7">
        <w:t xml:space="preserve"> </w:t>
      </w:r>
      <w:r w:rsidR="000614B3">
        <w:t xml:space="preserve">vom </w:t>
      </w:r>
      <w:r w:rsidRPr="00B67BA7">
        <w:t xml:space="preserve">Verbstamm </w:t>
      </w:r>
      <w:r w:rsidRPr="00B67BA7">
        <w:rPr>
          <w:i/>
          <w:iCs/>
        </w:rPr>
        <w:t>kauf</w:t>
      </w:r>
      <w:r w:rsidRPr="00B67BA7">
        <w:t xml:space="preserve"> </w:t>
      </w:r>
      <w:r w:rsidR="000614B3">
        <w:t>getrennt wird</w:t>
      </w:r>
      <w:r w:rsidRPr="00B67BA7">
        <w:t xml:space="preserve">, </w:t>
      </w:r>
      <w:r w:rsidR="000614B3">
        <w:t xml:space="preserve">bleibt das Präfix </w:t>
      </w:r>
      <w:r w:rsidRPr="00B67BA7">
        <w:t xml:space="preserve"> </w:t>
      </w:r>
      <w:r w:rsidRPr="00B67BA7">
        <w:rPr>
          <w:i/>
          <w:iCs/>
        </w:rPr>
        <w:t>ver</w:t>
      </w:r>
      <w:r w:rsidR="000614B3">
        <w:rPr>
          <w:i/>
          <w:iCs/>
        </w:rPr>
        <w:t>-</w:t>
      </w:r>
      <w:r w:rsidRPr="00B67BA7">
        <w:t xml:space="preserve"> </w:t>
      </w:r>
      <w:r w:rsidR="000614B3">
        <w:t>a</w:t>
      </w:r>
      <w:r w:rsidR="000614B3" w:rsidRPr="00B67BA7">
        <w:t xml:space="preserve">m </w:t>
      </w:r>
      <w:r w:rsidRPr="00B67BA7">
        <w:t xml:space="preserve">Verbstamm </w:t>
      </w:r>
      <w:r w:rsidRPr="00B67BA7">
        <w:rPr>
          <w:i/>
          <w:iCs/>
        </w:rPr>
        <w:t>kauf</w:t>
      </w:r>
      <w:r w:rsidR="000614B3">
        <w:t>.</w:t>
      </w:r>
      <w:r w:rsidRPr="00B67BA7">
        <w:t xml:space="preserve">. Diese abtrennbaren Verbpartikel </w:t>
      </w:r>
      <w:r w:rsidR="000614B3">
        <w:t>(</w:t>
      </w:r>
      <w:r w:rsidRPr="00B67BA7">
        <w:t>oder Verbzusätze</w:t>
      </w:r>
      <w:r w:rsidR="000614B3">
        <w:t>)</w:t>
      </w:r>
      <w:r w:rsidRPr="00B67BA7">
        <w:t xml:space="preserve"> stehen ebenfalls in der rechten Satzklammer.</w:t>
      </w:r>
    </w:p>
    <w:p w14:paraId="2ED2B9D2" w14:textId="77777777" w:rsidR="000A2866" w:rsidRPr="00B67BA7" w:rsidRDefault="000A2866" w:rsidP="000A2866"/>
    <w:p w14:paraId="652F7F1C" w14:textId="77C97D6B" w:rsidR="000A2866" w:rsidRPr="00B67BA7" w:rsidRDefault="000A2866" w:rsidP="000A2866">
      <w:pPr>
        <w:numPr>
          <w:ilvl w:val="0"/>
          <w:numId w:val="31"/>
        </w:numPr>
      </w:pPr>
      <w:r w:rsidRPr="00B67BA7">
        <w:t>Vorfeld-</w:t>
      </w:r>
      <w:r w:rsidRPr="00B67BA7">
        <w:rPr>
          <w:i/>
        </w:rPr>
        <w:t>es</w:t>
      </w:r>
      <w:r w:rsidRPr="00B67BA7">
        <w:t xml:space="preserve"> </w:t>
      </w:r>
      <w:r w:rsidRPr="00B67BA7">
        <w:br/>
        <w:t>Ab dem Mhd. setzt sich das Vorfeld-</w:t>
      </w:r>
      <w:r w:rsidRPr="00B67BA7">
        <w:rPr>
          <w:i/>
        </w:rPr>
        <w:t>es</w:t>
      </w:r>
      <w:r w:rsidRPr="00B67BA7">
        <w:t xml:space="preserve"> im Deutschen durch. Wie es die Bezeichnung vermuten lässt, steht dieses </w:t>
      </w:r>
      <w:r w:rsidRPr="00B67BA7">
        <w:rPr>
          <w:i/>
        </w:rPr>
        <w:t>es</w:t>
      </w:r>
      <w:r w:rsidRPr="00B67BA7">
        <w:t xml:space="preserve"> nur im Vorfeld (1). Wenn man die Satzglieder verschiebt, also ein anderes Satzglied ins Vorfeld verschiebt, verschwindet </w:t>
      </w:r>
      <w:r w:rsidRPr="0021433B">
        <w:rPr>
          <w:i/>
          <w:iCs/>
        </w:rPr>
        <w:t>es</w:t>
      </w:r>
      <w:r w:rsidR="0021433B">
        <w:rPr>
          <w:iCs/>
        </w:rPr>
        <w:t xml:space="preserve"> </w:t>
      </w:r>
      <w:r w:rsidRPr="00B67BA7">
        <w:t xml:space="preserve">(2). Das </w:t>
      </w:r>
      <w:r w:rsidRPr="00B67BA7">
        <w:rPr>
          <w:i/>
        </w:rPr>
        <w:t>es</w:t>
      </w:r>
      <w:r w:rsidRPr="00B67BA7">
        <w:t xml:space="preserve"> ist weder Subjekt des Satzes (</w:t>
      </w:r>
      <w:r w:rsidR="00EB7804">
        <w:t xml:space="preserve">dieses wird </w:t>
      </w:r>
      <w:r w:rsidRPr="00B67BA7">
        <w:t xml:space="preserve">unten jeweils </w:t>
      </w:r>
      <w:r w:rsidRPr="009A62F5">
        <w:rPr>
          <w:b/>
          <w:bCs/>
          <w:color w:val="0028A5" w:themeColor="accent1"/>
        </w:rPr>
        <w:t>fett</w:t>
      </w:r>
      <w:r w:rsidR="00E46F5F" w:rsidRPr="009A62F5">
        <w:rPr>
          <w:b/>
          <w:bCs/>
          <w:color w:val="0028A5" w:themeColor="accent1"/>
        </w:rPr>
        <w:t>&amp;blau</w:t>
      </w:r>
      <w:r w:rsidR="00EB7804">
        <w:rPr>
          <w:b/>
          <w:bCs/>
          <w:color w:val="0028A5" w:themeColor="accent1"/>
        </w:rPr>
        <w:t xml:space="preserve"> </w:t>
      </w:r>
      <w:r w:rsidR="00EB7804">
        <w:t>hervorgehoben</w:t>
      </w:r>
      <w:r w:rsidRPr="00B67BA7">
        <w:t xml:space="preserve">), noch trägt es Informationen zum Inhalt bei, es ist ein </w:t>
      </w:r>
      <w:r w:rsidR="000614B3">
        <w:t>«</w:t>
      </w:r>
      <w:r w:rsidRPr="00B67BA7">
        <w:t>Dummy</w:t>
      </w:r>
      <w:r w:rsidR="000614B3">
        <w:t>»</w:t>
      </w:r>
      <w:r w:rsidRPr="00B67BA7">
        <w:t xml:space="preserve"> </w:t>
      </w:r>
      <w:r w:rsidRPr="00B67BA7">
        <w:fldChar w:fldCharType="begin"/>
      </w:r>
      <w:r w:rsidRPr="00B67BA7">
        <w:instrText xml:space="preserve"> ADDIN ZOTERO_ITEM CSL_CITATION {"citationID":"oVFe6I9r","properties":{"formattedCitation":"(Fleischer/Schallert 2011: 219)","plainCitation":"(Fleischer/Schallert 2011: 219)","noteIndex":0},"citationItems":[{"id":2152,"uris":["http://zotero.org/groups/2735039/items/Y2BBV9DZ"],"itemData":{"id":2152,"type":"book","collection-title":"Narr Studienbücher","event-place":"Tübingen","publisher":"Narr Francke Attempto","publisher-place":"Tübingen","source":"swisscovery.slsp.ch","title":"Historische Syntax des Deutschen. Eine Einführung","author":[{"family":"Fleischer","given":"Jürg"},{"family":"Schallert","given":"Oliver"}],"issued":{"date-parts":[["2011"]]}},"locator":"219"}],"schema":"https://github.com/citation-style-language/schema/raw/master/csl-citation.json"} </w:instrText>
      </w:r>
      <w:r w:rsidRPr="00B67BA7">
        <w:fldChar w:fldCharType="separate"/>
      </w:r>
      <w:r w:rsidRPr="00B67BA7">
        <w:t>(Fleischer/Schallert 2011: 219)</w:t>
      </w:r>
      <w:r w:rsidRPr="00B67BA7">
        <w:fldChar w:fldCharType="end"/>
      </w:r>
      <w:r w:rsidRPr="00B67BA7">
        <w:t>.</w:t>
      </w:r>
      <w:r w:rsidRPr="00B67BA7">
        <w:br/>
      </w:r>
    </w:p>
    <w:tbl>
      <w:tblPr>
        <w:tblStyle w:val="Tabellenraster"/>
        <w:tblW w:w="0" w:type="auto"/>
        <w:tblLook w:val="04A0" w:firstRow="1" w:lastRow="0" w:firstColumn="1" w:lastColumn="0" w:noHBand="0" w:noVBand="1"/>
      </w:tblPr>
      <w:tblGrid>
        <w:gridCol w:w="1759"/>
        <w:gridCol w:w="1769"/>
        <w:gridCol w:w="1768"/>
        <w:gridCol w:w="1771"/>
        <w:gridCol w:w="1768"/>
      </w:tblGrid>
      <w:tr w:rsidR="000A2866" w:rsidRPr="00B67BA7" w14:paraId="39BAB9F1" w14:textId="77777777" w:rsidTr="000A2866">
        <w:tc>
          <w:tcPr>
            <w:tcW w:w="1835" w:type="dxa"/>
            <w:tcBorders>
              <w:top w:val="single" w:sz="4" w:space="0" w:color="auto"/>
              <w:left w:val="single" w:sz="4" w:space="0" w:color="auto"/>
              <w:bottom w:val="single" w:sz="4" w:space="0" w:color="auto"/>
              <w:right w:val="single" w:sz="4" w:space="0" w:color="auto"/>
            </w:tcBorders>
            <w:hideMark/>
          </w:tcPr>
          <w:p w14:paraId="6A2C3C7F" w14:textId="77777777" w:rsidR="000A2866" w:rsidRPr="00B67BA7" w:rsidRDefault="000A2866" w:rsidP="000A2866">
            <w:pPr>
              <w:rPr>
                <w:b/>
              </w:rPr>
            </w:pPr>
            <w:r w:rsidRPr="00B67BA7">
              <w:rPr>
                <w:b/>
              </w:rPr>
              <w:t>Vorfeld</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3E19C07C" w14:textId="77777777" w:rsidR="000A2866" w:rsidRPr="00B67BA7" w:rsidRDefault="000A2866" w:rsidP="000A2866">
            <w:pPr>
              <w:rPr>
                <w:b/>
              </w:rPr>
            </w:pPr>
            <w:r w:rsidRPr="00B67BA7">
              <w:rPr>
                <w:b/>
              </w:rPr>
              <w:t>linke</w:t>
            </w:r>
            <w:r w:rsidRPr="00B67BA7">
              <w:rPr>
                <w:b/>
              </w:rPr>
              <w:br/>
              <w:t>Satzklammer</w:t>
            </w:r>
          </w:p>
        </w:tc>
        <w:tc>
          <w:tcPr>
            <w:tcW w:w="1835" w:type="dxa"/>
            <w:tcBorders>
              <w:top w:val="single" w:sz="4" w:space="0" w:color="auto"/>
              <w:left w:val="single" w:sz="4" w:space="0" w:color="auto"/>
              <w:bottom w:val="single" w:sz="4" w:space="0" w:color="auto"/>
              <w:right w:val="single" w:sz="4" w:space="0" w:color="auto"/>
            </w:tcBorders>
            <w:hideMark/>
          </w:tcPr>
          <w:p w14:paraId="7CFA218C" w14:textId="77777777" w:rsidR="000A2866" w:rsidRPr="00B67BA7" w:rsidRDefault="000A2866" w:rsidP="000A2866">
            <w:pPr>
              <w:rPr>
                <w:b/>
              </w:rPr>
            </w:pPr>
            <w:r w:rsidRPr="00B67BA7">
              <w:rPr>
                <w:b/>
              </w:rPr>
              <w:t>Mittelfeld</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22E5E329" w14:textId="77777777" w:rsidR="000A2866" w:rsidRPr="00B67BA7" w:rsidRDefault="000A2866" w:rsidP="000A2866">
            <w:pPr>
              <w:rPr>
                <w:b/>
              </w:rPr>
            </w:pPr>
            <w:r w:rsidRPr="00B67BA7">
              <w:rPr>
                <w:b/>
              </w:rPr>
              <w:t>rechte</w:t>
            </w:r>
            <w:r w:rsidRPr="00B67BA7">
              <w:rPr>
                <w:b/>
              </w:rPr>
              <w:br/>
              <w:t>Satzklammer</w:t>
            </w:r>
          </w:p>
        </w:tc>
        <w:tc>
          <w:tcPr>
            <w:tcW w:w="1835" w:type="dxa"/>
            <w:tcBorders>
              <w:top w:val="single" w:sz="4" w:space="0" w:color="auto"/>
              <w:left w:val="single" w:sz="4" w:space="0" w:color="auto"/>
              <w:bottom w:val="single" w:sz="4" w:space="0" w:color="auto"/>
              <w:right w:val="single" w:sz="4" w:space="0" w:color="auto"/>
            </w:tcBorders>
            <w:hideMark/>
          </w:tcPr>
          <w:p w14:paraId="68485390" w14:textId="77777777" w:rsidR="000A2866" w:rsidRPr="00B67BA7" w:rsidRDefault="000A2866" w:rsidP="000A2866">
            <w:pPr>
              <w:rPr>
                <w:b/>
              </w:rPr>
            </w:pPr>
            <w:r w:rsidRPr="00B67BA7">
              <w:rPr>
                <w:b/>
              </w:rPr>
              <w:t>Nachfeld</w:t>
            </w:r>
          </w:p>
        </w:tc>
      </w:tr>
      <w:tr w:rsidR="000A2866" w:rsidRPr="00B67BA7" w14:paraId="78913EC8" w14:textId="77777777" w:rsidTr="000A2866">
        <w:tc>
          <w:tcPr>
            <w:tcW w:w="1835" w:type="dxa"/>
            <w:tcBorders>
              <w:top w:val="single" w:sz="4" w:space="0" w:color="auto"/>
              <w:left w:val="single" w:sz="4" w:space="0" w:color="auto"/>
              <w:bottom w:val="single" w:sz="4" w:space="0" w:color="auto"/>
              <w:right w:val="single" w:sz="4" w:space="0" w:color="auto"/>
            </w:tcBorders>
            <w:hideMark/>
          </w:tcPr>
          <w:p w14:paraId="4B7C2B57" w14:textId="77777777" w:rsidR="000A2866" w:rsidRPr="00B67BA7" w:rsidRDefault="000A2866" w:rsidP="000A2866">
            <w:r w:rsidRPr="00B67BA7">
              <w:t>(1) Es</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75978BCF" w14:textId="77777777" w:rsidR="000A2866" w:rsidRPr="00B67BA7" w:rsidRDefault="000A2866" w:rsidP="000A2866">
            <w:r w:rsidRPr="00B67BA7">
              <w:t>er</w:t>
            </w:r>
            <w:r w:rsidRPr="00B67BA7">
              <w:rPr>
                <w:rFonts w:ascii="Calibri" w:hAnsi="Calibri" w:cs="Calibri"/>
              </w:rPr>
              <w:t>ſ</w:t>
            </w:r>
            <w:r w:rsidRPr="00B67BA7">
              <w:t>chein</w:t>
            </w:r>
          </w:p>
        </w:tc>
        <w:tc>
          <w:tcPr>
            <w:tcW w:w="1835" w:type="dxa"/>
            <w:tcBorders>
              <w:top w:val="single" w:sz="4" w:space="0" w:color="auto"/>
              <w:left w:val="single" w:sz="4" w:space="0" w:color="auto"/>
              <w:bottom w:val="single" w:sz="4" w:space="0" w:color="auto"/>
              <w:right w:val="single" w:sz="4" w:space="0" w:color="auto"/>
            </w:tcBorders>
            <w:hideMark/>
          </w:tcPr>
          <w:p w14:paraId="51DB70EB" w14:textId="77777777" w:rsidR="000A2866" w:rsidRPr="00B67BA7" w:rsidRDefault="000A2866" w:rsidP="000A2866">
            <w:r w:rsidRPr="00B67BA7">
              <w:t xml:space="preserve">aber im </w:t>
            </w:r>
            <w:r w:rsidRPr="00E46F5F">
              <w:rPr>
                <w:b/>
                <w:bCs/>
                <w:color w:val="0028A5" w:themeColor="accent1"/>
              </w:rPr>
              <w:t>der Engel des herren</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tcPr>
          <w:p w14:paraId="6A87D6CA" w14:textId="77777777" w:rsidR="000A2866" w:rsidRPr="00B67BA7" w:rsidRDefault="000A2866" w:rsidP="000A2866"/>
        </w:tc>
        <w:tc>
          <w:tcPr>
            <w:tcW w:w="1835" w:type="dxa"/>
            <w:tcBorders>
              <w:top w:val="single" w:sz="4" w:space="0" w:color="auto"/>
              <w:left w:val="single" w:sz="4" w:space="0" w:color="auto"/>
              <w:bottom w:val="single" w:sz="4" w:space="0" w:color="auto"/>
              <w:right w:val="single" w:sz="4" w:space="0" w:color="auto"/>
            </w:tcBorders>
          </w:tcPr>
          <w:p w14:paraId="7847E10A" w14:textId="77777777" w:rsidR="000A2866" w:rsidRPr="00B67BA7" w:rsidRDefault="000A2866" w:rsidP="000A2866"/>
        </w:tc>
      </w:tr>
      <w:tr w:rsidR="000A2866" w:rsidRPr="00B67BA7" w14:paraId="57533187" w14:textId="77777777" w:rsidTr="000A2866">
        <w:tc>
          <w:tcPr>
            <w:tcW w:w="1835" w:type="dxa"/>
            <w:tcBorders>
              <w:top w:val="single" w:sz="4" w:space="0" w:color="auto"/>
              <w:left w:val="single" w:sz="4" w:space="0" w:color="auto"/>
              <w:bottom w:val="single" w:sz="4" w:space="0" w:color="auto"/>
              <w:right w:val="single" w:sz="4" w:space="0" w:color="auto"/>
            </w:tcBorders>
            <w:hideMark/>
          </w:tcPr>
          <w:p w14:paraId="77226C20" w14:textId="77777777" w:rsidR="000A2866" w:rsidRPr="00B67BA7" w:rsidRDefault="000A2866" w:rsidP="000A2866">
            <w:r w:rsidRPr="00B67BA7">
              <w:t>Es</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7E9AEFFF" w14:textId="77777777" w:rsidR="000A2866" w:rsidRPr="00B67BA7" w:rsidRDefault="000A2866" w:rsidP="000A2866">
            <w:r w:rsidRPr="00B67BA7">
              <w:t>erschien</w:t>
            </w:r>
          </w:p>
        </w:tc>
        <w:tc>
          <w:tcPr>
            <w:tcW w:w="1835" w:type="dxa"/>
            <w:tcBorders>
              <w:top w:val="single" w:sz="4" w:space="0" w:color="auto"/>
              <w:left w:val="single" w:sz="4" w:space="0" w:color="auto"/>
              <w:bottom w:val="single" w:sz="4" w:space="0" w:color="auto"/>
              <w:right w:val="single" w:sz="4" w:space="0" w:color="auto"/>
            </w:tcBorders>
            <w:hideMark/>
          </w:tcPr>
          <w:p w14:paraId="18F60AE4" w14:textId="77777777" w:rsidR="000A2866" w:rsidRPr="00B67BA7" w:rsidRDefault="000A2866" w:rsidP="000A2866">
            <w:r w:rsidRPr="00B67BA7">
              <w:t>aber ihm der Engel des Herrn</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tcPr>
          <w:p w14:paraId="320C8D0B" w14:textId="77777777" w:rsidR="000A2866" w:rsidRPr="00B67BA7" w:rsidRDefault="000A2866" w:rsidP="000A2866"/>
        </w:tc>
        <w:tc>
          <w:tcPr>
            <w:tcW w:w="1835" w:type="dxa"/>
            <w:tcBorders>
              <w:top w:val="single" w:sz="4" w:space="0" w:color="auto"/>
              <w:left w:val="single" w:sz="4" w:space="0" w:color="auto"/>
              <w:bottom w:val="single" w:sz="4" w:space="0" w:color="auto"/>
              <w:right w:val="single" w:sz="4" w:space="0" w:color="auto"/>
            </w:tcBorders>
          </w:tcPr>
          <w:p w14:paraId="268BAC06" w14:textId="77777777" w:rsidR="000A2866" w:rsidRPr="00B67BA7" w:rsidRDefault="000A2866" w:rsidP="000A2866"/>
        </w:tc>
      </w:tr>
      <w:tr w:rsidR="000A2866" w:rsidRPr="00B67BA7" w14:paraId="2EFABEFB" w14:textId="77777777" w:rsidTr="000A2866">
        <w:tc>
          <w:tcPr>
            <w:tcW w:w="1835" w:type="dxa"/>
            <w:tcBorders>
              <w:top w:val="single" w:sz="4" w:space="0" w:color="auto"/>
              <w:left w:val="single" w:sz="4" w:space="0" w:color="auto"/>
              <w:bottom w:val="single" w:sz="4" w:space="0" w:color="auto"/>
              <w:right w:val="single" w:sz="4" w:space="0" w:color="auto"/>
            </w:tcBorders>
            <w:hideMark/>
          </w:tcPr>
          <w:p w14:paraId="2D9FEF98" w14:textId="77777777" w:rsidR="000A2866" w:rsidRPr="00B67BA7" w:rsidRDefault="000A2866" w:rsidP="000A2866">
            <w:r w:rsidRPr="00B67BA7">
              <w:t>(2) Ihm</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6BB7751B" w14:textId="77777777" w:rsidR="000A2866" w:rsidRPr="00B67BA7" w:rsidRDefault="000A2866" w:rsidP="000A2866">
            <w:r w:rsidRPr="00B67BA7">
              <w:t>erschien</w:t>
            </w:r>
          </w:p>
        </w:tc>
        <w:tc>
          <w:tcPr>
            <w:tcW w:w="1835" w:type="dxa"/>
            <w:tcBorders>
              <w:top w:val="single" w:sz="4" w:space="0" w:color="auto"/>
              <w:left w:val="single" w:sz="4" w:space="0" w:color="auto"/>
              <w:bottom w:val="single" w:sz="4" w:space="0" w:color="auto"/>
              <w:right w:val="single" w:sz="4" w:space="0" w:color="auto"/>
            </w:tcBorders>
            <w:hideMark/>
          </w:tcPr>
          <w:p w14:paraId="7814734F" w14:textId="77777777" w:rsidR="000A2866" w:rsidRPr="00B67BA7" w:rsidRDefault="000A2866" w:rsidP="000A2866">
            <w:r w:rsidRPr="00B67BA7">
              <w:t xml:space="preserve">aber </w:t>
            </w:r>
            <w:r w:rsidRPr="009A62F5">
              <w:rPr>
                <w:b/>
                <w:bCs/>
                <w:color w:val="0028A5" w:themeColor="accent1"/>
              </w:rPr>
              <w:t>der Engel des Herrn</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tcPr>
          <w:p w14:paraId="43988A1F" w14:textId="77777777" w:rsidR="000A2866" w:rsidRPr="00B67BA7" w:rsidRDefault="000A2866" w:rsidP="000A2866"/>
        </w:tc>
        <w:tc>
          <w:tcPr>
            <w:tcW w:w="1835" w:type="dxa"/>
            <w:tcBorders>
              <w:top w:val="single" w:sz="4" w:space="0" w:color="auto"/>
              <w:left w:val="single" w:sz="4" w:space="0" w:color="auto"/>
              <w:bottom w:val="single" w:sz="4" w:space="0" w:color="auto"/>
              <w:right w:val="single" w:sz="4" w:space="0" w:color="auto"/>
            </w:tcBorders>
          </w:tcPr>
          <w:p w14:paraId="4DF79ACE" w14:textId="77777777" w:rsidR="000A2866" w:rsidRPr="00B67BA7" w:rsidRDefault="000A2866" w:rsidP="000A2866"/>
        </w:tc>
      </w:tr>
    </w:tbl>
    <w:p w14:paraId="647D7D78" w14:textId="77777777" w:rsidR="000A2866" w:rsidRPr="00B67BA7" w:rsidRDefault="000A2866" w:rsidP="000A2866"/>
    <w:tbl>
      <w:tblPr>
        <w:tblStyle w:val="Tabellenraster"/>
        <w:tblW w:w="0" w:type="auto"/>
        <w:tblLook w:val="04A0" w:firstRow="1" w:lastRow="0" w:firstColumn="1" w:lastColumn="0" w:noHBand="0" w:noVBand="1"/>
      </w:tblPr>
      <w:tblGrid>
        <w:gridCol w:w="1778"/>
        <w:gridCol w:w="1769"/>
        <w:gridCol w:w="1778"/>
        <w:gridCol w:w="1760"/>
        <w:gridCol w:w="1750"/>
      </w:tblGrid>
      <w:tr w:rsidR="000A2866" w:rsidRPr="00B67BA7" w14:paraId="10439EC3" w14:textId="77777777" w:rsidTr="000A2866">
        <w:tc>
          <w:tcPr>
            <w:tcW w:w="1835" w:type="dxa"/>
            <w:tcBorders>
              <w:top w:val="single" w:sz="4" w:space="0" w:color="auto"/>
              <w:left w:val="single" w:sz="4" w:space="0" w:color="auto"/>
              <w:bottom w:val="single" w:sz="4" w:space="0" w:color="auto"/>
              <w:right w:val="single" w:sz="4" w:space="0" w:color="auto"/>
            </w:tcBorders>
            <w:hideMark/>
          </w:tcPr>
          <w:p w14:paraId="3D436013" w14:textId="77777777" w:rsidR="000A2866" w:rsidRPr="00B67BA7" w:rsidRDefault="000A2866" w:rsidP="000A2866">
            <w:r w:rsidRPr="00B67BA7">
              <w:t>(1) vnd es</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5CC99FED" w14:textId="77777777" w:rsidR="000A2866" w:rsidRPr="00B67BA7" w:rsidRDefault="000A2866" w:rsidP="000A2866">
            <w:r w:rsidRPr="00B67BA7">
              <w:t>kam</w:t>
            </w:r>
          </w:p>
        </w:tc>
        <w:tc>
          <w:tcPr>
            <w:tcW w:w="1835" w:type="dxa"/>
            <w:tcBorders>
              <w:top w:val="single" w:sz="4" w:space="0" w:color="auto"/>
              <w:left w:val="single" w:sz="4" w:space="0" w:color="auto"/>
              <w:bottom w:val="single" w:sz="4" w:space="0" w:color="auto"/>
              <w:right w:val="single" w:sz="4" w:space="0" w:color="auto"/>
            </w:tcBorders>
            <w:hideMark/>
          </w:tcPr>
          <w:p w14:paraId="3E093DEF" w14:textId="77777777" w:rsidR="000A2866" w:rsidRPr="00B67BA7" w:rsidRDefault="000A2866" w:rsidP="000A2866">
            <w:r w:rsidRPr="00B67BA7">
              <w:t xml:space="preserve">in </w:t>
            </w:r>
            <w:r w:rsidRPr="009A62F5">
              <w:rPr>
                <w:b/>
                <w:bCs/>
                <w:color w:val="0028A5" w:themeColor="accent1"/>
              </w:rPr>
              <w:t>eyn forcht</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0399D6D0" w14:textId="77777777" w:rsidR="000A2866" w:rsidRPr="00B67BA7" w:rsidRDefault="000A2866" w:rsidP="000A2866">
            <w:r w:rsidRPr="00B67BA7">
              <w:t>an</w:t>
            </w:r>
          </w:p>
        </w:tc>
        <w:tc>
          <w:tcPr>
            <w:tcW w:w="1835" w:type="dxa"/>
            <w:tcBorders>
              <w:top w:val="single" w:sz="4" w:space="0" w:color="auto"/>
              <w:left w:val="single" w:sz="4" w:space="0" w:color="auto"/>
              <w:bottom w:val="single" w:sz="4" w:space="0" w:color="auto"/>
              <w:right w:val="single" w:sz="4" w:space="0" w:color="auto"/>
            </w:tcBorders>
          </w:tcPr>
          <w:p w14:paraId="3FD2AD00" w14:textId="77777777" w:rsidR="000A2866" w:rsidRPr="00B67BA7" w:rsidRDefault="000A2866" w:rsidP="000A2866"/>
        </w:tc>
      </w:tr>
      <w:tr w:rsidR="000A2866" w:rsidRPr="00B67BA7" w14:paraId="27B805D9" w14:textId="77777777" w:rsidTr="000A2866">
        <w:tc>
          <w:tcPr>
            <w:tcW w:w="1835" w:type="dxa"/>
            <w:tcBorders>
              <w:top w:val="single" w:sz="4" w:space="0" w:color="auto"/>
              <w:left w:val="single" w:sz="4" w:space="0" w:color="auto"/>
              <w:bottom w:val="single" w:sz="4" w:space="0" w:color="auto"/>
              <w:right w:val="single" w:sz="4" w:space="0" w:color="auto"/>
            </w:tcBorders>
            <w:hideMark/>
          </w:tcPr>
          <w:p w14:paraId="0D2E5671" w14:textId="77777777" w:rsidR="000A2866" w:rsidRPr="00B67BA7" w:rsidRDefault="000A2866" w:rsidP="000A2866">
            <w:r w:rsidRPr="00B67BA7">
              <w:lastRenderedPageBreak/>
              <w:t>und es</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45B6D7FC" w14:textId="77777777" w:rsidR="000A2866" w:rsidRPr="00B67BA7" w:rsidRDefault="000A2866" w:rsidP="000A2866">
            <w:r w:rsidRPr="00B67BA7">
              <w:t>kam</w:t>
            </w:r>
          </w:p>
        </w:tc>
        <w:tc>
          <w:tcPr>
            <w:tcW w:w="1835" w:type="dxa"/>
            <w:tcBorders>
              <w:top w:val="single" w:sz="4" w:space="0" w:color="auto"/>
              <w:left w:val="single" w:sz="4" w:space="0" w:color="auto"/>
              <w:bottom w:val="single" w:sz="4" w:space="0" w:color="auto"/>
              <w:right w:val="single" w:sz="4" w:space="0" w:color="auto"/>
            </w:tcBorders>
            <w:hideMark/>
          </w:tcPr>
          <w:p w14:paraId="1288BB76" w14:textId="77777777" w:rsidR="000A2866" w:rsidRPr="00B67BA7" w:rsidRDefault="000A2866" w:rsidP="000A2866">
            <w:r w:rsidRPr="00B67BA7">
              <w:t>ihn eine Furcht</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228C5A56" w14:textId="77777777" w:rsidR="000A2866" w:rsidRPr="00B67BA7" w:rsidRDefault="000A2866" w:rsidP="000A2866">
            <w:r w:rsidRPr="00B67BA7">
              <w:t>an</w:t>
            </w:r>
          </w:p>
        </w:tc>
        <w:tc>
          <w:tcPr>
            <w:tcW w:w="1835" w:type="dxa"/>
            <w:tcBorders>
              <w:top w:val="single" w:sz="4" w:space="0" w:color="auto"/>
              <w:left w:val="single" w:sz="4" w:space="0" w:color="auto"/>
              <w:bottom w:val="single" w:sz="4" w:space="0" w:color="auto"/>
              <w:right w:val="single" w:sz="4" w:space="0" w:color="auto"/>
            </w:tcBorders>
          </w:tcPr>
          <w:p w14:paraId="7D725F1E" w14:textId="77777777" w:rsidR="000A2866" w:rsidRPr="00B67BA7" w:rsidRDefault="000A2866" w:rsidP="000A2866"/>
        </w:tc>
      </w:tr>
      <w:tr w:rsidR="000A2866" w:rsidRPr="00B67BA7" w14:paraId="1EBC914F" w14:textId="77777777" w:rsidTr="000A2866">
        <w:tc>
          <w:tcPr>
            <w:tcW w:w="1835" w:type="dxa"/>
            <w:tcBorders>
              <w:top w:val="single" w:sz="4" w:space="0" w:color="auto"/>
              <w:left w:val="single" w:sz="4" w:space="0" w:color="auto"/>
              <w:bottom w:val="single" w:sz="4" w:space="0" w:color="auto"/>
              <w:right w:val="single" w:sz="4" w:space="0" w:color="auto"/>
            </w:tcBorders>
            <w:hideMark/>
          </w:tcPr>
          <w:p w14:paraId="59C52AB9" w14:textId="77777777" w:rsidR="000A2866" w:rsidRPr="00B67BA7" w:rsidRDefault="000A2866" w:rsidP="000A2866">
            <w:r w:rsidRPr="00B67BA7">
              <w:t xml:space="preserve">(2) </w:t>
            </w:r>
            <w:r w:rsidRPr="009A62F5">
              <w:rPr>
                <w:b/>
                <w:bCs/>
                <w:color w:val="0028A5" w:themeColor="accent1"/>
              </w:rPr>
              <w:t>Eine furcht</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7C04F3B0" w14:textId="77777777" w:rsidR="000A2866" w:rsidRPr="00B67BA7" w:rsidRDefault="000A2866" w:rsidP="000A2866">
            <w:r w:rsidRPr="00B67BA7">
              <w:t>kam</w:t>
            </w:r>
          </w:p>
        </w:tc>
        <w:tc>
          <w:tcPr>
            <w:tcW w:w="1835" w:type="dxa"/>
            <w:tcBorders>
              <w:top w:val="single" w:sz="4" w:space="0" w:color="auto"/>
              <w:left w:val="single" w:sz="4" w:space="0" w:color="auto"/>
              <w:bottom w:val="single" w:sz="4" w:space="0" w:color="auto"/>
              <w:right w:val="single" w:sz="4" w:space="0" w:color="auto"/>
            </w:tcBorders>
            <w:hideMark/>
          </w:tcPr>
          <w:p w14:paraId="6505AA23" w14:textId="77777777" w:rsidR="000A2866" w:rsidRPr="00B67BA7" w:rsidRDefault="000A2866" w:rsidP="000A2866">
            <w:r w:rsidRPr="00B67BA7">
              <w:t>ihn</w:t>
            </w:r>
          </w:p>
        </w:tc>
        <w:tc>
          <w:tcPr>
            <w:tcW w:w="1835" w:type="dxa"/>
            <w:tcBorders>
              <w:top w:val="single" w:sz="4" w:space="0" w:color="auto"/>
              <w:left w:val="single" w:sz="4" w:space="0" w:color="auto"/>
              <w:bottom w:val="single" w:sz="4" w:space="0" w:color="auto"/>
              <w:right w:val="single" w:sz="4" w:space="0" w:color="auto"/>
            </w:tcBorders>
            <w:shd w:val="clear" w:color="auto" w:fill="DAF4F9" w:themeFill="accent2" w:themeFillTint="33"/>
            <w:hideMark/>
          </w:tcPr>
          <w:p w14:paraId="255CDCA7" w14:textId="77777777" w:rsidR="000A2866" w:rsidRPr="00B67BA7" w:rsidRDefault="000A2866" w:rsidP="000A2866">
            <w:r w:rsidRPr="00B67BA7">
              <w:t>an</w:t>
            </w:r>
          </w:p>
        </w:tc>
        <w:tc>
          <w:tcPr>
            <w:tcW w:w="1835" w:type="dxa"/>
            <w:tcBorders>
              <w:top w:val="single" w:sz="4" w:space="0" w:color="auto"/>
              <w:left w:val="single" w:sz="4" w:space="0" w:color="auto"/>
              <w:bottom w:val="single" w:sz="4" w:space="0" w:color="auto"/>
              <w:right w:val="single" w:sz="4" w:space="0" w:color="auto"/>
            </w:tcBorders>
          </w:tcPr>
          <w:p w14:paraId="7689C7A2" w14:textId="77777777" w:rsidR="000A2866" w:rsidRPr="00B67BA7" w:rsidRDefault="000A2866" w:rsidP="000A2866"/>
        </w:tc>
      </w:tr>
    </w:tbl>
    <w:p w14:paraId="52FAC4DE" w14:textId="77777777" w:rsidR="000A2866" w:rsidRPr="00B67BA7" w:rsidRDefault="000A2866" w:rsidP="000A2866"/>
    <w:p w14:paraId="17FC212A" w14:textId="68104382" w:rsidR="000A2866" w:rsidRPr="00B67BA7" w:rsidRDefault="000A2866" w:rsidP="00431B98">
      <w:pPr>
        <w:pStyle w:val="berschrift2"/>
      </w:pPr>
      <w:r w:rsidRPr="00B67BA7">
        <w:t>Ziele der Einheit</w:t>
      </w:r>
    </w:p>
    <w:p w14:paraId="3E9105A0" w14:textId="77777777" w:rsidR="000A2866" w:rsidRPr="00B67BA7" w:rsidRDefault="000A2866" w:rsidP="000A2866">
      <w:pPr>
        <w:numPr>
          <w:ilvl w:val="0"/>
          <w:numId w:val="32"/>
        </w:numPr>
      </w:pPr>
      <w:r w:rsidRPr="00B67BA7">
        <w:t>Die S:S lernen, wie historische Quellen zu analysieren und einzuordnen sind.</w:t>
      </w:r>
    </w:p>
    <w:p w14:paraId="5C91A766" w14:textId="77777777" w:rsidR="000A2866" w:rsidRPr="00B67BA7" w:rsidRDefault="000A2866" w:rsidP="000A2866">
      <w:pPr>
        <w:numPr>
          <w:ilvl w:val="0"/>
          <w:numId w:val="32"/>
        </w:numPr>
      </w:pPr>
      <w:r w:rsidRPr="00B67BA7">
        <w:t>Die S:S lernen, über Wortformen / Zusammenhänge zwischen standardsprachlichen und dialektalen Formen nachzudenken.</w:t>
      </w:r>
    </w:p>
    <w:p w14:paraId="5ACFD529" w14:textId="77777777" w:rsidR="000A2866" w:rsidRPr="00B67BA7" w:rsidRDefault="000A2866" w:rsidP="000A2866">
      <w:pPr>
        <w:numPr>
          <w:ilvl w:val="0"/>
          <w:numId w:val="32"/>
        </w:numPr>
      </w:pPr>
      <w:r w:rsidRPr="00B67BA7">
        <w:t>Die S:S erkennen, dass auch Grammatik, i.e. Wortformen, Satzstrukturen sich verändern und nicht immer gleich bleiben.</w:t>
      </w:r>
    </w:p>
    <w:p w14:paraId="431F3620" w14:textId="77777777" w:rsidR="000A2866" w:rsidRPr="00B67BA7" w:rsidRDefault="000A2866" w:rsidP="000A2866"/>
    <w:p w14:paraId="7E87BD29" w14:textId="7BA09145" w:rsidR="0045658B" w:rsidRPr="00B67BA7" w:rsidRDefault="00370812" w:rsidP="00C4740F">
      <w:r w:rsidRPr="00B67BA7">
        <w:t xml:space="preserve">Stichwörter aus </w:t>
      </w:r>
      <w:r w:rsidR="00C654AD" w:rsidRPr="00B67BA7">
        <w:t xml:space="preserve">dem «Rahmenlehrplan Gymnasiale Maturitätsschulen» </w:t>
      </w:r>
      <w:r w:rsidR="0045658B" w:rsidRPr="00B67BA7">
        <w:t>(</w:t>
      </w:r>
      <w:r w:rsidR="00C654AD" w:rsidRPr="00B67BA7">
        <w:t>RLP</w:t>
      </w:r>
      <w:r w:rsidR="0045658B" w:rsidRPr="00B67BA7">
        <w:t>) 2024:</w:t>
      </w:r>
    </w:p>
    <w:p w14:paraId="5661517E" w14:textId="1E21B643" w:rsidR="00370812" w:rsidRPr="00B67BA7" w:rsidRDefault="0045658B" w:rsidP="00C4740F">
      <w:r w:rsidRPr="00B67BA7">
        <w:t>S. 28: «Sprache als vielschichtiges System untersuchen und begreifen (BfKA);»</w:t>
      </w:r>
    </w:p>
    <w:p w14:paraId="132936E3" w14:textId="166875AE" w:rsidR="0045658B" w:rsidRPr="00B67BA7" w:rsidRDefault="00FA4A08" w:rsidP="00C4740F">
      <w:r w:rsidRPr="00B67BA7">
        <w:t>S. 28: «Phänomene des Sprachwandels erklären, und Texte, die früheren Entwicklungsstufen der deutschen Sprache angehören, unterscheiden.»</w:t>
      </w:r>
    </w:p>
    <w:p w14:paraId="273FC1B3" w14:textId="2663FC76" w:rsidR="00C27768" w:rsidRPr="00B67BA7" w:rsidRDefault="005E6610" w:rsidP="00C4740F">
      <w:r w:rsidRPr="00B67BA7">
        <w:t xml:space="preserve">S. 29: «literarische Werke in ihren kulturhistorischen Hintergrund einbetten;» </w:t>
      </w:r>
      <w:r w:rsidR="004B7494" w:rsidRPr="00B67BA7">
        <w:t xml:space="preserve">Die </w:t>
      </w:r>
      <w:r w:rsidRPr="00B67BA7">
        <w:t>Bibel ist zwar kein literarisches Werk, aber auch Sachtext</w:t>
      </w:r>
      <w:r w:rsidR="004B7494" w:rsidRPr="00B67BA7">
        <w:t>e</w:t>
      </w:r>
      <w:r w:rsidRPr="00B67BA7">
        <w:t xml:space="preserve"> lassen sich kulturhistorisch</w:t>
      </w:r>
      <w:r w:rsidR="00FF2211" w:rsidRPr="00B67BA7">
        <w:t xml:space="preserve"> einordnen.</w:t>
      </w:r>
    </w:p>
    <w:p w14:paraId="472F22BB" w14:textId="36CE65B7" w:rsidR="00FF2211" w:rsidRPr="00B67BA7" w:rsidRDefault="007F4A7B" w:rsidP="00C4740F">
      <w:r w:rsidRPr="00B67BA7">
        <w:t xml:space="preserve">S. </w:t>
      </w:r>
      <w:r w:rsidR="00D26815" w:rsidRPr="00B67BA7">
        <w:t>27</w:t>
      </w:r>
      <w:r w:rsidRPr="00B67BA7">
        <w:t xml:space="preserve">: </w:t>
      </w:r>
      <w:r w:rsidR="00D26815" w:rsidRPr="00B67BA7">
        <w:t>überfachliche Kompetenzen «</w:t>
      </w:r>
      <w:r w:rsidR="006642F4" w:rsidRPr="00B67BA7">
        <w:t>recherchierte Informationen auf ihre Relevanz, Aussagekraft und Zuverlässigkeit hin überprüfen (Informationsstrategien)</w:t>
      </w:r>
      <w:r w:rsidR="00D26815" w:rsidRPr="00B67BA7">
        <w:t xml:space="preserve">», vgl. bei Maturarbeit S. </w:t>
      </w:r>
      <w:r w:rsidR="009265A5" w:rsidRPr="00B67BA7">
        <w:t xml:space="preserve">108 </w:t>
      </w:r>
      <w:r w:rsidR="00493D67" w:rsidRPr="00B67BA7">
        <w:t>«</w:t>
      </w:r>
      <w:r w:rsidRPr="00B67BA7">
        <w:t>v</w:t>
      </w:r>
      <w:r w:rsidR="00493D67" w:rsidRPr="00B67BA7">
        <w:t>erschiedene Techniken der Recherche anwenden und Informationen beschaffen (WP);»</w:t>
      </w:r>
      <w:r w:rsidR="00376F03" w:rsidRPr="00B67BA7">
        <w:t xml:space="preserve"> Diese Kompetenzen lassen sich mit jedem Thema verbinden.</w:t>
      </w:r>
    </w:p>
    <w:p w14:paraId="30798473" w14:textId="77777777" w:rsidR="004B1BCA" w:rsidRPr="00B67BA7" w:rsidRDefault="004B1BCA" w:rsidP="00C4740F"/>
    <w:p w14:paraId="51693AA1" w14:textId="54A47E19" w:rsidR="00DE70E3" w:rsidRPr="00B67BA7" w:rsidRDefault="00E84A12" w:rsidP="00C4740F">
      <w:r w:rsidRPr="00B67BA7">
        <w:t>LP 17 Gymnasium Bern</w:t>
      </w:r>
      <w:r w:rsidR="000D5C63" w:rsidRPr="00B67BA7">
        <w:t xml:space="preserve"> (</w:t>
      </w:r>
      <w:r w:rsidR="00501774" w:rsidRPr="00B67BA7">
        <w:t>2016</w:t>
      </w:r>
      <w:r w:rsidR="000D5C63" w:rsidRPr="00B67BA7">
        <w:t>)</w:t>
      </w:r>
      <w:r w:rsidR="00A5449B" w:rsidRPr="00B67BA7">
        <w:t>:</w:t>
      </w:r>
      <w:r w:rsidRPr="00B67BA7">
        <w:br/>
        <w:t xml:space="preserve">S. </w:t>
      </w:r>
      <w:r w:rsidR="00416FAE" w:rsidRPr="00B67BA7">
        <w:t>23</w:t>
      </w:r>
      <w:r w:rsidRPr="00B67BA7">
        <w:t>: «</w:t>
      </w:r>
      <w:r w:rsidR="00DE70E3" w:rsidRPr="00B67BA7">
        <w:t>befassen sich mit Phänomenen des Sprachwandels</w:t>
      </w:r>
      <w:r w:rsidRPr="00B67BA7">
        <w:t>»</w:t>
      </w:r>
    </w:p>
    <w:p w14:paraId="3BC63907" w14:textId="77777777" w:rsidR="00EF6FEF" w:rsidRPr="00B67BA7" w:rsidRDefault="00EF6FEF" w:rsidP="00C4740F"/>
    <w:p w14:paraId="3A031009" w14:textId="7B002CCC" w:rsidR="00EF6FEF" w:rsidRPr="00B67BA7" w:rsidRDefault="00EF6FEF" w:rsidP="00C4740F">
      <w:r w:rsidRPr="00B67BA7">
        <w:t xml:space="preserve">LP </w:t>
      </w:r>
      <w:r w:rsidR="000D5C63" w:rsidRPr="00B67BA7">
        <w:t xml:space="preserve">Gymnasium </w:t>
      </w:r>
      <w:r w:rsidRPr="00B67BA7">
        <w:t>Olten, Solothurn</w:t>
      </w:r>
      <w:r w:rsidR="000D5C63" w:rsidRPr="00B67BA7">
        <w:t xml:space="preserve"> 2014 (aktualisiert 2022)</w:t>
      </w:r>
      <w:r w:rsidRPr="00B67BA7">
        <w:t>:</w:t>
      </w:r>
      <w:r w:rsidRPr="00B67BA7">
        <w:br/>
        <w:t>S. 116: «erkennen – unter Umständen parallel zur Literaturgeschichte – Aspekte des Wandels der deutschen Sprache (z. B. Lautverschiebungen, Sprache und Nationalstaatsbildung)»</w:t>
      </w:r>
    </w:p>
    <w:p w14:paraId="589BFC0C" w14:textId="22ECF704" w:rsidR="00E3291C" w:rsidRPr="00B67BA7" w:rsidRDefault="00E3291C" w:rsidP="00E3291C">
      <w:pPr>
        <w:pStyle w:val="berschrift2"/>
      </w:pPr>
      <w:r w:rsidRPr="00B67BA7">
        <w:t xml:space="preserve">Ideen </w:t>
      </w:r>
      <w:r w:rsidR="001774C8">
        <w:t xml:space="preserve">zur </w:t>
      </w:r>
      <w:r w:rsidRPr="00B67BA7">
        <w:t>Didaktisierung</w:t>
      </w:r>
    </w:p>
    <w:p w14:paraId="5B88B93B" w14:textId="7CC79435" w:rsidR="000C5504" w:rsidRPr="00B67BA7" w:rsidRDefault="000571DD" w:rsidP="00C4740F">
      <w:r w:rsidRPr="00B67BA7">
        <w:t xml:space="preserve">Einbetten in </w:t>
      </w:r>
      <w:r w:rsidR="00655E7F" w:rsidRPr="00B67BA7">
        <w:t xml:space="preserve">eine Lektionenreihe zu </w:t>
      </w:r>
      <w:r w:rsidRPr="00B67BA7">
        <w:t>«</w:t>
      </w:r>
      <w:r w:rsidR="004D47CB" w:rsidRPr="00B67BA7">
        <w:t xml:space="preserve">Die </w:t>
      </w:r>
      <w:r w:rsidR="007936DD" w:rsidRPr="00B67BA7">
        <w:t>Biografie</w:t>
      </w:r>
      <w:r w:rsidRPr="00B67BA7">
        <w:t xml:space="preserve"> des Deutschen»</w:t>
      </w:r>
      <w:r w:rsidR="006037F9" w:rsidRPr="00B67BA7">
        <w:t xml:space="preserve">, </w:t>
      </w:r>
      <w:r w:rsidR="00416007" w:rsidRPr="00B67BA7">
        <w:t xml:space="preserve">diese Lektionenreihe soll </w:t>
      </w:r>
      <w:r w:rsidR="00D07DE0" w:rsidRPr="00B67BA7">
        <w:t xml:space="preserve">neben der Textarbeit </w:t>
      </w:r>
      <w:r w:rsidR="00416007" w:rsidRPr="00B67BA7">
        <w:t>Fragen beantworten</w:t>
      </w:r>
      <w:r w:rsidR="00D07DE0" w:rsidRPr="00B67BA7">
        <w:t xml:space="preserve"> wie</w:t>
      </w:r>
      <w:r w:rsidR="00416007" w:rsidRPr="00B67BA7">
        <w:t>:</w:t>
      </w:r>
    </w:p>
    <w:p w14:paraId="6F38C972" w14:textId="477AB378" w:rsidR="00416007" w:rsidRPr="00B67BA7" w:rsidRDefault="00416007" w:rsidP="000C5504">
      <w:pPr>
        <w:pStyle w:val="Listenabsatz"/>
        <w:numPr>
          <w:ilvl w:val="0"/>
          <w:numId w:val="26"/>
        </w:numPr>
      </w:pPr>
      <w:r w:rsidRPr="00B67BA7">
        <w:t>Wie alt ist das Deutsche eigentlich?</w:t>
      </w:r>
    </w:p>
    <w:p w14:paraId="63051726" w14:textId="77777777" w:rsidR="000C5504" w:rsidRPr="00B67BA7" w:rsidRDefault="004329F2" w:rsidP="00606E20">
      <w:pPr>
        <w:pStyle w:val="Listenabsatz"/>
        <w:numPr>
          <w:ilvl w:val="0"/>
          <w:numId w:val="26"/>
        </w:numPr>
      </w:pPr>
      <w:r w:rsidRPr="00B67BA7">
        <w:t xml:space="preserve">Wo wurde </w:t>
      </w:r>
      <w:r w:rsidR="006509BE" w:rsidRPr="00B67BA7">
        <w:t>D</w:t>
      </w:r>
      <w:r w:rsidRPr="00B67BA7">
        <w:t xml:space="preserve">eutsch </w:t>
      </w:r>
      <w:r w:rsidR="006509BE" w:rsidRPr="00B67BA7">
        <w:t>gesprochen? (</w:t>
      </w:r>
      <w:r w:rsidR="00DE4959" w:rsidRPr="00B67BA7">
        <w:t xml:space="preserve">hochdeutsches </w:t>
      </w:r>
      <w:r w:rsidR="006509BE" w:rsidRPr="00B67BA7">
        <w:t>Sprachgebiet</w:t>
      </w:r>
      <w:r w:rsidR="00933785" w:rsidRPr="00B67BA7">
        <w:t xml:space="preserve"> anhand der Bibeltexte abstecken: Tatian </w:t>
      </w:r>
      <w:r w:rsidR="00DE4959" w:rsidRPr="00B67BA7">
        <w:t>– Fulda, Beheim – Halle, Druck – Basel</w:t>
      </w:r>
      <w:r w:rsidR="006509BE" w:rsidRPr="00B67BA7">
        <w:t>)</w:t>
      </w:r>
    </w:p>
    <w:p w14:paraId="485B743C" w14:textId="77777777" w:rsidR="00D07DE0" w:rsidRPr="00B67BA7" w:rsidRDefault="00D07DE0" w:rsidP="00D07DE0">
      <w:pPr>
        <w:pStyle w:val="Listenabsatz"/>
        <w:numPr>
          <w:ilvl w:val="0"/>
          <w:numId w:val="26"/>
        </w:numPr>
      </w:pPr>
      <w:r w:rsidRPr="00B67BA7">
        <w:t xml:space="preserve">Was heisst </w:t>
      </w:r>
      <w:r w:rsidRPr="00B67BA7">
        <w:rPr>
          <w:i/>
        </w:rPr>
        <w:t>deutsch</w:t>
      </w:r>
      <w:r w:rsidRPr="00B67BA7">
        <w:t>?</w:t>
      </w:r>
    </w:p>
    <w:p w14:paraId="2D9FB5F7" w14:textId="313A8774" w:rsidR="000C5504" w:rsidRPr="00B67BA7" w:rsidRDefault="00044761" w:rsidP="007D2136">
      <w:pPr>
        <w:pStyle w:val="Listenabsatz"/>
        <w:numPr>
          <w:ilvl w:val="0"/>
          <w:numId w:val="26"/>
        </w:numPr>
      </w:pPr>
      <w:r w:rsidRPr="00B67BA7">
        <w:t>Teil-</w:t>
      </w:r>
      <w:r w:rsidR="000C5504" w:rsidRPr="00B67BA7">
        <w:t>Arbeits</w:t>
      </w:r>
      <w:r w:rsidRPr="00B67BA7">
        <w:t xml:space="preserve">auftrag zu </w:t>
      </w:r>
      <w:r w:rsidR="00413116" w:rsidRPr="00B67BA7">
        <w:t xml:space="preserve">Recherche </w:t>
      </w:r>
      <w:r w:rsidR="0044620D" w:rsidRPr="00B67BA7">
        <w:t>im Internet muss von LP begleitet werden.</w:t>
      </w:r>
    </w:p>
    <w:p w14:paraId="2796FC47" w14:textId="51F1971C" w:rsidR="000E4373" w:rsidRPr="00B67BA7" w:rsidRDefault="000C5504" w:rsidP="007D2136">
      <w:pPr>
        <w:pStyle w:val="Listenabsatz"/>
        <w:numPr>
          <w:ilvl w:val="0"/>
          <w:numId w:val="26"/>
        </w:numPr>
      </w:pPr>
      <w:r w:rsidRPr="00B67BA7">
        <w:t xml:space="preserve">Form: </w:t>
      </w:r>
      <w:r w:rsidR="002078E6" w:rsidRPr="00B67BA7">
        <w:t xml:space="preserve">S:S erstellen eine </w:t>
      </w:r>
      <w:r w:rsidR="00175C13" w:rsidRPr="00B67BA7">
        <w:t>vertonte PPT</w:t>
      </w:r>
      <w:r w:rsidR="0067093D" w:rsidRPr="00B67BA7">
        <w:t xml:space="preserve">, </w:t>
      </w:r>
      <w:r w:rsidR="002078E6" w:rsidRPr="00B67BA7">
        <w:t xml:space="preserve">ein </w:t>
      </w:r>
      <w:r w:rsidR="0067093D" w:rsidRPr="00B67BA7">
        <w:t>Plakat</w:t>
      </w:r>
      <w:r w:rsidR="002078E6" w:rsidRPr="00B67BA7">
        <w:t xml:space="preserve"> mit ihren Ergebnissen</w:t>
      </w:r>
      <w:r w:rsidR="00D32186" w:rsidRPr="00B67BA7">
        <w:t>.</w:t>
      </w:r>
    </w:p>
    <w:p w14:paraId="352F0B02" w14:textId="77777777" w:rsidR="00175C13" w:rsidRPr="00B67BA7" w:rsidRDefault="00175C13" w:rsidP="00C4740F"/>
    <w:p w14:paraId="244076A5" w14:textId="5B6DBE8C" w:rsidR="001C014A" w:rsidRPr="00B67BA7" w:rsidRDefault="00E67BAD" w:rsidP="00E552A3">
      <w:pPr>
        <w:pStyle w:val="berschrift2"/>
        <w:rPr>
          <w:b w:val="0"/>
          <w:bCs w:val="0"/>
        </w:rPr>
      </w:pPr>
      <w:r w:rsidRPr="00E67BAD">
        <w:t>Hilfsmittel und zitierte Literatur</w:t>
      </w:r>
    </w:p>
    <w:p w14:paraId="52D6E4D1" w14:textId="72BA10E0" w:rsidR="004920DE" w:rsidRDefault="00E15C4C" w:rsidP="004920DE">
      <w:r w:rsidRPr="00E15C4C">
        <w:t xml:space="preserve">Verschiedene Wörterbuch des Deutschen, Dialektwörterbücher, Wörterbücher historischer Sprachstufen und etymologische Wörterbücher sind abrufbar über https://www.woerterbuchnetz.de/ [empfohlen seien hier für das </w:t>
      </w:r>
      <w:r w:rsidR="004920DE">
        <w:t>Frühneuh</w:t>
      </w:r>
      <w:r w:rsidRPr="00E15C4C">
        <w:t xml:space="preserve">ochdeutsche besonders das </w:t>
      </w:r>
      <w:r w:rsidR="004920DE">
        <w:t>FWB</w:t>
      </w:r>
      <w:r w:rsidRPr="00E15C4C">
        <w:t>, «</w:t>
      </w:r>
      <w:r w:rsidR="004920DE">
        <w:t>Früh</w:t>
      </w:r>
      <w:r w:rsidR="00E45E66">
        <w:t>neu</w:t>
      </w:r>
      <w:r w:rsidRPr="00E15C4C">
        <w:t xml:space="preserve">hochdeutsches Wörterbuch», das allerdings noch nicht abgeschlossen ist, und das </w:t>
      </w:r>
      <w:r w:rsidR="0043414B">
        <w:t>«</w:t>
      </w:r>
      <w:r w:rsidR="00BA235A">
        <w:t>Schw</w:t>
      </w:r>
      <w:r w:rsidR="0043414B">
        <w:t>e</w:t>
      </w:r>
      <w:r w:rsidR="00BA235A">
        <w:t>izerdeutsche Wörterbuch</w:t>
      </w:r>
      <w:r w:rsidR="0043414B">
        <w:t>»</w:t>
      </w:r>
      <w:r w:rsidR="00BA235A">
        <w:t xml:space="preserve"> (vielfach auch </w:t>
      </w:r>
      <w:r w:rsidR="00EA7128">
        <w:t>«</w:t>
      </w:r>
      <w:r w:rsidR="00BA235A">
        <w:t>Idiotikon</w:t>
      </w:r>
      <w:r w:rsidR="00EA7128">
        <w:t>»</w:t>
      </w:r>
      <w:r w:rsidR="00BA235A">
        <w:t xml:space="preserve"> genannt</w:t>
      </w:r>
      <w:r w:rsidR="00EA7128">
        <w:t xml:space="preserve">, </w:t>
      </w:r>
      <w:r w:rsidR="00EA7128" w:rsidRPr="00EA7128">
        <w:t>https://www.idiotikon.ch/</w:t>
      </w:r>
      <w:r w:rsidR="00BA235A">
        <w:t>)</w:t>
      </w:r>
      <w:r w:rsidRPr="00E15C4C">
        <w:t xml:space="preserve">, </w:t>
      </w:r>
      <w:r w:rsidR="00BA235A">
        <w:t xml:space="preserve">welches </w:t>
      </w:r>
      <w:r w:rsidR="0015461D">
        <w:t xml:space="preserve">die </w:t>
      </w:r>
      <w:r w:rsidR="0015461D" w:rsidRPr="0015461D">
        <w:t>alemannische Sprache in der Schweiz vom Spätmittelalter bis in die Gegenwart</w:t>
      </w:r>
      <w:r w:rsidR="0066428D">
        <w:t xml:space="preserve"> dokumentiert, also sowohl</w:t>
      </w:r>
      <w:r w:rsidR="0015461D" w:rsidRPr="0015461D">
        <w:t xml:space="preserve"> die älteren Sprachstufen </w:t>
      </w:r>
      <w:r w:rsidR="0066428D">
        <w:t xml:space="preserve">wie auch </w:t>
      </w:r>
      <w:r w:rsidR="0015461D" w:rsidRPr="0015461D">
        <w:t>die lebendige Mundart</w:t>
      </w:r>
      <w:r w:rsidRPr="00E15C4C">
        <w:t xml:space="preserve"> (10.07.2025). Speziell zu etymologischen Angaben sei auf «Etymologisches Wörterbuch des Deutschen» von Pfeifer verwiesen https://www.dwds.de/d/wb-etymwb (10.07.2025).</w:t>
      </w:r>
    </w:p>
    <w:p w14:paraId="0160530E" w14:textId="1124C148" w:rsidR="004920DE" w:rsidRDefault="00901149" w:rsidP="00551A56">
      <w:r w:rsidRPr="00B67BA7">
        <w:lastRenderedPageBreak/>
        <w:t xml:space="preserve">Allgemein zu «Die deutsche Sprache in den Quellen». </w:t>
      </w:r>
      <w:r w:rsidRPr="00B67BA7">
        <w:rPr>
          <w:i/>
        </w:rPr>
        <w:t>Auf Adfontes</w:t>
      </w:r>
      <w:r w:rsidRPr="00B67BA7">
        <w:t xml:space="preserve">. Eine Einführung in den Umgang mit Quellen im Archiv, abrufbar über </w:t>
      </w:r>
      <w:hyperlink r:id="rId22" w:history="1">
        <w:r w:rsidRPr="00B67BA7">
          <w:rPr>
            <w:rStyle w:val="Hyperlink"/>
          </w:rPr>
          <w:t>https://www.adfontes.uzh.ch/tutorium/die-deutsche-sprache-in-den-quellen</w:t>
        </w:r>
      </w:hyperlink>
      <w:r w:rsidRPr="00B67BA7">
        <w:t xml:space="preserve"> (letzter Zugriff: 17.06.2025)</w:t>
      </w:r>
    </w:p>
    <w:p w14:paraId="08AA4EB0" w14:textId="77777777" w:rsidR="00901149" w:rsidRPr="00901149" w:rsidRDefault="00901149" w:rsidP="00901149"/>
    <w:p w14:paraId="56328258" w14:textId="77777777" w:rsidR="0045627C" w:rsidRPr="0045627C" w:rsidRDefault="00A9346A" w:rsidP="0045627C">
      <w:pPr>
        <w:pStyle w:val="Literaturverzeichnis"/>
        <w:rPr>
          <w:rFonts w:ascii="Source Sans Pro" w:hAnsi="Source Sans Pro"/>
        </w:rPr>
      </w:pPr>
      <w:r>
        <w:fldChar w:fldCharType="begin"/>
      </w:r>
      <w:r w:rsidRPr="004920DE">
        <w:rPr>
          <w:lang w:val="fr-CH"/>
        </w:rPr>
        <w:instrText xml:space="preserve"> ADDIN ZOTERO_BIBL {"uncited":[],"omitted":[],"custom":[]} CSL_BIBLIOGRAPHY </w:instrText>
      </w:r>
      <w:r>
        <w:fldChar w:fldCharType="separate"/>
      </w:r>
      <w:r w:rsidR="0045627C" w:rsidRPr="0045627C">
        <w:rPr>
          <w:rFonts w:ascii="Source Sans Pro" w:hAnsi="Source Sans Pro"/>
          <w:lang w:val="fr-CH"/>
        </w:rPr>
        <w:t xml:space="preserve">Ebert, Robert P. et al. </w:t>
      </w:r>
      <w:r w:rsidR="0045627C" w:rsidRPr="0045627C">
        <w:rPr>
          <w:rFonts w:ascii="Source Sans Pro" w:hAnsi="Source Sans Pro"/>
        </w:rPr>
        <w:t xml:space="preserve">(1993): </w:t>
      </w:r>
      <w:r w:rsidR="0045627C" w:rsidRPr="0045627C">
        <w:rPr>
          <w:rFonts w:ascii="Source Sans Pro" w:hAnsi="Source Sans Pro"/>
          <w:i/>
          <w:iCs/>
        </w:rPr>
        <w:t>Frühneuhochdeutsche Grammatik</w:t>
      </w:r>
      <w:r w:rsidR="0045627C" w:rsidRPr="0045627C">
        <w:rPr>
          <w:rFonts w:ascii="Source Sans Pro" w:hAnsi="Source Sans Pro"/>
        </w:rPr>
        <w:t xml:space="preserve"> (Sammlung kurzer Grammatiken germanischer Dialekte. A: Hauptreihe 12). Tübingen: Niemeyer.</w:t>
      </w:r>
    </w:p>
    <w:p w14:paraId="6ABF3B1D" w14:textId="77777777" w:rsidR="0045627C" w:rsidRPr="0045627C" w:rsidRDefault="0045627C" w:rsidP="0045627C">
      <w:pPr>
        <w:pStyle w:val="Literaturverzeichnis"/>
        <w:rPr>
          <w:rFonts w:ascii="Source Sans Pro" w:hAnsi="Source Sans Pro"/>
        </w:rPr>
      </w:pPr>
      <w:r w:rsidRPr="0045627C">
        <w:rPr>
          <w:rFonts w:ascii="Source Sans Pro" w:hAnsi="Source Sans Pro"/>
        </w:rPr>
        <w:t xml:space="preserve">E-HLS = Frank, Hieronymus (2010): Petri, Adam. </w:t>
      </w:r>
      <w:r w:rsidRPr="0045627C">
        <w:rPr>
          <w:rFonts w:ascii="Source Sans Pro" w:hAnsi="Source Sans Pro"/>
          <w:i/>
          <w:iCs/>
        </w:rPr>
        <w:t>Historisches Lexikon der Schweiz (HLS)</w:t>
      </w:r>
      <w:r w:rsidRPr="0045627C">
        <w:rPr>
          <w:rFonts w:ascii="Source Sans Pro" w:hAnsi="Source Sans Pro"/>
        </w:rPr>
        <w:t>. https://hls-dhs-dss.ch/de/articles/021524/2010-06-03/ (letzter Zugriff 26.05.2025).</w:t>
      </w:r>
    </w:p>
    <w:p w14:paraId="454BBCDF" w14:textId="77777777" w:rsidR="0045627C" w:rsidRPr="0045627C" w:rsidRDefault="0045627C" w:rsidP="0045627C">
      <w:pPr>
        <w:pStyle w:val="Literaturverzeichnis"/>
        <w:rPr>
          <w:rFonts w:ascii="Source Sans Pro" w:hAnsi="Source Sans Pro"/>
        </w:rPr>
      </w:pPr>
      <w:r w:rsidRPr="0045627C">
        <w:rPr>
          <w:rFonts w:ascii="Source Sans Pro" w:hAnsi="Source Sans Pro"/>
        </w:rPr>
        <w:t xml:space="preserve">Elmentaler, Michael (2018): </w:t>
      </w:r>
      <w:r w:rsidRPr="0045627C">
        <w:rPr>
          <w:rFonts w:ascii="Source Sans Pro" w:hAnsi="Source Sans Pro"/>
          <w:i/>
          <w:iCs/>
        </w:rPr>
        <w:t>Historische Graphematik des Deutschen. Eine Einführung</w:t>
      </w:r>
      <w:r w:rsidRPr="0045627C">
        <w:rPr>
          <w:rFonts w:ascii="Source Sans Pro" w:hAnsi="Source Sans Pro"/>
        </w:rPr>
        <w:t xml:space="preserve"> (Narr Studienbücher). Tübingen: Narr Francke Attempto.</w:t>
      </w:r>
    </w:p>
    <w:p w14:paraId="0599A217" w14:textId="77777777" w:rsidR="0045627C" w:rsidRPr="0045627C" w:rsidRDefault="0045627C" w:rsidP="0045627C">
      <w:pPr>
        <w:pStyle w:val="Literaturverzeichnis"/>
        <w:rPr>
          <w:rFonts w:ascii="Source Sans Pro" w:hAnsi="Source Sans Pro"/>
        </w:rPr>
      </w:pPr>
      <w:r w:rsidRPr="0045627C">
        <w:rPr>
          <w:rFonts w:ascii="Source Sans Pro" w:hAnsi="Source Sans Pro"/>
        </w:rPr>
        <w:t>EWA = Lloyd, Albert L./Springer, Otto/Lühr, Rosemarie (1978ff.): Etymologisches Wörterbuch des Althochdeutschen. Bd. 1ff. Digitalisierte Fassung bereitgestellt durch die Sächsische Akademie der Wissenschaften zu Leipzig. https://ewa.saw-leipzig.de/de (letzter Zugriff 26.03.2025).</w:t>
      </w:r>
    </w:p>
    <w:p w14:paraId="71EBEF1F" w14:textId="77777777" w:rsidR="0045627C" w:rsidRPr="0045627C" w:rsidRDefault="0045627C" w:rsidP="0045627C">
      <w:pPr>
        <w:pStyle w:val="Literaturverzeichnis"/>
        <w:rPr>
          <w:rFonts w:ascii="Source Sans Pro" w:hAnsi="Source Sans Pro"/>
        </w:rPr>
      </w:pPr>
      <w:r w:rsidRPr="0045627C">
        <w:rPr>
          <w:rFonts w:ascii="Source Sans Pro" w:hAnsi="Source Sans Pro"/>
        </w:rPr>
        <w:t xml:space="preserve">Fleischer, Jürg/Schallert, Oliver (2011): </w:t>
      </w:r>
      <w:r w:rsidRPr="0045627C">
        <w:rPr>
          <w:rFonts w:ascii="Source Sans Pro" w:hAnsi="Source Sans Pro"/>
          <w:i/>
          <w:iCs/>
        </w:rPr>
        <w:t>Historische Syntax des Deutschen. Eine Einführung</w:t>
      </w:r>
      <w:r w:rsidRPr="0045627C">
        <w:rPr>
          <w:rFonts w:ascii="Source Sans Pro" w:hAnsi="Source Sans Pro"/>
        </w:rPr>
        <w:t xml:space="preserve"> (Narr Studienbücher). Tübingen: Narr Francke Attempto.</w:t>
      </w:r>
    </w:p>
    <w:p w14:paraId="03415CE5" w14:textId="77777777" w:rsidR="0045627C" w:rsidRPr="0045627C" w:rsidRDefault="0045627C" w:rsidP="0045627C">
      <w:pPr>
        <w:pStyle w:val="Literaturverzeichnis"/>
        <w:rPr>
          <w:rFonts w:ascii="Source Sans Pro" w:hAnsi="Source Sans Pro"/>
        </w:rPr>
      </w:pPr>
      <w:r w:rsidRPr="0045627C">
        <w:rPr>
          <w:rFonts w:ascii="Source Sans Pro" w:hAnsi="Source Sans Pro"/>
        </w:rPr>
        <w:t xml:space="preserve">Id. = Schweizerisches Idiotikon. Wörterbuch der schweizerdeutschen Sprache (1881ff.): </w:t>
      </w:r>
      <w:r w:rsidRPr="0045627C">
        <w:rPr>
          <w:rFonts w:ascii="Source Sans Pro" w:hAnsi="Source Sans Pro"/>
          <w:i/>
          <w:iCs/>
        </w:rPr>
        <w:t>Begonnen von Friedrich Staub und Ludwig Tobler, fortgesetzt unter der Leitung von Albert Bachmann, Otto Gröger u. a. Bd. 1ff.</w:t>
      </w:r>
      <w:r w:rsidRPr="0045627C">
        <w:rPr>
          <w:rFonts w:ascii="Source Sans Pro" w:hAnsi="Source Sans Pro"/>
        </w:rPr>
        <w:t xml:space="preserve"> Frauenfeld: Huber bzw. Basel: Schwabe.</w:t>
      </w:r>
    </w:p>
    <w:p w14:paraId="7D956E91" w14:textId="77777777" w:rsidR="0045627C" w:rsidRPr="0045627C" w:rsidRDefault="0045627C" w:rsidP="0045627C">
      <w:pPr>
        <w:pStyle w:val="Literaturverzeichnis"/>
        <w:rPr>
          <w:rFonts w:ascii="Source Sans Pro" w:hAnsi="Source Sans Pro"/>
        </w:rPr>
      </w:pPr>
      <w:r w:rsidRPr="0045627C">
        <w:rPr>
          <w:rFonts w:ascii="Source Sans Pro" w:hAnsi="Source Sans Pro"/>
        </w:rPr>
        <w:t xml:space="preserve">Niedersächsische Akademie der Wissenschaften zu Göttingen (2017ff.): Frühneuhochdeutsches Wörterbuch. </w:t>
      </w:r>
      <w:r w:rsidRPr="0045627C">
        <w:rPr>
          <w:rFonts w:ascii="Source Sans Pro" w:hAnsi="Source Sans Pro"/>
          <w:i/>
          <w:iCs/>
        </w:rPr>
        <w:t>Online-Version des Frühneuhochdeutschen Wörterbuches (FWB)</w:t>
      </w:r>
      <w:r w:rsidRPr="0045627C">
        <w:rPr>
          <w:rFonts w:ascii="Source Sans Pro" w:hAnsi="Source Sans Pro"/>
        </w:rPr>
        <w:t>. https://fwb-online.de/.</w:t>
      </w:r>
    </w:p>
    <w:p w14:paraId="68BFA56A" w14:textId="77777777" w:rsidR="0045627C" w:rsidRPr="0045627C" w:rsidRDefault="0045627C" w:rsidP="0045627C">
      <w:pPr>
        <w:pStyle w:val="Literaturverzeichnis"/>
        <w:rPr>
          <w:rFonts w:ascii="Source Sans Pro" w:hAnsi="Source Sans Pro"/>
        </w:rPr>
      </w:pPr>
      <w:r w:rsidRPr="0045627C">
        <w:rPr>
          <w:rFonts w:ascii="Source Sans Pro" w:hAnsi="Source Sans Pro"/>
        </w:rPr>
        <w:t xml:space="preserve">Nübling, Damaris et al. (2017): </w:t>
      </w:r>
      <w:r w:rsidRPr="0045627C">
        <w:rPr>
          <w:rFonts w:ascii="Source Sans Pro" w:hAnsi="Source Sans Pro"/>
          <w:i/>
          <w:iCs/>
        </w:rPr>
        <w:t>Historische Sprachwissenschaft des Deutschen. Eine Einführung in die Prinzipien des Sprachwandels</w:t>
      </w:r>
      <w:r w:rsidRPr="0045627C">
        <w:rPr>
          <w:rFonts w:ascii="Source Sans Pro" w:hAnsi="Source Sans Pro"/>
        </w:rPr>
        <w:t xml:space="preserve"> (Narr-Studienbücher). 5., aktualisierte Auflage. Tübingen: Narr.</w:t>
      </w:r>
    </w:p>
    <w:p w14:paraId="1B39C447" w14:textId="77777777" w:rsidR="0045627C" w:rsidRPr="0045627C" w:rsidRDefault="0045627C" w:rsidP="0045627C">
      <w:pPr>
        <w:pStyle w:val="Literaturverzeichnis"/>
        <w:rPr>
          <w:rFonts w:ascii="Source Sans Pro" w:hAnsi="Source Sans Pro"/>
        </w:rPr>
      </w:pPr>
      <w:r w:rsidRPr="0045627C">
        <w:rPr>
          <w:rFonts w:ascii="Source Sans Pro" w:hAnsi="Source Sans Pro"/>
        </w:rPr>
        <w:t xml:space="preserve">Polenz, Peter von/Moulin, Claudine (2013): </w:t>
      </w:r>
      <w:r w:rsidRPr="0045627C">
        <w:rPr>
          <w:rFonts w:ascii="Source Sans Pro" w:hAnsi="Source Sans Pro"/>
          <w:i/>
          <w:iCs/>
        </w:rPr>
        <w:t>Deutsche Sprachgeschichte vom Spätmittelalter bis zur Gegenwart. Band 2: 17. und 18. Jahrhundert</w:t>
      </w:r>
      <w:r w:rsidRPr="0045627C">
        <w:rPr>
          <w:rFonts w:ascii="Source Sans Pro" w:hAnsi="Source Sans Pro"/>
        </w:rPr>
        <w:t xml:space="preserve"> (De-Gruyter-Studium). 2., [durchges., aktualis. und bibliogr. erg.] Aufl. Berlin: de Gruyter. https://doi.org/10.1515/9783110314670.</w:t>
      </w:r>
    </w:p>
    <w:p w14:paraId="10C5989A" w14:textId="6B4E0462" w:rsidR="00541E18" w:rsidRPr="00E43BBF" w:rsidRDefault="00A9346A" w:rsidP="00EF0B1D">
      <w:r>
        <w:fldChar w:fldCharType="end"/>
      </w:r>
    </w:p>
    <w:sectPr w:rsidR="00541E18" w:rsidRPr="00E43BBF" w:rsidSect="0036011B">
      <w:footerReference w:type="default" r:id="rId23"/>
      <w:headerReference w:type="first" r:id="rId24"/>
      <w:type w:val="continuous"/>
      <w:pgSz w:w="11907" w:h="16840" w:code="9"/>
      <w:pgMar w:top="1565" w:right="1701" w:bottom="1270" w:left="1361" w:header="397"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361864" w14:textId="77777777" w:rsidR="00E96359" w:rsidRPr="007A68C4" w:rsidRDefault="00E96359" w:rsidP="00F91D37">
      <w:pPr>
        <w:spacing w:line="240" w:lineRule="auto"/>
      </w:pPr>
      <w:r w:rsidRPr="007A68C4">
        <w:separator/>
      </w:r>
    </w:p>
  </w:endnote>
  <w:endnote w:type="continuationSeparator" w:id="0">
    <w:p w14:paraId="6A495E0F" w14:textId="77777777" w:rsidR="00E96359" w:rsidRPr="007A68C4" w:rsidRDefault="00E96359" w:rsidP="00F91D37">
      <w:pPr>
        <w:spacing w:line="240" w:lineRule="auto"/>
      </w:pPr>
      <w:r w:rsidRPr="007A68C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HelveticaNeueLT Com 55 Roman">
    <w:panose1 w:val="020B0604020202020204"/>
    <w:charset w:val="00"/>
    <w:family w:val="auto"/>
    <w:pitch w:val="default"/>
  </w:font>
  <w:font w:name="Source Sans Pro">
    <w:panose1 w:val="020B0503030403020204"/>
    <w:charset w:val="00"/>
    <w:family w:val="swiss"/>
    <w:pitch w:val="variable"/>
    <w:sig w:usb0="600002F7" w:usb1="02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ionPro-Regular">
    <w:panose1 w:val="020B0604020202020204"/>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ource Sans Pro SemiBold">
    <w:panose1 w:val="020B0603030403020204"/>
    <w:charset w:val="00"/>
    <w:family w:val="swiss"/>
    <w:pitch w:val="variable"/>
    <w:sig w:usb0="600002F7" w:usb1="02000001" w:usb2="00000000" w:usb3="00000000" w:csb0="0000019F" w:csb1="00000000"/>
  </w:font>
  <w:font w:name="Calibri">
    <w:panose1 w:val="020F0502020204030204"/>
    <w:charset w:val="00"/>
    <w:family w:val="swiss"/>
    <w:pitch w:val="variable"/>
    <w:sig w:usb0="E0002AFF" w:usb1="C000ACF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79460" w14:textId="644A63F4" w:rsidR="00536027" w:rsidRPr="007A68C4" w:rsidRDefault="00536027" w:rsidP="009A121D">
    <w:pPr>
      <w:pStyle w:val="Fuzeile"/>
    </w:pPr>
    <w:r w:rsidRPr="007A68C4">
      <w:rPr>
        <w:rFonts w:ascii="Source Sans Pro SemiBold" w:hAnsi="Source Sans Pro SemiBold"/>
        <w:noProof/>
        <w:lang w:eastAsia="de-CH"/>
      </w:rPr>
      <mc:AlternateContent>
        <mc:Choice Requires="wps">
          <w:drawing>
            <wp:anchor distT="0" distB="0" distL="114300" distR="114300" simplePos="0" relativeHeight="251659264" behindDoc="0" locked="1" layoutInCell="1" allowOverlap="1" wp14:anchorId="6D9E7410" wp14:editId="72D77063">
              <wp:simplePos x="0" y="0"/>
              <wp:positionH relativeFrom="margin">
                <wp:align>right</wp:align>
              </wp:positionH>
              <wp:positionV relativeFrom="page">
                <wp:align>bottom</wp:align>
              </wp:positionV>
              <wp:extent cx="630000" cy="388800"/>
              <wp:effectExtent l="0" t="0" r="0" b="0"/>
              <wp:wrapSquare wrapText="bothSides"/>
              <wp:docPr id="803046074" name="Textfeld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630000" cy="38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C49705B" w14:textId="70126BDC" w:rsidR="00536027" w:rsidRPr="007A68C4" w:rsidRDefault="00536027" w:rsidP="009A121D">
                          <w:pPr>
                            <w:pStyle w:val="Seitenzahlen"/>
                          </w:pPr>
                          <w:r w:rsidRPr="007A68C4">
                            <w:fldChar w:fldCharType="begin"/>
                          </w:r>
                          <w:r w:rsidRPr="007A68C4">
                            <w:instrText>PAGE   \* MERGEFORMAT</w:instrText>
                          </w:r>
                          <w:r w:rsidRPr="007A68C4">
                            <w:fldChar w:fldCharType="separate"/>
                          </w:r>
                          <w:r w:rsidRPr="007A68C4">
                            <w:t>5</w:t>
                          </w:r>
                          <w:r w:rsidRPr="007A68C4">
                            <w:fldChar w:fldCharType="end"/>
                          </w:r>
                          <w:r w:rsidRPr="007A68C4">
                            <w:t xml:space="preserve">   |   </w:t>
                          </w:r>
                          <w:fldSimple w:instr=" SECTIONPAGES   \* MERGEFORMAT ">
                            <w:r w:rsidR="007C1ADF">
                              <w:rPr>
                                <w:noProof/>
                              </w:rPr>
                              <w:t>10</w:t>
                            </w:r>
                          </w:fldSimple>
                        </w:p>
                      </w:txbxContent>
                    </wps:txbx>
                    <wps:bodyPr rot="0" spcFirstLastPara="0" vertOverflow="overflow" horzOverflow="overflow" vert="horz" wrap="square" lIns="0" tIns="0" rIns="0" bIns="2340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9E7410" id="_x0000_t202" coordsize="21600,21600" o:spt="202" path="m,l,21600r21600,l21600,xe">
              <v:stroke joinstyle="miter"/>
              <v:path gradientshapeok="t" o:connecttype="rect"/>
            </v:shapetype>
            <v:shape id="Textfeld 3" o:spid="_x0000_s1026" type="#_x0000_t202" alt="&quot;&quot;" style="position:absolute;margin-left:-1.6pt;margin-top:0;width:49.6pt;height:30.6pt;z-index:251659264;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" filled="f" stroked="f" strokeweight=".5pt">
              <v:textbox inset="0,0,0,6.5mm">
                <w:txbxContent>
                  <w:p w14:paraId="1C49705B" w14:textId="70126BDC" w:rsidR="00536027" w:rsidRPr="007A68C4" w:rsidRDefault="00536027" w:rsidP="009A121D">
                    <w:pPr>
                      <w:pStyle w:val="Seitenzahlen"/>
                    </w:pPr>
                    <w:r w:rsidRPr="007A68C4">
                      <w:fldChar w:fldCharType="begin"/>
                    </w:r>
                    <w:r w:rsidRPr="007A68C4">
                      <w:instrText>PAGE   \* MERGEFORMAT</w:instrText>
                    </w:r>
                    <w:r w:rsidRPr="007A68C4">
                      <w:fldChar w:fldCharType="separate"/>
                    </w:r>
                    <w:r w:rsidRPr="007A68C4">
                      <w:t>5</w:t>
                    </w:r>
                    <w:r w:rsidRPr="007A68C4">
                      <w:fldChar w:fldCharType="end"/>
                    </w:r>
                    <w:r w:rsidRPr="007A68C4">
                      <w:t xml:space="preserve">   |   </w:t>
                    </w:r>
                    <w:fldSimple w:instr=" SECTIONPAGES   \* MERGEFORMAT ">
                      <w:r w:rsidR="007C1ADF">
                        <w:rPr>
                          <w:noProof/>
                        </w:rPr>
                        <w:t>10</w:t>
                      </w:r>
                    </w:fldSimple>
                  </w:p>
                </w:txbxContent>
              </v:textbox>
              <w10:wrap type="square" anchorx="margin" anchory="page"/>
              <w10:anchorlock/>
            </v:shape>
          </w:pict>
        </mc:Fallback>
      </mc:AlternateContent>
    </w:r>
    <w:r w:rsidRPr="007A68C4">
      <w:rPr>
        <w:rFonts w:ascii="Source Sans Pro SemiBold" w:hAnsi="Source Sans Pro SemiBold"/>
      </w:rPr>
      <w:t>Universität Zürich</w:t>
    </w:r>
    <w:r w:rsidRPr="007A68C4">
      <w:t xml:space="preserve">   </w:t>
    </w:r>
    <w:r w:rsidRPr="007A68C4">
      <w:rPr>
        <w:position w:val="1"/>
      </w:rPr>
      <w:t>|</w:t>
    </w:r>
    <w:r w:rsidRPr="007A68C4">
      <w:t xml:space="preserve">   </w:t>
    </w:r>
    <w:r w:rsidR="00E12F15" w:rsidRPr="007A68C4">
      <w:t>Simone Berchtold, Mirjam Marti</w:t>
    </w:r>
  </w:p>
  <w:p w14:paraId="3193E225" w14:textId="77777777" w:rsidR="009A121D" w:rsidRPr="007A68C4" w:rsidRDefault="009A121D" w:rsidP="009A121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C43CB5" w14:textId="77777777" w:rsidR="00E96359" w:rsidRPr="007A68C4" w:rsidRDefault="00E96359" w:rsidP="009A121D">
      <w:pPr>
        <w:pStyle w:val="Fussnotentrennung"/>
      </w:pPr>
    </w:p>
  </w:footnote>
  <w:footnote w:type="continuationSeparator" w:id="0">
    <w:p w14:paraId="304FD6D7" w14:textId="77777777" w:rsidR="00E96359" w:rsidRPr="007A68C4" w:rsidRDefault="00E96359" w:rsidP="00F91D37">
      <w:pPr>
        <w:spacing w:line="240" w:lineRule="auto"/>
      </w:pPr>
      <w:r w:rsidRPr="007A68C4">
        <w:continuationSeparator/>
      </w:r>
    </w:p>
  </w:footnote>
  <w:footnote w:type="continuationNotice" w:id="1">
    <w:p w14:paraId="34366EED" w14:textId="77777777" w:rsidR="00E96359" w:rsidRPr="007A68C4" w:rsidRDefault="00E9635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ohneRahmen"/>
      <w:tblW w:w="6792" w:type="dxa"/>
      <w:tblInd w:w="-987" w:type="dxa"/>
      <w:tblLook w:val="04A0" w:firstRow="1" w:lastRow="0" w:firstColumn="1" w:lastColumn="0" w:noHBand="0" w:noVBand="1"/>
    </w:tblPr>
    <w:tblGrid>
      <w:gridCol w:w="2852"/>
      <w:gridCol w:w="3940"/>
    </w:tblGrid>
    <w:tr w:rsidR="000355DF" w:rsidRPr="007A68C4" w14:paraId="307B468D" w14:textId="77777777" w:rsidTr="007D7866">
      <w:trPr>
        <w:trHeight w:hRule="exact" w:val="850"/>
      </w:trPr>
      <w:tc>
        <w:tcPr>
          <w:tcW w:w="2852" w:type="dxa"/>
          <w:tcBorders>
            <w:right w:val="single" w:sz="4" w:space="0" w:color="808080"/>
          </w:tcBorders>
        </w:tcPr>
        <w:p w14:paraId="62E0742A" w14:textId="77777777" w:rsidR="000355DF" w:rsidRPr="007A68C4" w:rsidRDefault="000355DF" w:rsidP="0036688D">
          <w:pPr>
            <w:pStyle w:val="Kopfzeile"/>
            <w:ind w:left="28"/>
            <w:rPr>
              <w:sz w:val="2"/>
              <w:szCs w:val="2"/>
            </w:rPr>
          </w:pPr>
          <w:r w:rsidRPr="007A68C4">
            <w:rPr>
              <w:noProof/>
            </w:rPr>
            <w:drawing>
              <wp:inline distT="0" distB="0" distL="0" distR="0" wp14:anchorId="4DFF796E" wp14:editId="5CE2475A">
                <wp:extent cx="1548000" cy="536243"/>
                <wp:effectExtent l="0" t="0" r="0" b="0"/>
                <wp:docPr id="70097323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extLst>
                            <a:ext uri="{28A0092B-C50C-407E-A947-70E740481C1C}">
                              <a14:useLocalDpi xmlns:a14="http://schemas.microsoft.com/office/drawing/2010/main" val="0"/>
                            </a:ext>
                          </a:extLst>
                        </a:blip>
                        <a:stretch>
                          <a:fillRect/>
                        </a:stretch>
                      </pic:blipFill>
                      <pic:spPr>
                        <a:xfrm>
                          <a:off x="0" y="0"/>
                          <a:ext cx="1548000" cy="536243"/>
                        </a:xfrm>
                        <a:prstGeom prst="rect">
                          <a:avLst/>
                        </a:prstGeom>
                      </pic:spPr>
                    </pic:pic>
                  </a:graphicData>
                </a:graphic>
              </wp:inline>
            </w:drawing>
          </w:r>
        </w:p>
      </w:tc>
      <w:tc>
        <w:tcPr>
          <w:tcW w:w="3940" w:type="dxa"/>
          <w:tcBorders>
            <w:left w:val="single" w:sz="4" w:space="0" w:color="808080"/>
          </w:tcBorders>
          <w:vAlign w:val="center"/>
        </w:tcPr>
        <w:p w14:paraId="57D56472" w14:textId="61ED644A" w:rsidR="000355DF" w:rsidRPr="007A68C4" w:rsidRDefault="00134A49" w:rsidP="0036688D">
          <w:pPr>
            <w:pStyle w:val="Organisationseinheit"/>
            <w:ind w:left="408"/>
            <w:contextualSpacing/>
          </w:pPr>
          <w:r w:rsidRPr="007A68C4">
            <w:t>Deutsches Seminar</w:t>
          </w:r>
        </w:p>
      </w:tc>
    </w:tr>
  </w:tbl>
  <w:p w14:paraId="044E6099" w14:textId="77777777" w:rsidR="000355DF" w:rsidRPr="007A68C4" w:rsidRDefault="000355DF" w:rsidP="00755084">
    <w:pPr>
      <w:pStyle w:val="Kopfzeile"/>
      <w:spacing w:after="1020"/>
    </w:pPr>
    <w:r w:rsidRPr="007A68C4">
      <w:rPr>
        <w:noProof/>
      </w:rPr>
      <mc:AlternateContent>
        <mc:Choice Requires="wps">
          <w:drawing>
            <wp:anchor distT="0" distB="0" distL="114300" distR="114300" simplePos="0" relativeHeight="251661312" behindDoc="0" locked="1" layoutInCell="1" allowOverlap="1" wp14:anchorId="6FD83217" wp14:editId="540699DC">
              <wp:simplePos x="0" y="0"/>
              <wp:positionH relativeFrom="page">
                <wp:align>right</wp:align>
              </wp:positionH>
              <wp:positionV relativeFrom="page">
                <wp:align>top</wp:align>
              </wp:positionV>
              <wp:extent cx="2498400" cy="1350000"/>
              <wp:effectExtent l="0" t="0" r="0" b="15240"/>
              <wp:wrapNone/>
              <wp:docPr id="12" name="Textfeld 5"/>
              <wp:cNvGraphicFramePr/>
              <a:graphic xmlns:a="http://schemas.openxmlformats.org/drawingml/2006/main">
                <a:graphicData uri="http://schemas.microsoft.com/office/word/2010/wordprocessingShape">
                  <wps:wsp>
                    <wps:cNvSpPr txBox="1"/>
                    <wps:spPr>
                      <a:xfrm>
                        <a:off x="0" y="0"/>
                        <a:ext cx="2498400" cy="135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0624FC" w14:textId="77777777" w:rsidR="000355DF" w:rsidRPr="007A68C4" w:rsidRDefault="000355DF" w:rsidP="00E25EED">
                          <w:pPr>
                            <w:pStyle w:val="Adresse"/>
                            <w:spacing w:line="264" w:lineRule="auto"/>
                          </w:pPr>
                          <w:r w:rsidRPr="007A68C4">
                            <w:t>Universität Zürich</w:t>
                          </w:r>
                        </w:p>
                        <w:p w14:paraId="38C5AF5D" w14:textId="01727CBC" w:rsidR="000355DF" w:rsidRPr="007A68C4" w:rsidRDefault="00422461" w:rsidP="00E25EED">
                          <w:pPr>
                            <w:pStyle w:val="Adresse"/>
                            <w:spacing w:line="264" w:lineRule="auto"/>
                          </w:pPr>
                          <w:r w:rsidRPr="007A68C4">
                            <w:t>Deutsches Seminar</w:t>
                          </w:r>
                        </w:p>
                        <w:p w14:paraId="12E55822" w14:textId="77777777" w:rsidR="000355DF" w:rsidRPr="007A68C4" w:rsidRDefault="000355DF" w:rsidP="00E25EED">
                          <w:pPr>
                            <w:pStyle w:val="Adresse"/>
                            <w:spacing w:line="264" w:lineRule="auto"/>
                          </w:pPr>
                          <w:r w:rsidRPr="007A68C4">
                            <w:t>[Adresse Nr.]</w:t>
                          </w:r>
                        </w:p>
                        <w:p w14:paraId="0372BF8F" w14:textId="77777777" w:rsidR="000355DF" w:rsidRPr="007A68C4" w:rsidRDefault="000355DF" w:rsidP="00E25EED">
                          <w:pPr>
                            <w:pStyle w:val="Adresse"/>
                            <w:spacing w:line="264" w:lineRule="auto"/>
                          </w:pPr>
                          <w:r w:rsidRPr="007A68C4">
                            <w:t>[PLZ Ort]</w:t>
                          </w:r>
                        </w:p>
                        <w:p w14:paraId="642B950F" w14:textId="77777777" w:rsidR="000355DF" w:rsidRPr="007A68C4" w:rsidRDefault="000355DF" w:rsidP="00E25EED">
                          <w:pPr>
                            <w:pStyle w:val="Adresse"/>
                            <w:spacing w:line="264" w:lineRule="auto"/>
                          </w:pPr>
                          <w:r w:rsidRPr="007A68C4">
                            <w:t>[+00 00 000 00 00]</w:t>
                          </w:r>
                        </w:p>
                        <w:p w14:paraId="77023E8E" w14:textId="77777777" w:rsidR="000355DF" w:rsidRPr="007A68C4" w:rsidRDefault="000355DF" w:rsidP="00E25EED">
                          <w:pPr>
                            <w:pStyle w:val="Adresse"/>
                            <w:spacing w:line="264" w:lineRule="auto"/>
                          </w:pPr>
                          <w:r w:rsidRPr="007A68C4">
                            <w:t>[mail@adresse.ch]</w:t>
                          </w:r>
                        </w:p>
                        <w:p w14:paraId="2C26D32F" w14:textId="77777777" w:rsidR="000355DF" w:rsidRPr="007A68C4" w:rsidRDefault="000355DF" w:rsidP="00E25EED">
                          <w:pPr>
                            <w:spacing w:line="264" w:lineRule="auto"/>
                            <w:rPr>
                              <w:color w:val="000000" w:themeColor="text1"/>
                              <w:sz w:val="16"/>
                              <w:szCs w:val="16"/>
                            </w:rPr>
                          </w:pPr>
                          <w:r w:rsidRPr="007A68C4">
                            <w:rPr>
                              <w:color w:val="000000" w:themeColor="text1"/>
                              <w:sz w:val="16"/>
                              <w:szCs w:val="16"/>
                            </w:rPr>
                            <w:t>[</w:t>
                          </w:r>
                          <w:hyperlink r:id="rId2" w:history="1">
                            <w:r w:rsidRPr="007A68C4">
                              <w:rPr>
                                <w:rStyle w:val="Hyperlink"/>
                                <w:sz w:val="16"/>
                                <w:szCs w:val="16"/>
                              </w:rPr>
                              <w:t>www.uzh.ch</w:t>
                            </w:r>
                          </w:hyperlink>
                          <w:r w:rsidRPr="007A68C4">
                            <w:rPr>
                              <w:color w:val="000000" w:themeColor="text1"/>
                              <w:sz w:val="16"/>
                              <w:szCs w:val="16"/>
                            </w:rPr>
                            <w:t>]</w:t>
                          </w:r>
                        </w:p>
                      </w:txbxContent>
                    </wps:txbx>
                    <wps:bodyPr rot="0" spcFirstLastPara="0" vertOverflow="overflow" horzOverflow="overflow" vert="horz" wrap="square" lIns="0" tIns="385200" rIns="26280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shapetype w14:anchorId="6FD83217" id="_x0000_t202" coordsize="21600,21600" o:spt="202" path="m,l,21600r21600,l21600,xe">
              <v:stroke joinstyle="miter"/>
              <v:path gradientshapeok="t" o:connecttype="rect"/>
            </v:shapetype>
            <v:shape id="Textfeld 5" o:spid="_x0000_s1027" type="#_x0000_t202" style="position:absolute;margin-left:145.5pt;margin-top:0;width:196.7pt;height:106.3pt;z-index:251661312;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" filled="f" stroked="f" strokeweight=".5pt">
              <v:textbox style="mso-fit-shape-to-text:t" inset="0,10.7mm,7.3mm,0">
                <w:txbxContent>
                  <w:p w14:paraId="5A0624FC" w14:textId="77777777" w:rsidR="000355DF" w:rsidRPr="007A68C4" w:rsidRDefault="000355DF" w:rsidP="00E25EED">
                    <w:pPr>
                      <w:pStyle w:val="Adresse"/>
                      <w:spacing w:line="264" w:lineRule="auto"/>
                    </w:pPr>
                    <w:r w:rsidRPr="007A68C4">
                      <w:t>Universität Zürich</w:t>
                    </w:r>
                  </w:p>
                  <w:p w14:paraId="38C5AF5D" w14:textId="01727CBC" w:rsidR="000355DF" w:rsidRPr="007A68C4" w:rsidRDefault="00422461" w:rsidP="00E25EED">
                    <w:pPr>
                      <w:pStyle w:val="Adresse"/>
                      <w:spacing w:line="264" w:lineRule="auto"/>
                    </w:pPr>
                    <w:r w:rsidRPr="007A68C4">
                      <w:t>Deutsches Seminar</w:t>
                    </w:r>
                  </w:p>
                  <w:p w14:paraId="12E55822" w14:textId="77777777" w:rsidR="000355DF" w:rsidRPr="007A68C4" w:rsidRDefault="000355DF" w:rsidP="00E25EED">
                    <w:pPr>
                      <w:pStyle w:val="Adresse"/>
                      <w:spacing w:line="264" w:lineRule="auto"/>
                    </w:pPr>
                    <w:r w:rsidRPr="007A68C4">
                      <w:t>[Adresse Nr.]</w:t>
                    </w:r>
                  </w:p>
                  <w:p w14:paraId="0372BF8F" w14:textId="77777777" w:rsidR="000355DF" w:rsidRPr="007A68C4" w:rsidRDefault="000355DF" w:rsidP="00E25EED">
                    <w:pPr>
                      <w:pStyle w:val="Adresse"/>
                      <w:spacing w:line="264" w:lineRule="auto"/>
                    </w:pPr>
                    <w:r w:rsidRPr="007A68C4">
                      <w:t>[</w:t>
                    </w:r>
                    <w:proofErr w:type="gramStart"/>
                    <w:r w:rsidRPr="007A68C4">
                      <w:t>PLZ Ort</w:t>
                    </w:r>
                    <w:proofErr w:type="gramEnd"/>
                    <w:r w:rsidRPr="007A68C4">
                      <w:t>]</w:t>
                    </w:r>
                  </w:p>
                  <w:p w14:paraId="642B950F" w14:textId="77777777" w:rsidR="000355DF" w:rsidRPr="007A68C4" w:rsidRDefault="000355DF" w:rsidP="00E25EED">
                    <w:pPr>
                      <w:pStyle w:val="Adresse"/>
                      <w:spacing w:line="264" w:lineRule="auto"/>
                    </w:pPr>
                    <w:r w:rsidRPr="007A68C4">
                      <w:t>[+00 00 000 00 00]</w:t>
                    </w:r>
                  </w:p>
                  <w:p w14:paraId="77023E8E" w14:textId="77777777" w:rsidR="000355DF" w:rsidRPr="007A68C4" w:rsidRDefault="000355DF" w:rsidP="00E25EED">
                    <w:pPr>
                      <w:pStyle w:val="Adresse"/>
                      <w:spacing w:line="264" w:lineRule="auto"/>
                    </w:pPr>
                    <w:r w:rsidRPr="007A68C4">
                      <w:t>[mail@adresse.ch]</w:t>
                    </w:r>
                  </w:p>
                  <w:p w14:paraId="2C26D32F" w14:textId="77777777" w:rsidR="000355DF" w:rsidRPr="007A68C4" w:rsidRDefault="000355DF" w:rsidP="00E25EED">
                    <w:pPr>
                      <w:spacing w:line="264" w:lineRule="auto"/>
                      <w:rPr>
                        <w:color w:val="000000" w:themeColor="text1"/>
                        <w:sz w:val="16"/>
                        <w:szCs w:val="16"/>
                      </w:rPr>
                    </w:pPr>
                    <w:r w:rsidRPr="007A68C4">
                      <w:rPr>
                        <w:color w:val="000000" w:themeColor="text1"/>
                        <w:sz w:val="16"/>
                        <w:szCs w:val="16"/>
                      </w:rPr>
                      <w:t>[</w:t>
                    </w:r>
                    <w:hyperlink r:id="rId3" w:history="1">
                      <w:r w:rsidRPr="007A68C4">
                        <w:rPr>
                          <w:rStyle w:val="Hyperlink"/>
                          <w:sz w:val="16"/>
                          <w:szCs w:val="16"/>
                        </w:rPr>
                        <w:t>www.uzh.ch</w:t>
                      </w:r>
                    </w:hyperlink>
                    <w:r w:rsidRPr="007A68C4">
                      <w:rPr>
                        <w:color w:val="000000" w:themeColor="text1"/>
                        <w:sz w:val="16"/>
                        <w:szCs w:val="16"/>
                      </w:rPr>
                      <w:t>]</w:t>
                    </w:r>
                  </w:p>
                </w:txbxContent>
              </v:textbox>
              <w10:wrap anchorx="page" anchory="page"/>
              <w10:anchorlock/>
            </v:shape>
          </w:pict>
        </mc:Fallback>
      </mc:AlternateContent>
    </w:r>
  </w:p>
  <w:p w14:paraId="4DDC8B19" w14:textId="77777777" w:rsidR="00A0657F" w:rsidRPr="007A68C4" w:rsidRDefault="00A0657F" w:rsidP="00887DA4">
    <w:pPr>
      <w:pStyle w:val="Kopfzeile"/>
      <w:jc w:val="right"/>
      <w:rPr>
        <w:color w:val="FFFFFF" w:themeColor="background1"/>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81C16"/>
    <w:multiLevelType w:val="hybridMultilevel"/>
    <w:tmpl w:val="75FEF6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6B453E2"/>
    <w:multiLevelType w:val="hybridMultilevel"/>
    <w:tmpl w:val="A448FAA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 w15:restartNumberingAfterBreak="0">
    <w:nsid w:val="08DB64DA"/>
    <w:multiLevelType w:val="hybridMultilevel"/>
    <w:tmpl w:val="779891AC"/>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start w:val="1"/>
      <w:numFmt w:val="bullet"/>
      <w:lvlText w:val="o"/>
      <w:lvlJc w:val="left"/>
      <w:pPr>
        <w:ind w:left="3600" w:hanging="360"/>
      </w:pPr>
      <w:rPr>
        <w:rFonts w:ascii="Courier New" w:hAnsi="Courier New" w:cs="Courier New" w:hint="default"/>
      </w:rPr>
    </w:lvl>
    <w:lvl w:ilvl="5" w:tplc="08070005">
      <w:start w:val="1"/>
      <w:numFmt w:val="bullet"/>
      <w:lvlText w:val=""/>
      <w:lvlJc w:val="left"/>
      <w:pPr>
        <w:ind w:left="4320" w:hanging="360"/>
      </w:pPr>
      <w:rPr>
        <w:rFonts w:ascii="Wingdings" w:hAnsi="Wingdings" w:hint="default"/>
      </w:rPr>
    </w:lvl>
    <w:lvl w:ilvl="6" w:tplc="08070001">
      <w:start w:val="1"/>
      <w:numFmt w:val="bullet"/>
      <w:lvlText w:val=""/>
      <w:lvlJc w:val="left"/>
      <w:pPr>
        <w:ind w:left="5040" w:hanging="360"/>
      </w:pPr>
      <w:rPr>
        <w:rFonts w:ascii="Symbol" w:hAnsi="Symbol" w:hint="default"/>
      </w:rPr>
    </w:lvl>
    <w:lvl w:ilvl="7" w:tplc="08070003">
      <w:start w:val="1"/>
      <w:numFmt w:val="bullet"/>
      <w:lvlText w:val="o"/>
      <w:lvlJc w:val="left"/>
      <w:pPr>
        <w:ind w:left="5760" w:hanging="360"/>
      </w:pPr>
      <w:rPr>
        <w:rFonts w:ascii="Courier New" w:hAnsi="Courier New" w:cs="Courier New" w:hint="default"/>
      </w:rPr>
    </w:lvl>
    <w:lvl w:ilvl="8" w:tplc="08070005">
      <w:start w:val="1"/>
      <w:numFmt w:val="bullet"/>
      <w:lvlText w:val=""/>
      <w:lvlJc w:val="left"/>
      <w:pPr>
        <w:ind w:left="6480" w:hanging="360"/>
      </w:pPr>
      <w:rPr>
        <w:rFonts w:ascii="Wingdings" w:hAnsi="Wingdings" w:hint="default"/>
      </w:rPr>
    </w:lvl>
  </w:abstractNum>
  <w:abstractNum w:abstractNumId="3" w15:restartNumberingAfterBreak="0">
    <w:nsid w:val="198A7877"/>
    <w:multiLevelType w:val="multilevel"/>
    <w:tmpl w:val="14FC64F4"/>
    <w:lvl w:ilvl="0">
      <w:start w:val="1"/>
      <w:numFmt w:val="decimal"/>
      <w:pStyle w:val="Dokumentbezeichnung"/>
      <w:lvlText w:val="%1"/>
      <w:lvlJc w:val="left"/>
      <w:pPr>
        <w:ind w:left="851" w:hanging="709"/>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1CA100BC"/>
    <w:multiLevelType w:val="hybridMultilevel"/>
    <w:tmpl w:val="5B2ABFB4"/>
    <w:lvl w:ilvl="0" w:tplc="A35CA08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F7455C8"/>
    <w:multiLevelType w:val="multilevel"/>
    <w:tmpl w:val="74F2CCFE"/>
    <w:numStyleLink w:val="Nummerierteberschriften"/>
  </w:abstractNum>
  <w:abstractNum w:abstractNumId="6" w15:restartNumberingAfterBreak="0">
    <w:nsid w:val="238306D5"/>
    <w:multiLevelType w:val="multilevel"/>
    <w:tmpl w:val="74F2CCFE"/>
    <w:styleLink w:val="Nummerierteberschriften"/>
    <w:lvl w:ilvl="0">
      <w:start w:val="1"/>
      <w:numFmt w:val="decimal"/>
      <w:pStyle w:val="berschrift1nummeriert"/>
      <w:lvlText w:val="%1."/>
      <w:lvlJc w:val="left"/>
      <w:pPr>
        <w:ind w:left="567" w:hanging="567"/>
      </w:pPr>
      <w:rPr>
        <w:rFonts w:hint="default"/>
      </w:rPr>
    </w:lvl>
    <w:lvl w:ilvl="1">
      <w:start w:val="1"/>
      <w:numFmt w:val="decimal"/>
      <w:pStyle w:val="berschrift2nummeriert"/>
      <w:lvlText w:val="%1.%2"/>
      <w:lvlJc w:val="left"/>
      <w:pPr>
        <w:ind w:left="567" w:hanging="567"/>
      </w:pPr>
      <w:rPr>
        <w:rFonts w:hint="default"/>
      </w:rPr>
    </w:lvl>
    <w:lvl w:ilvl="2">
      <w:start w:val="1"/>
      <w:numFmt w:val="decimal"/>
      <w:pStyle w:val="berschrift3nummeriert"/>
      <w:lvlText w:val="%1.%2.%3"/>
      <w:lvlJc w:val="left"/>
      <w:pPr>
        <w:ind w:left="567" w:hanging="567"/>
      </w:pPr>
      <w:rPr>
        <w:rFonts w:hint="default"/>
      </w:rPr>
    </w:lvl>
    <w:lvl w:ilvl="3">
      <w:start w:val="1"/>
      <w:numFmt w:val="decimal"/>
      <w:pStyle w:val="berschrift4nummeriert"/>
      <w:lvlText w:val="%1.%2.%3.%4"/>
      <w:lvlJc w:val="left"/>
      <w:pPr>
        <w:ind w:left="851" w:hanging="851"/>
      </w:pPr>
      <w:rPr>
        <w:rFonts w:hint="default"/>
      </w:rPr>
    </w:lvl>
    <w:lvl w:ilvl="4">
      <w:start w:val="1"/>
      <w:numFmt w:val="decimal"/>
      <w:pStyle w:val="berschrift5nummeriert"/>
      <w:lvlText w:val="%1.%2.%3.%4.%5"/>
      <w:lvlJc w:val="left"/>
      <w:pPr>
        <w:ind w:left="1134" w:hanging="1134"/>
      </w:pPr>
      <w:rPr>
        <w:rFonts w:hint="default"/>
      </w:rPr>
    </w:lvl>
    <w:lvl w:ilvl="5">
      <w:start w:val="1"/>
      <w:numFmt w:val="decimal"/>
      <w:pStyle w:val="Nummerierung1"/>
      <w:lvlText w:val="%6."/>
      <w:lvlJc w:val="left"/>
      <w:pPr>
        <w:tabs>
          <w:tab w:val="num" w:pos="425"/>
        </w:tabs>
        <w:ind w:left="284" w:hanging="284"/>
      </w:pPr>
      <w:rPr>
        <w:rFonts w:hint="default"/>
      </w:rPr>
    </w:lvl>
    <w:lvl w:ilvl="6">
      <w:start w:val="1"/>
      <w:numFmt w:val="decimal"/>
      <w:pStyle w:val="Nummerierung2"/>
      <w:lvlText w:val="%6.%7"/>
      <w:lvlJc w:val="left"/>
      <w:pPr>
        <w:tabs>
          <w:tab w:val="num" w:pos="851"/>
        </w:tabs>
        <w:ind w:left="709" w:hanging="425"/>
      </w:pPr>
      <w:rPr>
        <w:rFonts w:hint="default"/>
      </w:rPr>
    </w:lvl>
    <w:lvl w:ilvl="7">
      <w:start w:val="1"/>
      <w:numFmt w:val="decimal"/>
      <w:pStyle w:val="Nummerierung3"/>
      <w:lvlText w:val="%6.%7.%8"/>
      <w:lvlJc w:val="left"/>
      <w:pPr>
        <w:tabs>
          <w:tab w:val="num" w:pos="1559"/>
        </w:tabs>
        <w:ind w:left="1276" w:hanging="567"/>
      </w:pPr>
      <w:rPr>
        <w:rFonts w:hint="default"/>
      </w:rPr>
    </w:lvl>
    <w:lvl w:ilvl="8">
      <w:start w:val="1"/>
      <w:numFmt w:val="lowerLetter"/>
      <w:pStyle w:val="Nummerierungabc"/>
      <w:lvlText w:val="%9."/>
      <w:lvlJc w:val="left"/>
      <w:pPr>
        <w:ind w:left="284" w:hanging="284"/>
      </w:pPr>
      <w:rPr>
        <w:rFonts w:hint="default"/>
      </w:rPr>
    </w:lvl>
  </w:abstractNum>
  <w:abstractNum w:abstractNumId="7" w15:restartNumberingAfterBreak="0">
    <w:nsid w:val="2D892884"/>
    <w:multiLevelType w:val="multilevel"/>
    <w:tmpl w:val="8BDE3172"/>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1134" w:hanging="1134"/>
      </w:pPr>
      <w:rPr>
        <w:rFonts w:hint="default"/>
      </w:rPr>
    </w:lvl>
    <w:lvl w:ilvl="5">
      <w:start w:val="1"/>
      <w:numFmt w:val="decimal"/>
      <w:pStyle w:val="NummerierungTabelle"/>
      <w:suff w:val="nothing"/>
      <w:lvlText w:val="%6."/>
      <w:lvlJc w:val="left"/>
      <w:pPr>
        <w:ind w:left="360" w:hanging="360"/>
      </w:pPr>
      <w:rPr>
        <w:rFonts w:hint="default"/>
      </w:rPr>
    </w:lvl>
    <w:lvl w:ilvl="6">
      <w:start w:val="1"/>
      <w:numFmt w:val="decimal"/>
      <w:suff w:val="nothing"/>
      <w:lvlText w:val="%6.%7"/>
      <w:lvlJc w:val="left"/>
      <w:pPr>
        <w:ind w:left="709" w:hanging="425"/>
      </w:pPr>
      <w:rPr>
        <w:rFonts w:hint="default"/>
      </w:rPr>
    </w:lvl>
    <w:lvl w:ilvl="7">
      <w:start w:val="1"/>
      <w:numFmt w:val="decimal"/>
      <w:suff w:val="nothing"/>
      <w:lvlText w:val="%6.%7.%8"/>
      <w:lvlJc w:val="left"/>
      <w:pPr>
        <w:ind w:left="1276" w:hanging="567"/>
      </w:pPr>
      <w:rPr>
        <w:rFonts w:hint="default"/>
      </w:rPr>
    </w:lvl>
    <w:lvl w:ilvl="8">
      <w:start w:val="1"/>
      <w:numFmt w:val="lowerLetter"/>
      <w:lvlText w:val="%9."/>
      <w:lvlJc w:val="left"/>
      <w:pPr>
        <w:ind w:left="284" w:hanging="284"/>
      </w:pPr>
      <w:rPr>
        <w:rFonts w:hint="default"/>
      </w:rPr>
    </w:lvl>
  </w:abstractNum>
  <w:abstractNum w:abstractNumId="8" w15:restartNumberingAfterBreak="0">
    <w:nsid w:val="3F485E3A"/>
    <w:multiLevelType w:val="hybridMultilevel"/>
    <w:tmpl w:val="29481524"/>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start w:val="1"/>
      <w:numFmt w:val="bullet"/>
      <w:lvlText w:val="o"/>
      <w:lvlJc w:val="left"/>
      <w:pPr>
        <w:ind w:left="3600" w:hanging="360"/>
      </w:pPr>
      <w:rPr>
        <w:rFonts w:ascii="Courier New" w:hAnsi="Courier New" w:cs="Courier New" w:hint="default"/>
      </w:rPr>
    </w:lvl>
    <w:lvl w:ilvl="5" w:tplc="08070005">
      <w:start w:val="1"/>
      <w:numFmt w:val="bullet"/>
      <w:lvlText w:val=""/>
      <w:lvlJc w:val="left"/>
      <w:pPr>
        <w:ind w:left="4320" w:hanging="360"/>
      </w:pPr>
      <w:rPr>
        <w:rFonts w:ascii="Wingdings" w:hAnsi="Wingdings" w:hint="default"/>
      </w:rPr>
    </w:lvl>
    <w:lvl w:ilvl="6" w:tplc="08070001">
      <w:start w:val="1"/>
      <w:numFmt w:val="bullet"/>
      <w:lvlText w:val=""/>
      <w:lvlJc w:val="left"/>
      <w:pPr>
        <w:ind w:left="5040" w:hanging="360"/>
      </w:pPr>
      <w:rPr>
        <w:rFonts w:ascii="Symbol" w:hAnsi="Symbol" w:hint="default"/>
      </w:rPr>
    </w:lvl>
    <w:lvl w:ilvl="7" w:tplc="08070003">
      <w:start w:val="1"/>
      <w:numFmt w:val="bullet"/>
      <w:lvlText w:val="o"/>
      <w:lvlJc w:val="left"/>
      <w:pPr>
        <w:ind w:left="5760" w:hanging="360"/>
      </w:pPr>
      <w:rPr>
        <w:rFonts w:ascii="Courier New" w:hAnsi="Courier New" w:cs="Courier New" w:hint="default"/>
      </w:rPr>
    </w:lvl>
    <w:lvl w:ilvl="8" w:tplc="08070005">
      <w:start w:val="1"/>
      <w:numFmt w:val="bullet"/>
      <w:lvlText w:val=""/>
      <w:lvlJc w:val="left"/>
      <w:pPr>
        <w:ind w:left="6480" w:hanging="360"/>
      </w:pPr>
      <w:rPr>
        <w:rFonts w:ascii="Wingdings" w:hAnsi="Wingdings" w:hint="default"/>
      </w:rPr>
    </w:lvl>
  </w:abstractNum>
  <w:abstractNum w:abstractNumId="9" w15:restartNumberingAfterBreak="0">
    <w:nsid w:val="509F35AD"/>
    <w:multiLevelType w:val="multilevel"/>
    <w:tmpl w:val="BEFC5094"/>
    <w:lvl w:ilvl="0">
      <w:start w:val="1"/>
      <w:numFmt w:val="decimal"/>
      <w:pStyle w:val="Traktandum-Titel1"/>
      <w:suff w:val="space"/>
      <w:lvlText w:val="%1."/>
      <w:lvlJc w:val="left"/>
      <w:pPr>
        <w:ind w:left="0" w:firstLine="0"/>
      </w:pPr>
      <w:rPr>
        <w:rFonts w:hint="default"/>
      </w:rPr>
    </w:lvl>
    <w:lvl w:ilvl="1">
      <w:start w:val="1"/>
      <w:numFmt w:val="decimal"/>
      <w:pStyle w:val="Traktandum-Titel2"/>
      <w:suff w:val="space"/>
      <w:lvlText w:val="%2.%1"/>
      <w:lvlJc w:val="left"/>
      <w:pPr>
        <w:ind w:left="0" w:firstLine="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55B43249"/>
    <w:multiLevelType w:val="hybridMultilevel"/>
    <w:tmpl w:val="9D4E33A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58613E6B"/>
    <w:multiLevelType w:val="multilevel"/>
    <w:tmpl w:val="98B28E36"/>
    <w:lvl w:ilvl="0">
      <w:start w:val="1"/>
      <w:numFmt w:val="bullet"/>
      <w:pStyle w:val="Aufzhlungszeichen"/>
      <w:lvlText w:val=""/>
      <w:lvlJc w:val="left"/>
      <w:pPr>
        <w:ind w:left="284" w:hanging="284"/>
      </w:pPr>
      <w:rPr>
        <w:rFonts w:ascii="Wingdings" w:hAnsi="Wingdings" w:hint="default"/>
      </w:rPr>
    </w:lvl>
    <w:lvl w:ilvl="1">
      <w:start w:val="1"/>
      <w:numFmt w:val="bullet"/>
      <w:pStyle w:val="Aufzhlungszeichen2"/>
      <w:lvlText w:val="–"/>
      <w:lvlJc w:val="left"/>
      <w:pPr>
        <w:ind w:left="567" w:hanging="283"/>
      </w:pPr>
      <w:rPr>
        <w:rFonts w:ascii="HelveticaNeueLT Com 55 Roman" w:hAnsi="HelveticaNeueLT Com 55 Roman" w:hint="default"/>
      </w:rPr>
    </w:lvl>
    <w:lvl w:ilvl="2">
      <w:start w:val="1"/>
      <w:numFmt w:val="bullet"/>
      <w:pStyle w:val="Aufzhlungszeichen3"/>
      <w:lvlText w:val="–"/>
      <w:lvlJc w:val="left"/>
      <w:pPr>
        <w:ind w:left="851" w:hanging="284"/>
      </w:pPr>
      <w:rPr>
        <w:rFonts w:ascii="HelveticaNeueLT Com 55 Roman" w:hAnsi="HelveticaNeueLT Com 55 Roman"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597658A5"/>
    <w:multiLevelType w:val="multilevel"/>
    <w:tmpl w:val="74F2CCFE"/>
    <w:numStyleLink w:val="Nummerierteberschriften"/>
  </w:abstractNum>
  <w:abstractNum w:abstractNumId="13" w15:restartNumberingAfterBreak="0">
    <w:nsid w:val="6624335B"/>
    <w:multiLevelType w:val="hybridMultilevel"/>
    <w:tmpl w:val="A9FE17C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4" w15:restartNumberingAfterBreak="0">
    <w:nsid w:val="72267BD3"/>
    <w:multiLevelType w:val="hybridMultilevel"/>
    <w:tmpl w:val="965E2A1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763B7BEF"/>
    <w:multiLevelType w:val="hybridMultilevel"/>
    <w:tmpl w:val="87264264"/>
    <w:lvl w:ilvl="0" w:tplc="A35CA08E">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6" w15:restartNumberingAfterBreak="0">
    <w:nsid w:val="76D65251"/>
    <w:multiLevelType w:val="multilevel"/>
    <w:tmpl w:val="9364FD24"/>
    <w:numStyleLink w:val="Aufzhlungen"/>
  </w:abstractNum>
  <w:abstractNum w:abstractNumId="17" w15:restartNumberingAfterBreak="0">
    <w:nsid w:val="773C0C80"/>
    <w:multiLevelType w:val="hybridMultilevel"/>
    <w:tmpl w:val="EE1E94A2"/>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8" w15:restartNumberingAfterBreak="0">
    <w:nsid w:val="7ACF32C4"/>
    <w:multiLevelType w:val="multilevel"/>
    <w:tmpl w:val="9364FD24"/>
    <w:styleLink w:val="Aufzhlungen"/>
    <w:lvl w:ilvl="0">
      <w:start w:val="1"/>
      <w:numFmt w:val="bullet"/>
      <w:lvlText w:val="—"/>
      <w:lvlJc w:val="left"/>
      <w:pPr>
        <w:ind w:left="227" w:hanging="227"/>
      </w:pPr>
      <w:rPr>
        <w:rFonts w:ascii="Source Sans Pro" w:hAnsi="Source Sans Pro" w:hint="default"/>
      </w:rPr>
    </w:lvl>
    <w:lvl w:ilvl="1">
      <w:start w:val="1"/>
      <w:numFmt w:val="bullet"/>
      <w:lvlText w:val="—"/>
      <w:lvlJc w:val="left"/>
      <w:pPr>
        <w:ind w:left="454" w:hanging="227"/>
      </w:pPr>
      <w:rPr>
        <w:rFonts w:ascii="Source Sans Pro" w:hAnsi="Source Sans Pro" w:hint="default"/>
      </w:rPr>
    </w:lvl>
    <w:lvl w:ilvl="2">
      <w:start w:val="1"/>
      <w:numFmt w:val="bullet"/>
      <w:lvlText w:val="—"/>
      <w:lvlJc w:val="left"/>
      <w:pPr>
        <w:ind w:left="680" w:hanging="226"/>
      </w:pPr>
      <w:rPr>
        <w:rFonts w:ascii="Source Sans Pro" w:hAnsi="Source Sans Pro" w:hint="default"/>
      </w:rPr>
    </w:lvl>
    <w:lvl w:ilvl="3">
      <w:start w:val="1"/>
      <w:numFmt w:val="bullet"/>
      <w:lvlText w:val=""/>
      <w:lvlJc w:val="left"/>
      <w:pPr>
        <w:ind w:left="3164" w:hanging="360"/>
      </w:pPr>
      <w:rPr>
        <w:rFonts w:ascii="Symbol" w:hAnsi="Symbol" w:cs="Times New Roman"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num w:numId="1" w16cid:durableId="956832184">
    <w:abstractNumId w:val="11"/>
  </w:num>
  <w:num w:numId="2" w16cid:durableId="171723735">
    <w:abstractNumId w:val="3"/>
  </w:num>
  <w:num w:numId="3" w16cid:durableId="1073507391">
    <w:abstractNumId w:val="6"/>
  </w:num>
  <w:num w:numId="4" w16cid:durableId="20701801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74162686">
    <w:abstractNumId w:val="18"/>
  </w:num>
  <w:num w:numId="6" w16cid:durableId="14335519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13744835">
    <w:abstractNumId w:val="16"/>
  </w:num>
  <w:num w:numId="8" w16cid:durableId="180516226">
    <w:abstractNumId w:val="9"/>
  </w:num>
  <w:num w:numId="9" w16cid:durableId="130562892">
    <w:abstractNumId w:val="5"/>
  </w:num>
  <w:num w:numId="10" w16cid:durableId="2058778851">
    <w:abstractNumId w:val="7"/>
  </w:num>
  <w:num w:numId="11" w16cid:durableId="52097378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8090268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5318506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5701893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5071950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903566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7724293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76332960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1931638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6070897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1253088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083300">
    <w:abstractNumId w:val="12"/>
  </w:num>
  <w:num w:numId="23" w16cid:durableId="1696729578">
    <w:abstractNumId w:val="17"/>
  </w:num>
  <w:num w:numId="24" w16cid:durableId="2041513503">
    <w:abstractNumId w:val="0"/>
  </w:num>
  <w:num w:numId="25" w16cid:durableId="1466578799">
    <w:abstractNumId w:val="14"/>
  </w:num>
  <w:num w:numId="26" w16cid:durableId="1885798959">
    <w:abstractNumId w:val="1"/>
  </w:num>
  <w:num w:numId="27" w16cid:durableId="20055395">
    <w:abstractNumId w:val="10"/>
  </w:num>
  <w:num w:numId="28" w16cid:durableId="678044382">
    <w:abstractNumId w:val="13"/>
  </w:num>
  <w:num w:numId="29" w16cid:durableId="1732464092">
    <w:abstractNumId w:val="17"/>
  </w:num>
  <w:num w:numId="30" w16cid:durableId="597063904">
    <w:abstractNumId w:val="2"/>
  </w:num>
  <w:num w:numId="31" w16cid:durableId="201687947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90718949">
    <w:abstractNumId w:val="8"/>
  </w:num>
  <w:num w:numId="33" w16cid:durableId="1371875684">
    <w:abstractNumId w:val="4"/>
  </w:num>
  <w:num w:numId="34" w16cid:durableId="190190205">
    <w:abstractNumId w:val="1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5"/>
  <w:removeDateAndTime/>
  <w:activeWritingStyle w:appName="MSWord" w:lang="it-CH" w:vendorID="64" w:dllVersion="6" w:nlCheck="1" w:checkStyle="0"/>
  <w:activeWritingStyle w:appName="MSWord" w:lang="en-US" w:vendorID="64" w:dllVersion="6" w:nlCheck="1" w:checkStyle="1"/>
  <w:activeWritingStyle w:appName="MSWord" w:lang="fr-CH" w:vendorID="64" w:dllVersion="6" w:nlCheck="1" w:checkStyle="1"/>
  <w:activeWritingStyle w:appName="MSWord" w:lang="de-CH" w:vendorID="64" w:dllVersion="6" w:nlCheck="1" w:checkStyle="1"/>
  <w:activeWritingStyle w:appName="MSWord" w:lang="de-DE" w:vendorID="64" w:dllVersion="6" w:nlCheck="1" w:checkStyle="1"/>
  <w:activeWritingStyle w:appName="MSWord" w:lang="de-CH" w:vendorID="64" w:dllVersion="0" w:nlCheck="1" w:checkStyle="0"/>
  <w:activeWritingStyle w:appName="MSWord" w:lang="en-GB" w:vendorID="64" w:dllVersion="0" w:nlCheck="1" w:checkStyle="0"/>
  <w:activeWritingStyle w:appName="MSWord" w:lang="en-GB" w:vendorID="64" w:dllVersion="6" w:nlCheck="1" w:checkStyle="1"/>
  <w:activeWritingStyle w:appName="MSWord" w:lang="en-US" w:vendorID="64" w:dllVersion="0" w:nlCheck="1" w:checkStyle="0"/>
  <w:activeWritingStyle w:appName="MSWord" w:lang="it-CH" w:vendorID="64" w:dllVersion="0" w:nlCheck="1" w:checkStyle="0"/>
  <w:activeWritingStyle w:appName="MSWord" w:lang="de-DE" w:vendorID="64" w:dllVersion="0" w:nlCheck="1" w:checkStyle="0"/>
  <w:activeWritingStyle w:appName="MSWord" w:lang="it-IT" w:vendorID="64" w:dllVersion="0" w:nlCheck="1" w:checkStyle="0"/>
  <w:activeWritingStyle w:appName="MSWord" w:lang="nl-NL" w:vendorID="64" w:dllVersion="0" w:nlCheck="1" w:checkStyle="0"/>
  <w:activeWritingStyle w:appName="MSWord" w:lang="de-AT" w:vendorID="64" w:dllVersion="0" w:nlCheck="1" w:checkStyle="0"/>
  <w:activeWritingStyle w:appName="MSWord" w:lang="fr-CH" w:vendorID="64" w:dllVersion="0" w:nlCheck="1" w:checkStyle="0"/>
  <w:activeWritingStyle w:appName="MSWord" w:lang="de-CH" w:vendorID="64" w:dllVersion="4096" w:nlCheck="1" w:checkStyle="0"/>
  <w:activeWritingStyle w:appName="MSWord" w:lang="fr-CH" w:vendorID="64" w:dllVersion="4096" w:nlCheck="1" w:checkStyle="0"/>
  <w:attachedTemplate r:id="rId1"/>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efaultTabStop w:val="709"/>
  <w:autoHyphenation/>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172A"/>
    <w:rsid w:val="000000FB"/>
    <w:rsid w:val="00002978"/>
    <w:rsid w:val="00003A9F"/>
    <w:rsid w:val="00006A80"/>
    <w:rsid w:val="00007462"/>
    <w:rsid w:val="0001010F"/>
    <w:rsid w:val="00010E2C"/>
    <w:rsid w:val="0001209A"/>
    <w:rsid w:val="000138B5"/>
    <w:rsid w:val="00013CBD"/>
    <w:rsid w:val="000144EE"/>
    <w:rsid w:val="00014CEA"/>
    <w:rsid w:val="00014EF4"/>
    <w:rsid w:val="00015544"/>
    <w:rsid w:val="0001651E"/>
    <w:rsid w:val="00016F92"/>
    <w:rsid w:val="0001770E"/>
    <w:rsid w:val="00022AA2"/>
    <w:rsid w:val="00024321"/>
    <w:rsid w:val="000253D7"/>
    <w:rsid w:val="00025A3B"/>
    <w:rsid w:val="00025CEC"/>
    <w:rsid w:val="000266B7"/>
    <w:rsid w:val="00026A2F"/>
    <w:rsid w:val="00027C88"/>
    <w:rsid w:val="00027DD0"/>
    <w:rsid w:val="00031E80"/>
    <w:rsid w:val="00031FFE"/>
    <w:rsid w:val="00032B92"/>
    <w:rsid w:val="00032EA5"/>
    <w:rsid w:val="000355DF"/>
    <w:rsid w:val="00035C21"/>
    <w:rsid w:val="00037681"/>
    <w:rsid w:val="000406AD"/>
    <w:rsid w:val="000409C8"/>
    <w:rsid w:val="00041297"/>
    <w:rsid w:val="0004146A"/>
    <w:rsid w:val="00041552"/>
    <w:rsid w:val="00041700"/>
    <w:rsid w:val="000422E0"/>
    <w:rsid w:val="00042C7D"/>
    <w:rsid w:val="00042FDD"/>
    <w:rsid w:val="00044761"/>
    <w:rsid w:val="00044991"/>
    <w:rsid w:val="000500C8"/>
    <w:rsid w:val="0005136E"/>
    <w:rsid w:val="00052258"/>
    <w:rsid w:val="000549AD"/>
    <w:rsid w:val="00054EA0"/>
    <w:rsid w:val="000559FA"/>
    <w:rsid w:val="000571DD"/>
    <w:rsid w:val="000579A3"/>
    <w:rsid w:val="000614B3"/>
    <w:rsid w:val="00061A02"/>
    <w:rsid w:val="000627E6"/>
    <w:rsid w:val="00063BC2"/>
    <w:rsid w:val="0006721C"/>
    <w:rsid w:val="000701F1"/>
    <w:rsid w:val="000715C0"/>
    <w:rsid w:val="00071780"/>
    <w:rsid w:val="00074434"/>
    <w:rsid w:val="0007472A"/>
    <w:rsid w:val="000757F2"/>
    <w:rsid w:val="00075F16"/>
    <w:rsid w:val="00075FF3"/>
    <w:rsid w:val="00076AD8"/>
    <w:rsid w:val="000803EB"/>
    <w:rsid w:val="00082EF2"/>
    <w:rsid w:val="000847BA"/>
    <w:rsid w:val="00084EB5"/>
    <w:rsid w:val="000857BB"/>
    <w:rsid w:val="00090380"/>
    <w:rsid w:val="0009064F"/>
    <w:rsid w:val="00091AE3"/>
    <w:rsid w:val="000925B6"/>
    <w:rsid w:val="000951FE"/>
    <w:rsid w:val="0009596B"/>
    <w:rsid w:val="00096458"/>
    <w:rsid w:val="00096E8E"/>
    <w:rsid w:val="00097117"/>
    <w:rsid w:val="00097A32"/>
    <w:rsid w:val="000A01F9"/>
    <w:rsid w:val="000A0A37"/>
    <w:rsid w:val="000A1884"/>
    <w:rsid w:val="000A2198"/>
    <w:rsid w:val="000A24EC"/>
    <w:rsid w:val="000A2660"/>
    <w:rsid w:val="000A2866"/>
    <w:rsid w:val="000A29E7"/>
    <w:rsid w:val="000A3DE3"/>
    <w:rsid w:val="000A41E9"/>
    <w:rsid w:val="000A7CC5"/>
    <w:rsid w:val="000B0E50"/>
    <w:rsid w:val="000B13D6"/>
    <w:rsid w:val="000B183F"/>
    <w:rsid w:val="000B1DC7"/>
    <w:rsid w:val="000B444B"/>
    <w:rsid w:val="000B595D"/>
    <w:rsid w:val="000B646A"/>
    <w:rsid w:val="000B6AA4"/>
    <w:rsid w:val="000B72A5"/>
    <w:rsid w:val="000C030E"/>
    <w:rsid w:val="000C0625"/>
    <w:rsid w:val="000C1D20"/>
    <w:rsid w:val="000C3335"/>
    <w:rsid w:val="000C466F"/>
    <w:rsid w:val="000C47E7"/>
    <w:rsid w:val="000C486A"/>
    <w:rsid w:val="000C49C1"/>
    <w:rsid w:val="000C4CD8"/>
    <w:rsid w:val="000C5504"/>
    <w:rsid w:val="000C572C"/>
    <w:rsid w:val="000C7E92"/>
    <w:rsid w:val="000D0729"/>
    <w:rsid w:val="000D1743"/>
    <w:rsid w:val="000D1BB6"/>
    <w:rsid w:val="000D2416"/>
    <w:rsid w:val="000D4E8A"/>
    <w:rsid w:val="000D5C63"/>
    <w:rsid w:val="000D5C6A"/>
    <w:rsid w:val="000D633A"/>
    <w:rsid w:val="000D724D"/>
    <w:rsid w:val="000D7269"/>
    <w:rsid w:val="000D787B"/>
    <w:rsid w:val="000D7DA9"/>
    <w:rsid w:val="000D7E87"/>
    <w:rsid w:val="000E1DFF"/>
    <w:rsid w:val="000E3669"/>
    <w:rsid w:val="000E37CE"/>
    <w:rsid w:val="000E4373"/>
    <w:rsid w:val="000E4EAC"/>
    <w:rsid w:val="000E7543"/>
    <w:rsid w:val="000E756F"/>
    <w:rsid w:val="000F1007"/>
    <w:rsid w:val="000F1A5D"/>
    <w:rsid w:val="000F1D2B"/>
    <w:rsid w:val="000F1D6C"/>
    <w:rsid w:val="000F2151"/>
    <w:rsid w:val="000F5662"/>
    <w:rsid w:val="0010021F"/>
    <w:rsid w:val="001017A8"/>
    <w:rsid w:val="00102312"/>
    <w:rsid w:val="00102345"/>
    <w:rsid w:val="00103653"/>
    <w:rsid w:val="001055C6"/>
    <w:rsid w:val="00106377"/>
    <w:rsid w:val="00106688"/>
    <w:rsid w:val="00107F09"/>
    <w:rsid w:val="00110C10"/>
    <w:rsid w:val="001121E9"/>
    <w:rsid w:val="001134C7"/>
    <w:rsid w:val="00113CB8"/>
    <w:rsid w:val="00113D07"/>
    <w:rsid w:val="00114B04"/>
    <w:rsid w:val="001155C1"/>
    <w:rsid w:val="00115C51"/>
    <w:rsid w:val="0011600D"/>
    <w:rsid w:val="00117356"/>
    <w:rsid w:val="0012151C"/>
    <w:rsid w:val="001215D8"/>
    <w:rsid w:val="001220EB"/>
    <w:rsid w:val="00122614"/>
    <w:rsid w:val="00123085"/>
    <w:rsid w:val="001237C9"/>
    <w:rsid w:val="001262C1"/>
    <w:rsid w:val="00126579"/>
    <w:rsid w:val="00127BBA"/>
    <w:rsid w:val="001312EC"/>
    <w:rsid w:val="0013163E"/>
    <w:rsid w:val="001339B4"/>
    <w:rsid w:val="00133BC2"/>
    <w:rsid w:val="00133CFB"/>
    <w:rsid w:val="00134A49"/>
    <w:rsid w:val="00134ABF"/>
    <w:rsid w:val="00135454"/>
    <w:rsid w:val="001375AB"/>
    <w:rsid w:val="00140473"/>
    <w:rsid w:val="00142137"/>
    <w:rsid w:val="0014254A"/>
    <w:rsid w:val="0014325C"/>
    <w:rsid w:val="0014337C"/>
    <w:rsid w:val="00144122"/>
    <w:rsid w:val="0014421B"/>
    <w:rsid w:val="0014466B"/>
    <w:rsid w:val="00145943"/>
    <w:rsid w:val="00145E6F"/>
    <w:rsid w:val="001465E4"/>
    <w:rsid w:val="00146A1A"/>
    <w:rsid w:val="00146EF9"/>
    <w:rsid w:val="00146F41"/>
    <w:rsid w:val="001475D5"/>
    <w:rsid w:val="00150BB0"/>
    <w:rsid w:val="001514C0"/>
    <w:rsid w:val="00152BDC"/>
    <w:rsid w:val="0015461D"/>
    <w:rsid w:val="00154677"/>
    <w:rsid w:val="00154CF5"/>
    <w:rsid w:val="0015552B"/>
    <w:rsid w:val="001559A3"/>
    <w:rsid w:val="00155A46"/>
    <w:rsid w:val="00156A33"/>
    <w:rsid w:val="00157ECA"/>
    <w:rsid w:val="00160B56"/>
    <w:rsid w:val="001614FA"/>
    <w:rsid w:val="00161B92"/>
    <w:rsid w:val="00162C5C"/>
    <w:rsid w:val="00163157"/>
    <w:rsid w:val="00163722"/>
    <w:rsid w:val="00163F8C"/>
    <w:rsid w:val="001640B4"/>
    <w:rsid w:val="00165110"/>
    <w:rsid w:val="0016774B"/>
    <w:rsid w:val="00167916"/>
    <w:rsid w:val="00170689"/>
    <w:rsid w:val="0017133E"/>
    <w:rsid w:val="00171686"/>
    <w:rsid w:val="00171870"/>
    <w:rsid w:val="00173EC5"/>
    <w:rsid w:val="001757BD"/>
    <w:rsid w:val="00175C13"/>
    <w:rsid w:val="00176126"/>
    <w:rsid w:val="001772AD"/>
    <w:rsid w:val="001774C8"/>
    <w:rsid w:val="00177565"/>
    <w:rsid w:val="001803AA"/>
    <w:rsid w:val="00181168"/>
    <w:rsid w:val="00182F10"/>
    <w:rsid w:val="00187666"/>
    <w:rsid w:val="0018768E"/>
    <w:rsid w:val="0019029E"/>
    <w:rsid w:val="00190521"/>
    <w:rsid w:val="00194130"/>
    <w:rsid w:val="00194ED4"/>
    <w:rsid w:val="00195291"/>
    <w:rsid w:val="00195B84"/>
    <w:rsid w:val="00196288"/>
    <w:rsid w:val="00196881"/>
    <w:rsid w:val="001A080C"/>
    <w:rsid w:val="001A3606"/>
    <w:rsid w:val="001A3D50"/>
    <w:rsid w:val="001A43BD"/>
    <w:rsid w:val="001A4400"/>
    <w:rsid w:val="001A74A5"/>
    <w:rsid w:val="001B13D4"/>
    <w:rsid w:val="001B20F5"/>
    <w:rsid w:val="001B2829"/>
    <w:rsid w:val="001B2CF1"/>
    <w:rsid w:val="001B478E"/>
    <w:rsid w:val="001B5DC4"/>
    <w:rsid w:val="001B6567"/>
    <w:rsid w:val="001B6F97"/>
    <w:rsid w:val="001C014A"/>
    <w:rsid w:val="001C0546"/>
    <w:rsid w:val="001C12B0"/>
    <w:rsid w:val="001C1EBC"/>
    <w:rsid w:val="001C3763"/>
    <w:rsid w:val="001C3C44"/>
    <w:rsid w:val="001C4A15"/>
    <w:rsid w:val="001C4CC7"/>
    <w:rsid w:val="001C5CF8"/>
    <w:rsid w:val="001C64B8"/>
    <w:rsid w:val="001C74EF"/>
    <w:rsid w:val="001D3D4B"/>
    <w:rsid w:val="001D3F99"/>
    <w:rsid w:val="001D4529"/>
    <w:rsid w:val="001D47A3"/>
    <w:rsid w:val="001D4BB5"/>
    <w:rsid w:val="001D58F1"/>
    <w:rsid w:val="001D5BDE"/>
    <w:rsid w:val="001D60F7"/>
    <w:rsid w:val="001E17CD"/>
    <w:rsid w:val="001E247E"/>
    <w:rsid w:val="001E4956"/>
    <w:rsid w:val="001E4EF6"/>
    <w:rsid w:val="001E61C9"/>
    <w:rsid w:val="001E6BC8"/>
    <w:rsid w:val="001E73CF"/>
    <w:rsid w:val="001E73F4"/>
    <w:rsid w:val="001F02EE"/>
    <w:rsid w:val="001F229E"/>
    <w:rsid w:val="001F24FC"/>
    <w:rsid w:val="001F26DE"/>
    <w:rsid w:val="001F2D17"/>
    <w:rsid w:val="001F2DC9"/>
    <w:rsid w:val="001F2F6A"/>
    <w:rsid w:val="001F3236"/>
    <w:rsid w:val="001F4A7E"/>
    <w:rsid w:val="001F4B8C"/>
    <w:rsid w:val="001F4F9B"/>
    <w:rsid w:val="0020150F"/>
    <w:rsid w:val="00202189"/>
    <w:rsid w:val="00202748"/>
    <w:rsid w:val="00202866"/>
    <w:rsid w:val="00202D48"/>
    <w:rsid w:val="002030B8"/>
    <w:rsid w:val="002030E4"/>
    <w:rsid w:val="00204C84"/>
    <w:rsid w:val="00205D35"/>
    <w:rsid w:val="002078E6"/>
    <w:rsid w:val="00207D33"/>
    <w:rsid w:val="0021015E"/>
    <w:rsid w:val="002103DB"/>
    <w:rsid w:val="00211E49"/>
    <w:rsid w:val="00212A2E"/>
    <w:rsid w:val="0021350B"/>
    <w:rsid w:val="002135BD"/>
    <w:rsid w:val="0021433B"/>
    <w:rsid w:val="00214389"/>
    <w:rsid w:val="00216AB2"/>
    <w:rsid w:val="00217AA0"/>
    <w:rsid w:val="00217B38"/>
    <w:rsid w:val="0022014B"/>
    <w:rsid w:val="0022053F"/>
    <w:rsid w:val="00220840"/>
    <w:rsid w:val="00221B04"/>
    <w:rsid w:val="00222AA3"/>
    <w:rsid w:val="00222E37"/>
    <w:rsid w:val="0022685B"/>
    <w:rsid w:val="00226FA0"/>
    <w:rsid w:val="002270B8"/>
    <w:rsid w:val="0023018C"/>
    <w:rsid w:val="00230606"/>
    <w:rsid w:val="0023205B"/>
    <w:rsid w:val="002322AD"/>
    <w:rsid w:val="002365EC"/>
    <w:rsid w:val="002369CE"/>
    <w:rsid w:val="002410BD"/>
    <w:rsid w:val="002466D7"/>
    <w:rsid w:val="00247905"/>
    <w:rsid w:val="002517F6"/>
    <w:rsid w:val="002521D3"/>
    <w:rsid w:val="002538AF"/>
    <w:rsid w:val="0025644A"/>
    <w:rsid w:val="0025748E"/>
    <w:rsid w:val="00257B71"/>
    <w:rsid w:val="00261983"/>
    <w:rsid w:val="00266903"/>
    <w:rsid w:val="00266FA7"/>
    <w:rsid w:val="00267C3B"/>
    <w:rsid w:val="00267F71"/>
    <w:rsid w:val="00270C95"/>
    <w:rsid w:val="00270CE4"/>
    <w:rsid w:val="0027246C"/>
    <w:rsid w:val="002726D9"/>
    <w:rsid w:val="00272B2B"/>
    <w:rsid w:val="00273EBC"/>
    <w:rsid w:val="002759F2"/>
    <w:rsid w:val="00276155"/>
    <w:rsid w:val="00276BE7"/>
    <w:rsid w:val="0027766E"/>
    <w:rsid w:val="002815E0"/>
    <w:rsid w:val="002817E8"/>
    <w:rsid w:val="00281D4D"/>
    <w:rsid w:val="00281F09"/>
    <w:rsid w:val="002829E3"/>
    <w:rsid w:val="00283995"/>
    <w:rsid w:val="00284171"/>
    <w:rsid w:val="002845D9"/>
    <w:rsid w:val="002860A4"/>
    <w:rsid w:val="002877C2"/>
    <w:rsid w:val="00290B64"/>
    <w:rsid w:val="00290E37"/>
    <w:rsid w:val="00291BC9"/>
    <w:rsid w:val="00292375"/>
    <w:rsid w:val="00294132"/>
    <w:rsid w:val="00295CCA"/>
    <w:rsid w:val="00295FD7"/>
    <w:rsid w:val="0029719F"/>
    <w:rsid w:val="002976EC"/>
    <w:rsid w:val="00297DA9"/>
    <w:rsid w:val="002A2421"/>
    <w:rsid w:val="002A32DF"/>
    <w:rsid w:val="002A510F"/>
    <w:rsid w:val="002A6277"/>
    <w:rsid w:val="002A6784"/>
    <w:rsid w:val="002A6A64"/>
    <w:rsid w:val="002A7055"/>
    <w:rsid w:val="002A7E68"/>
    <w:rsid w:val="002B0894"/>
    <w:rsid w:val="002B1DF1"/>
    <w:rsid w:val="002B1F0B"/>
    <w:rsid w:val="002B22DF"/>
    <w:rsid w:val="002B42A6"/>
    <w:rsid w:val="002B551B"/>
    <w:rsid w:val="002B6F58"/>
    <w:rsid w:val="002C0DF9"/>
    <w:rsid w:val="002C163B"/>
    <w:rsid w:val="002C2A9A"/>
    <w:rsid w:val="002C3205"/>
    <w:rsid w:val="002C3734"/>
    <w:rsid w:val="002C652A"/>
    <w:rsid w:val="002C6C56"/>
    <w:rsid w:val="002C769F"/>
    <w:rsid w:val="002D0140"/>
    <w:rsid w:val="002D272F"/>
    <w:rsid w:val="002D38AE"/>
    <w:rsid w:val="002D4822"/>
    <w:rsid w:val="002D57CB"/>
    <w:rsid w:val="002D6C53"/>
    <w:rsid w:val="002D709C"/>
    <w:rsid w:val="002E21DD"/>
    <w:rsid w:val="002E35A4"/>
    <w:rsid w:val="002E4D62"/>
    <w:rsid w:val="002E5228"/>
    <w:rsid w:val="002F06AA"/>
    <w:rsid w:val="002F0E0F"/>
    <w:rsid w:val="002F1A31"/>
    <w:rsid w:val="002F31A8"/>
    <w:rsid w:val="002F4FB0"/>
    <w:rsid w:val="002F5034"/>
    <w:rsid w:val="002F5160"/>
    <w:rsid w:val="002F5BA9"/>
    <w:rsid w:val="002F68A2"/>
    <w:rsid w:val="002F7085"/>
    <w:rsid w:val="002F7C55"/>
    <w:rsid w:val="00300BD6"/>
    <w:rsid w:val="00301122"/>
    <w:rsid w:val="0030245A"/>
    <w:rsid w:val="00303AEC"/>
    <w:rsid w:val="00303B73"/>
    <w:rsid w:val="00306822"/>
    <w:rsid w:val="00307A5B"/>
    <w:rsid w:val="00310D99"/>
    <w:rsid w:val="003134B1"/>
    <w:rsid w:val="00314C63"/>
    <w:rsid w:val="003150BB"/>
    <w:rsid w:val="00315A68"/>
    <w:rsid w:val="00321330"/>
    <w:rsid w:val="0032330D"/>
    <w:rsid w:val="00323E3B"/>
    <w:rsid w:val="00325654"/>
    <w:rsid w:val="003261BD"/>
    <w:rsid w:val="00327558"/>
    <w:rsid w:val="003305B9"/>
    <w:rsid w:val="0033165E"/>
    <w:rsid w:val="003323C4"/>
    <w:rsid w:val="00333A1B"/>
    <w:rsid w:val="00334A50"/>
    <w:rsid w:val="00336276"/>
    <w:rsid w:val="0033777C"/>
    <w:rsid w:val="00337D47"/>
    <w:rsid w:val="00340B5B"/>
    <w:rsid w:val="0034134D"/>
    <w:rsid w:val="0034273D"/>
    <w:rsid w:val="00343A7F"/>
    <w:rsid w:val="003442C6"/>
    <w:rsid w:val="0034529D"/>
    <w:rsid w:val="00345C99"/>
    <w:rsid w:val="003464F5"/>
    <w:rsid w:val="00347F53"/>
    <w:rsid w:val="00350A74"/>
    <w:rsid w:val="003514EE"/>
    <w:rsid w:val="00352517"/>
    <w:rsid w:val="00352822"/>
    <w:rsid w:val="00352C34"/>
    <w:rsid w:val="00353E7E"/>
    <w:rsid w:val="00355C57"/>
    <w:rsid w:val="00355EC5"/>
    <w:rsid w:val="0035600D"/>
    <w:rsid w:val="0035641A"/>
    <w:rsid w:val="0036011B"/>
    <w:rsid w:val="003621B6"/>
    <w:rsid w:val="00363671"/>
    <w:rsid w:val="003647D9"/>
    <w:rsid w:val="00364EE3"/>
    <w:rsid w:val="003653CF"/>
    <w:rsid w:val="0036688D"/>
    <w:rsid w:val="003677D0"/>
    <w:rsid w:val="00370812"/>
    <w:rsid w:val="00371E1F"/>
    <w:rsid w:val="00372738"/>
    <w:rsid w:val="0037405C"/>
    <w:rsid w:val="00374A49"/>
    <w:rsid w:val="00374C44"/>
    <w:rsid w:val="003757E4"/>
    <w:rsid w:val="00375834"/>
    <w:rsid w:val="003762A0"/>
    <w:rsid w:val="00376CA6"/>
    <w:rsid w:val="00376F03"/>
    <w:rsid w:val="00377BA2"/>
    <w:rsid w:val="00381376"/>
    <w:rsid w:val="0038180F"/>
    <w:rsid w:val="003824CC"/>
    <w:rsid w:val="00382B66"/>
    <w:rsid w:val="00382E64"/>
    <w:rsid w:val="003843BA"/>
    <w:rsid w:val="00385F81"/>
    <w:rsid w:val="00386620"/>
    <w:rsid w:val="00387B22"/>
    <w:rsid w:val="0039124E"/>
    <w:rsid w:val="00391C87"/>
    <w:rsid w:val="00392E76"/>
    <w:rsid w:val="00394252"/>
    <w:rsid w:val="00395009"/>
    <w:rsid w:val="00395A1F"/>
    <w:rsid w:val="0039686A"/>
    <w:rsid w:val="00396DAD"/>
    <w:rsid w:val="00396ECE"/>
    <w:rsid w:val="003A0088"/>
    <w:rsid w:val="003A0611"/>
    <w:rsid w:val="003A3CB6"/>
    <w:rsid w:val="003A6A58"/>
    <w:rsid w:val="003A73FF"/>
    <w:rsid w:val="003A7684"/>
    <w:rsid w:val="003B2008"/>
    <w:rsid w:val="003B2877"/>
    <w:rsid w:val="003B2E23"/>
    <w:rsid w:val="003B52FA"/>
    <w:rsid w:val="003B532E"/>
    <w:rsid w:val="003B59E8"/>
    <w:rsid w:val="003B5EBE"/>
    <w:rsid w:val="003B6D1A"/>
    <w:rsid w:val="003B7303"/>
    <w:rsid w:val="003B7896"/>
    <w:rsid w:val="003C3AED"/>
    <w:rsid w:val="003C3D32"/>
    <w:rsid w:val="003C5134"/>
    <w:rsid w:val="003C7AA5"/>
    <w:rsid w:val="003D0FAA"/>
    <w:rsid w:val="003D2745"/>
    <w:rsid w:val="003D2F4C"/>
    <w:rsid w:val="003D3AC0"/>
    <w:rsid w:val="003D589D"/>
    <w:rsid w:val="003E0AC2"/>
    <w:rsid w:val="003E0E51"/>
    <w:rsid w:val="003E1920"/>
    <w:rsid w:val="003E19AA"/>
    <w:rsid w:val="003E1C93"/>
    <w:rsid w:val="003E300C"/>
    <w:rsid w:val="003E4477"/>
    <w:rsid w:val="003E486D"/>
    <w:rsid w:val="003E5DF3"/>
    <w:rsid w:val="003E7468"/>
    <w:rsid w:val="003F012A"/>
    <w:rsid w:val="003F0599"/>
    <w:rsid w:val="003F1A56"/>
    <w:rsid w:val="003F23A9"/>
    <w:rsid w:val="003F3A57"/>
    <w:rsid w:val="003F3F15"/>
    <w:rsid w:val="003F6C73"/>
    <w:rsid w:val="003F7AF7"/>
    <w:rsid w:val="004001FD"/>
    <w:rsid w:val="00400434"/>
    <w:rsid w:val="0040130D"/>
    <w:rsid w:val="0040204A"/>
    <w:rsid w:val="00404509"/>
    <w:rsid w:val="00410E39"/>
    <w:rsid w:val="00412782"/>
    <w:rsid w:val="004128B3"/>
    <w:rsid w:val="00412C86"/>
    <w:rsid w:val="00413116"/>
    <w:rsid w:val="00413CB2"/>
    <w:rsid w:val="00416007"/>
    <w:rsid w:val="00416AAE"/>
    <w:rsid w:val="00416FAE"/>
    <w:rsid w:val="00420911"/>
    <w:rsid w:val="00422461"/>
    <w:rsid w:val="0042251E"/>
    <w:rsid w:val="00424328"/>
    <w:rsid w:val="0042454D"/>
    <w:rsid w:val="00424962"/>
    <w:rsid w:val="00427C08"/>
    <w:rsid w:val="00431270"/>
    <w:rsid w:val="00431B98"/>
    <w:rsid w:val="004329F2"/>
    <w:rsid w:val="00433714"/>
    <w:rsid w:val="0043414B"/>
    <w:rsid w:val="00434770"/>
    <w:rsid w:val="00437380"/>
    <w:rsid w:val="00437585"/>
    <w:rsid w:val="00440B2D"/>
    <w:rsid w:val="0044215F"/>
    <w:rsid w:val="0044332C"/>
    <w:rsid w:val="0044425B"/>
    <w:rsid w:val="00444695"/>
    <w:rsid w:val="00445064"/>
    <w:rsid w:val="00445D6E"/>
    <w:rsid w:val="0044620D"/>
    <w:rsid w:val="00447E54"/>
    <w:rsid w:val="00452D49"/>
    <w:rsid w:val="00452E53"/>
    <w:rsid w:val="00452FC3"/>
    <w:rsid w:val="0045362B"/>
    <w:rsid w:val="00453BF9"/>
    <w:rsid w:val="0045627C"/>
    <w:rsid w:val="0045658B"/>
    <w:rsid w:val="0045680E"/>
    <w:rsid w:val="00457640"/>
    <w:rsid w:val="00457E18"/>
    <w:rsid w:val="004610CD"/>
    <w:rsid w:val="004653D4"/>
    <w:rsid w:val="00470359"/>
    <w:rsid w:val="00471374"/>
    <w:rsid w:val="00471786"/>
    <w:rsid w:val="00471D34"/>
    <w:rsid w:val="0047286A"/>
    <w:rsid w:val="00472AAB"/>
    <w:rsid w:val="00476325"/>
    <w:rsid w:val="00476580"/>
    <w:rsid w:val="004769CF"/>
    <w:rsid w:val="00480541"/>
    <w:rsid w:val="00480603"/>
    <w:rsid w:val="00481CD2"/>
    <w:rsid w:val="00484F10"/>
    <w:rsid w:val="00485858"/>
    <w:rsid w:val="00486D13"/>
    <w:rsid w:val="00486DBB"/>
    <w:rsid w:val="00490B8A"/>
    <w:rsid w:val="00490FC3"/>
    <w:rsid w:val="00491AC7"/>
    <w:rsid w:val="00491C87"/>
    <w:rsid w:val="004920DE"/>
    <w:rsid w:val="004930F8"/>
    <w:rsid w:val="00493D67"/>
    <w:rsid w:val="00494FD7"/>
    <w:rsid w:val="00495068"/>
    <w:rsid w:val="0049518B"/>
    <w:rsid w:val="00495F83"/>
    <w:rsid w:val="0049662D"/>
    <w:rsid w:val="004A039B"/>
    <w:rsid w:val="004A06C5"/>
    <w:rsid w:val="004A1BFD"/>
    <w:rsid w:val="004A21D1"/>
    <w:rsid w:val="004A2355"/>
    <w:rsid w:val="004A531E"/>
    <w:rsid w:val="004A64CE"/>
    <w:rsid w:val="004A7217"/>
    <w:rsid w:val="004A7400"/>
    <w:rsid w:val="004B0FDB"/>
    <w:rsid w:val="004B13E9"/>
    <w:rsid w:val="004B1BCA"/>
    <w:rsid w:val="004B313A"/>
    <w:rsid w:val="004B3225"/>
    <w:rsid w:val="004B4205"/>
    <w:rsid w:val="004B420C"/>
    <w:rsid w:val="004B4362"/>
    <w:rsid w:val="004B454A"/>
    <w:rsid w:val="004B498D"/>
    <w:rsid w:val="004B4AE9"/>
    <w:rsid w:val="004B4FC7"/>
    <w:rsid w:val="004B67F2"/>
    <w:rsid w:val="004B7494"/>
    <w:rsid w:val="004B78BB"/>
    <w:rsid w:val="004C0434"/>
    <w:rsid w:val="004C0AA5"/>
    <w:rsid w:val="004C1329"/>
    <w:rsid w:val="004C1BB9"/>
    <w:rsid w:val="004C1E00"/>
    <w:rsid w:val="004C2A5B"/>
    <w:rsid w:val="004C3880"/>
    <w:rsid w:val="004C46D4"/>
    <w:rsid w:val="004C4B0F"/>
    <w:rsid w:val="004C5120"/>
    <w:rsid w:val="004C5F08"/>
    <w:rsid w:val="004C6013"/>
    <w:rsid w:val="004C6038"/>
    <w:rsid w:val="004C6284"/>
    <w:rsid w:val="004C6BC7"/>
    <w:rsid w:val="004C72E7"/>
    <w:rsid w:val="004D08BF"/>
    <w:rsid w:val="004D0D0F"/>
    <w:rsid w:val="004D0F2F"/>
    <w:rsid w:val="004D179F"/>
    <w:rsid w:val="004D2CFE"/>
    <w:rsid w:val="004D31D6"/>
    <w:rsid w:val="004D3323"/>
    <w:rsid w:val="004D411C"/>
    <w:rsid w:val="004D47CB"/>
    <w:rsid w:val="004D512A"/>
    <w:rsid w:val="004D5B31"/>
    <w:rsid w:val="004D5D31"/>
    <w:rsid w:val="004E0DD6"/>
    <w:rsid w:val="004E0E33"/>
    <w:rsid w:val="004E12EE"/>
    <w:rsid w:val="004E319A"/>
    <w:rsid w:val="004E32B1"/>
    <w:rsid w:val="004E6426"/>
    <w:rsid w:val="004F0915"/>
    <w:rsid w:val="004F18ED"/>
    <w:rsid w:val="004F21DF"/>
    <w:rsid w:val="004F22CB"/>
    <w:rsid w:val="004F3283"/>
    <w:rsid w:val="004F3D5B"/>
    <w:rsid w:val="004F66B1"/>
    <w:rsid w:val="00500294"/>
    <w:rsid w:val="00501774"/>
    <w:rsid w:val="00501A71"/>
    <w:rsid w:val="00501E3E"/>
    <w:rsid w:val="005027D2"/>
    <w:rsid w:val="00503E58"/>
    <w:rsid w:val="0050404B"/>
    <w:rsid w:val="00504083"/>
    <w:rsid w:val="00505250"/>
    <w:rsid w:val="005053A2"/>
    <w:rsid w:val="005067AC"/>
    <w:rsid w:val="005078C5"/>
    <w:rsid w:val="0051262C"/>
    <w:rsid w:val="00513877"/>
    <w:rsid w:val="00514B97"/>
    <w:rsid w:val="005153BC"/>
    <w:rsid w:val="005161F2"/>
    <w:rsid w:val="005169C5"/>
    <w:rsid w:val="00521816"/>
    <w:rsid w:val="00524923"/>
    <w:rsid w:val="00524E93"/>
    <w:rsid w:val="00525B53"/>
    <w:rsid w:val="0052670A"/>
    <w:rsid w:val="00526970"/>
    <w:rsid w:val="00526C93"/>
    <w:rsid w:val="00527780"/>
    <w:rsid w:val="00530A6A"/>
    <w:rsid w:val="00530F0C"/>
    <w:rsid w:val="005314A1"/>
    <w:rsid w:val="005336B7"/>
    <w:rsid w:val="005339AE"/>
    <w:rsid w:val="00533AC1"/>
    <w:rsid w:val="00534C89"/>
    <w:rsid w:val="0053528A"/>
    <w:rsid w:val="00535A33"/>
    <w:rsid w:val="00535EA2"/>
    <w:rsid w:val="00536027"/>
    <w:rsid w:val="00537410"/>
    <w:rsid w:val="00540DB3"/>
    <w:rsid w:val="005411F3"/>
    <w:rsid w:val="00541D93"/>
    <w:rsid w:val="00541E18"/>
    <w:rsid w:val="00541F08"/>
    <w:rsid w:val="005422D8"/>
    <w:rsid w:val="00543061"/>
    <w:rsid w:val="00543205"/>
    <w:rsid w:val="00543238"/>
    <w:rsid w:val="005447AC"/>
    <w:rsid w:val="0054509C"/>
    <w:rsid w:val="005463F1"/>
    <w:rsid w:val="00546548"/>
    <w:rsid w:val="00546995"/>
    <w:rsid w:val="005479D7"/>
    <w:rsid w:val="00547AF9"/>
    <w:rsid w:val="00550787"/>
    <w:rsid w:val="00551A56"/>
    <w:rsid w:val="0055293D"/>
    <w:rsid w:val="005540B8"/>
    <w:rsid w:val="00554314"/>
    <w:rsid w:val="00554BA0"/>
    <w:rsid w:val="00554D4C"/>
    <w:rsid w:val="0055674B"/>
    <w:rsid w:val="005568AB"/>
    <w:rsid w:val="00557F10"/>
    <w:rsid w:val="00560061"/>
    <w:rsid w:val="00560475"/>
    <w:rsid w:val="00562128"/>
    <w:rsid w:val="00562699"/>
    <w:rsid w:val="00567061"/>
    <w:rsid w:val="005671FC"/>
    <w:rsid w:val="00567DBA"/>
    <w:rsid w:val="005713A8"/>
    <w:rsid w:val="0057458E"/>
    <w:rsid w:val="00574DCE"/>
    <w:rsid w:val="00575C3C"/>
    <w:rsid w:val="00575F8F"/>
    <w:rsid w:val="00576406"/>
    <w:rsid w:val="00576439"/>
    <w:rsid w:val="00576DB0"/>
    <w:rsid w:val="00577C94"/>
    <w:rsid w:val="00580133"/>
    <w:rsid w:val="00580DE2"/>
    <w:rsid w:val="00580E92"/>
    <w:rsid w:val="0058244B"/>
    <w:rsid w:val="005843D9"/>
    <w:rsid w:val="00584CDA"/>
    <w:rsid w:val="00586EC1"/>
    <w:rsid w:val="005870CC"/>
    <w:rsid w:val="00591437"/>
    <w:rsid w:val="00591832"/>
    <w:rsid w:val="00591CBC"/>
    <w:rsid w:val="00592841"/>
    <w:rsid w:val="00592995"/>
    <w:rsid w:val="00592FBD"/>
    <w:rsid w:val="00593B48"/>
    <w:rsid w:val="00594CDC"/>
    <w:rsid w:val="005956F3"/>
    <w:rsid w:val="00597F45"/>
    <w:rsid w:val="005A082D"/>
    <w:rsid w:val="005A08AC"/>
    <w:rsid w:val="005A0B09"/>
    <w:rsid w:val="005A2631"/>
    <w:rsid w:val="005A2A7F"/>
    <w:rsid w:val="005A357F"/>
    <w:rsid w:val="005A4FF7"/>
    <w:rsid w:val="005A7BE5"/>
    <w:rsid w:val="005B2AD6"/>
    <w:rsid w:val="005B4DEC"/>
    <w:rsid w:val="005B5692"/>
    <w:rsid w:val="005B6FD0"/>
    <w:rsid w:val="005B7046"/>
    <w:rsid w:val="005C0714"/>
    <w:rsid w:val="005C2563"/>
    <w:rsid w:val="005C2DC8"/>
    <w:rsid w:val="005C35F5"/>
    <w:rsid w:val="005C3D70"/>
    <w:rsid w:val="005C41CA"/>
    <w:rsid w:val="005C6148"/>
    <w:rsid w:val="005C61A5"/>
    <w:rsid w:val="005C7189"/>
    <w:rsid w:val="005D0159"/>
    <w:rsid w:val="005D0DE1"/>
    <w:rsid w:val="005D294A"/>
    <w:rsid w:val="005D399C"/>
    <w:rsid w:val="005D5245"/>
    <w:rsid w:val="005D5D19"/>
    <w:rsid w:val="005D5D84"/>
    <w:rsid w:val="005D6564"/>
    <w:rsid w:val="005D68BE"/>
    <w:rsid w:val="005D7650"/>
    <w:rsid w:val="005E1CEE"/>
    <w:rsid w:val="005E2C05"/>
    <w:rsid w:val="005E354E"/>
    <w:rsid w:val="005E4ACB"/>
    <w:rsid w:val="005E6119"/>
    <w:rsid w:val="005E6610"/>
    <w:rsid w:val="005E6805"/>
    <w:rsid w:val="005E75BF"/>
    <w:rsid w:val="005F0322"/>
    <w:rsid w:val="005F06D4"/>
    <w:rsid w:val="005F0AFF"/>
    <w:rsid w:val="005F0BC6"/>
    <w:rsid w:val="005F0E40"/>
    <w:rsid w:val="005F14FF"/>
    <w:rsid w:val="005F19E2"/>
    <w:rsid w:val="005F2B49"/>
    <w:rsid w:val="005F3CDA"/>
    <w:rsid w:val="005F6B47"/>
    <w:rsid w:val="005F6DBA"/>
    <w:rsid w:val="006023ED"/>
    <w:rsid w:val="006037F9"/>
    <w:rsid w:val="00603BE6"/>
    <w:rsid w:val="006044D5"/>
    <w:rsid w:val="00604A9F"/>
    <w:rsid w:val="00604E54"/>
    <w:rsid w:val="006050D8"/>
    <w:rsid w:val="0061009F"/>
    <w:rsid w:val="00612079"/>
    <w:rsid w:val="00614927"/>
    <w:rsid w:val="0062045E"/>
    <w:rsid w:val="00622481"/>
    <w:rsid w:val="006225E8"/>
    <w:rsid w:val="00622FDC"/>
    <w:rsid w:val="00623D88"/>
    <w:rsid w:val="00623E77"/>
    <w:rsid w:val="0062488D"/>
    <w:rsid w:val="00624BF0"/>
    <w:rsid w:val="00624E1F"/>
    <w:rsid w:val="00625020"/>
    <w:rsid w:val="006253B8"/>
    <w:rsid w:val="00625A5C"/>
    <w:rsid w:val="006265B6"/>
    <w:rsid w:val="006265EF"/>
    <w:rsid w:val="00627756"/>
    <w:rsid w:val="00631A65"/>
    <w:rsid w:val="006321A8"/>
    <w:rsid w:val="00632DB3"/>
    <w:rsid w:val="00633868"/>
    <w:rsid w:val="00633CE5"/>
    <w:rsid w:val="00635B11"/>
    <w:rsid w:val="00637737"/>
    <w:rsid w:val="006406B6"/>
    <w:rsid w:val="00642F26"/>
    <w:rsid w:val="00647B77"/>
    <w:rsid w:val="00647D7B"/>
    <w:rsid w:val="006509BE"/>
    <w:rsid w:val="00650B3D"/>
    <w:rsid w:val="00650E5F"/>
    <w:rsid w:val="006512D6"/>
    <w:rsid w:val="006514E3"/>
    <w:rsid w:val="0065220F"/>
    <w:rsid w:val="006525BD"/>
    <w:rsid w:val="0065274C"/>
    <w:rsid w:val="00653A12"/>
    <w:rsid w:val="00655563"/>
    <w:rsid w:val="00655E7F"/>
    <w:rsid w:val="00661567"/>
    <w:rsid w:val="00661672"/>
    <w:rsid w:val="00661A36"/>
    <w:rsid w:val="00661A71"/>
    <w:rsid w:val="0066428D"/>
    <w:rsid w:val="006642F4"/>
    <w:rsid w:val="0066505E"/>
    <w:rsid w:val="006675A5"/>
    <w:rsid w:val="006702E5"/>
    <w:rsid w:val="0067093D"/>
    <w:rsid w:val="00672E90"/>
    <w:rsid w:val="00674638"/>
    <w:rsid w:val="00675BBA"/>
    <w:rsid w:val="00676AC5"/>
    <w:rsid w:val="006770DB"/>
    <w:rsid w:val="00680A25"/>
    <w:rsid w:val="00682461"/>
    <w:rsid w:val="00686900"/>
    <w:rsid w:val="00686D14"/>
    <w:rsid w:val="00687ED7"/>
    <w:rsid w:val="006902BD"/>
    <w:rsid w:val="00691C4C"/>
    <w:rsid w:val="00693068"/>
    <w:rsid w:val="00693C27"/>
    <w:rsid w:val="00694262"/>
    <w:rsid w:val="006942FD"/>
    <w:rsid w:val="00694423"/>
    <w:rsid w:val="00695989"/>
    <w:rsid w:val="00696CE6"/>
    <w:rsid w:val="00697DFB"/>
    <w:rsid w:val="006A0B08"/>
    <w:rsid w:val="006A157B"/>
    <w:rsid w:val="006A1C72"/>
    <w:rsid w:val="006A298B"/>
    <w:rsid w:val="006A2E1F"/>
    <w:rsid w:val="006A2FB4"/>
    <w:rsid w:val="006A3921"/>
    <w:rsid w:val="006A5C82"/>
    <w:rsid w:val="006A6333"/>
    <w:rsid w:val="006A6919"/>
    <w:rsid w:val="006B07FB"/>
    <w:rsid w:val="006B0932"/>
    <w:rsid w:val="006B155B"/>
    <w:rsid w:val="006B2816"/>
    <w:rsid w:val="006B2918"/>
    <w:rsid w:val="006B2AC2"/>
    <w:rsid w:val="006B2B33"/>
    <w:rsid w:val="006B3083"/>
    <w:rsid w:val="006B315D"/>
    <w:rsid w:val="006B46FC"/>
    <w:rsid w:val="006B4A95"/>
    <w:rsid w:val="006B4C5F"/>
    <w:rsid w:val="006B5345"/>
    <w:rsid w:val="006B722C"/>
    <w:rsid w:val="006C0152"/>
    <w:rsid w:val="006C0422"/>
    <w:rsid w:val="006C052B"/>
    <w:rsid w:val="006C07B8"/>
    <w:rsid w:val="006C144C"/>
    <w:rsid w:val="006C4D06"/>
    <w:rsid w:val="006C62E1"/>
    <w:rsid w:val="006C6A40"/>
    <w:rsid w:val="006D130C"/>
    <w:rsid w:val="006D166F"/>
    <w:rsid w:val="006D1A0A"/>
    <w:rsid w:val="006D1B56"/>
    <w:rsid w:val="006D315E"/>
    <w:rsid w:val="006D48A4"/>
    <w:rsid w:val="006D4DFB"/>
    <w:rsid w:val="006D5807"/>
    <w:rsid w:val="006D5D30"/>
    <w:rsid w:val="006D6A67"/>
    <w:rsid w:val="006D7524"/>
    <w:rsid w:val="006D7E7B"/>
    <w:rsid w:val="006D7EBA"/>
    <w:rsid w:val="006E0F4E"/>
    <w:rsid w:val="006E1762"/>
    <w:rsid w:val="006E2B94"/>
    <w:rsid w:val="006E481D"/>
    <w:rsid w:val="006E4AF1"/>
    <w:rsid w:val="006E4B40"/>
    <w:rsid w:val="006E5041"/>
    <w:rsid w:val="006E6EAB"/>
    <w:rsid w:val="006F0345"/>
    <w:rsid w:val="006F0469"/>
    <w:rsid w:val="006F5115"/>
    <w:rsid w:val="006F5C45"/>
    <w:rsid w:val="006F6067"/>
    <w:rsid w:val="006F65B3"/>
    <w:rsid w:val="00700979"/>
    <w:rsid w:val="00700C79"/>
    <w:rsid w:val="00701362"/>
    <w:rsid w:val="007033FB"/>
    <w:rsid w:val="00703E38"/>
    <w:rsid w:val="007040B6"/>
    <w:rsid w:val="00705076"/>
    <w:rsid w:val="00705597"/>
    <w:rsid w:val="00706E09"/>
    <w:rsid w:val="00706EA7"/>
    <w:rsid w:val="00707795"/>
    <w:rsid w:val="00710FD7"/>
    <w:rsid w:val="00711147"/>
    <w:rsid w:val="007113B1"/>
    <w:rsid w:val="00711F55"/>
    <w:rsid w:val="0071200C"/>
    <w:rsid w:val="0071222D"/>
    <w:rsid w:val="00712772"/>
    <w:rsid w:val="00712791"/>
    <w:rsid w:val="007138B0"/>
    <w:rsid w:val="00714162"/>
    <w:rsid w:val="00714414"/>
    <w:rsid w:val="00715B6A"/>
    <w:rsid w:val="0071778D"/>
    <w:rsid w:val="0072012F"/>
    <w:rsid w:val="00720A0B"/>
    <w:rsid w:val="00720D5D"/>
    <w:rsid w:val="00720EC1"/>
    <w:rsid w:val="00724891"/>
    <w:rsid w:val="007248EF"/>
    <w:rsid w:val="007249D4"/>
    <w:rsid w:val="0072500D"/>
    <w:rsid w:val="00726587"/>
    <w:rsid w:val="007277E3"/>
    <w:rsid w:val="00731A17"/>
    <w:rsid w:val="00732685"/>
    <w:rsid w:val="00734458"/>
    <w:rsid w:val="00735588"/>
    <w:rsid w:val="00736E96"/>
    <w:rsid w:val="00737907"/>
    <w:rsid w:val="00741670"/>
    <w:rsid w:val="007419CF"/>
    <w:rsid w:val="0074241C"/>
    <w:rsid w:val="00742E9E"/>
    <w:rsid w:val="00743B01"/>
    <w:rsid w:val="0074487E"/>
    <w:rsid w:val="007457C3"/>
    <w:rsid w:val="00746273"/>
    <w:rsid w:val="00750DC0"/>
    <w:rsid w:val="0075366F"/>
    <w:rsid w:val="00754134"/>
    <w:rsid w:val="00755084"/>
    <w:rsid w:val="00757E56"/>
    <w:rsid w:val="007654ED"/>
    <w:rsid w:val="0076599E"/>
    <w:rsid w:val="00766CA9"/>
    <w:rsid w:val="00767D3B"/>
    <w:rsid w:val="00770E23"/>
    <w:rsid w:val="007721BF"/>
    <w:rsid w:val="00773177"/>
    <w:rsid w:val="00773680"/>
    <w:rsid w:val="00773CF0"/>
    <w:rsid w:val="00774466"/>
    <w:rsid w:val="00774E70"/>
    <w:rsid w:val="00776A59"/>
    <w:rsid w:val="0078052F"/>
    <w:rsid w:val="00780FF2"/>
    <w:rsid w:val="0078181E"/>
    <w:rsid w:val="00783E8E"/>
    <w:rsid w:val="00783F3C"/>
    <w:rsid w:val="0078415E"/>
    <w:rsid w:val="00784E2E"/>
    <w:rsid w:val="007913E4"/>
    <w:rsid w:val="00793351"/>
    <w:rsid w:val="007936DD"/>
    <w:rsid w:val="00794D52"/>
    <w:rsid w:val="00796CEE"/>
    <w:rsid w:val="00796F70"/>
    <w:rsid w:val="007A01E9"/>
    <w:rsid w:val="007A08E5"/>
    <w:rsid w:val="007A1F02"/>
    <w:rsid w:val="007A209A"/>
    <w:rsid w:val="007A34FD"/>
    <w:rsid w:val="007A4664"/>
    <w:rsid w:val="007A5B91"/>
    <w:rsid w:val="007A68C4"/>
    <w:rsid w:val="007A70CC"/>
    <w:rsid w:val="007A7388"/>
    <w:rsid w:val="007B042E"/>
    <w:rsid w:val="007B2B93"/>
    <w:rsid w:val="007B2CA8"/>
    <w:rsid w:val="007B43F3"/>
    <w:rsid w:val="007B514D"/>
    <w:rsid w:val="007B5396"/>
    <w:rsid w:val="007B5CA7"/>
    <w:rsid w:val="007B7C7E"/>
    <w:rsid w:val="007C0B2A"/>
    <w:rsid w:val="007C1ADF"/>
    <w:rsid w:val="007C32B9"/>
    <w:rsid w:val="007C4525"/>
    <w:rsid w:val="007C4B19"/>
    <w:rsid w:val="007C5177"/>
    <w:rsid w:val="007C53AC"/>
    <w:rsid w:val="007D0183"/>
    <w:rsid w:val="007D0222"/>
    <w:rsid w:val="007D1F9D"/>
    <w:rsid w:val="007D4195"/>
    <w:rsid w:val="007D7866"/>
    <w:rsid w:val="007E0460"/>
    <w:rsid w:val="007E1144"/>
    <w:rsid w:val="007E1D5C"/>
    <w:rsid w:val="007E74E0"/>
    <w:rsid w:val="007F0BA1"/>
    <w:rsid w:val="007F2D42"/>
    <w:rsid w:val="007F36E0"/>
    <w:rsid w:val="007F3FCD"/>
    <w:rsid w:val="007F4A7B"/>
    <w:rsid w:val="007F4B16"/>
    <w:rsid w:val="007F52CB"/>
    <w:rsid w:val="007F638E"/>
    <w:rsid w:val="007F65AC"/>
    <w:rsid w:val="00801300"/>
    <w:rsid w:val="00801498"/>
    <w:rsid w:val="008026CE"/>
    <w:rsid w:val="00803192"/>
    <w:rsid w:val="0081051B"/>
    <w:rsid w:val="00810594"/>
    <w:rsid w:val="00810A6A"/>
    <w:rsid w:val="00810AD0"/>
    <w:rsid w:val="0081180F"/>
    <w:rsid w:val="008120D8"/>
    <w:rsid w:val="00814730"/>
    <w:rsid w:val="0081483B"/>
    <w:rsid w:val="008203AA"/>
    <w:rsid w:val="00820939"/>
    <w:rsid w:val="00821AEA"/>
    <w:rsid w:val="00822485"/>
    <w:rsid w:val="0082295A"/>
    <w:rsid w:val="008231C1"/>
    <w:rsid w:val="00823F14"/>
    <w:rsid w:val="00824396"/>
    <w:rsid w:val="008271BC"/>
    <w:rsid w:val="008274BB"/>
    <w:rsid w:val="008303C0"/>
    <w:rsid w:val="008305CE"/>
    <w:rsid w:val="008307CA"/>
    <w:rsid w:val="00830AD4"/>
    <w:rsid w:val="00832CC3"/>
    <w:rsid w:val="00833960"/>
    <w:rsid w:val="00834C83"/>
    <w:rsid w:val="00834F22"/>
    <w:rsid w:val="00835D14"/>
    <w:rsid w:val="0083713E"/>
    <w:rsid w:val="00837732"/>
    <w:rsid w:val="0083791E"/>
    <w:rsid w:val="00837C6C"/>
    <w:rsid w:val="00841741"/>
    <w:rsid w:val="00841B44"/>
    <w:rsid w:val="008432A8"/>
    <w:rsid w:val="00844759"/>
    <w:rsid w:val="00844B72"/>
    <w:rsid w:val="0084715E"/>
    <w:rsid w:val="00847780"/>
    <w:rsid w:val="00850E31"/>
    <w:rsid w:val="00851C47"/>
    <w:rsid w:val="008530ED"/>
    <w:rsid w:val="00853121"/>
    <w:rsid w:val="00853C07"/>
    <w:rsid w:val="0085454F"/>
    <w:rsid w:val="00854E67"/>
    <w:rsid w:val="008557BE"/>
    <w:rsid w:val="00857D8A"/>
    <w:rsid w:val="008602F9"/>
    <w:rsid w:val="00861230"/>
    <w:rsid w:val="00861AE4"/>
    <w:rsid w:val="00861F46"/>
    <w:rsid w:val="00864855"/>
    <w:rsid w:val="00865D96"/>
    <w:rsid w:val="00866EBF"/>
    <w:rsid w:val="00866FE4"/>
    <w:rsid w:val="008674A0"/>
    <w:rsid w:val="00870017"/>
    <w:rsid w:val="008708C1"/>
    <w:rsid w:val="00871687"/>
    <w:rsid w:val="0087200B"/>
    <w:rsid w:val="00872395"/>
    <w:rsid w:val="00872680"/>
    <w:rsid w:val="00874A21"/>
    <w:rsid w:val="00874D77"/>
    <w:rsid w:val="00874E49"/>
    <w:rsid w:val="00875A82"/>
    <w:rsid w:val="008762B1"/>
    <w:rsid w:val="00876898"/>
    <w:rsid w:val="008772A4"/>
    <w:rsid w:val="00880514"/>
    <w:rsid w:val="0088173C"/>
    <w:rsid w:val="008821D0"/>
    <w:rsid w:val="00882D7E"/>
    <w:rsid w:val="0088324E"/>
    <w:rsid w:val="00883CC4"/>
    <w:rsid w:val="0088470C"/>
    <w:rsid w:val="00887225"/>
    <w:rsid w:val="00887318"/>
    <w:rsid w:val="00887DA4"/>
    <w:rsid w:val="0089272D"/>
    <w:rsid w:val="00892826"/>
    <w:rsid w:val="00892A80"/>
    <w:rsid w:val="0089384F"/>
    <w:rsid w:val="00893A2F"/>
    <w:rsid w:val="00893B74"/>
    <w:rsid w:val="0089577A"/>
    <w:rsid w:val="00895840"/>
    <w:rsid w:val="00896503"/>
    <w:rsid w:val="008A0276"/>
    <w:rsid w:val="008A1692"/>
    <w:rsid w:val="008A2A2A"/>
    <w:rsid w:val="008A4BB7"/>
    <w:rsid w:val="008A4E13"/>
    <w:rsid w:val="008A4FC4"/>
    <w:rsid w:val="008A667B"/>
    <w:rsid w:val="008A6D82"/>
    <w:rsid w:val="008A72CC"/>
    <w:rsid w:val="008A7C09"/>
    <w:rsid w:val="008B0D0F"/>
    <w:rsid w:val="008B0D72"/>
    <w:rsid w:val="008B182B"/>
    <w:rsid w:val="008B555F"/>
    <w:rsid w:val="008B61B0"/>
    <w:rsid w:val="008B6F3A"/>
    <w:rsid w:val="008B7BBA"/>
    <w:rsid w:val="008C1E09"/>
    <w:rsid w:val="008C3076"/>
    <w:rsid w:val="008C3E25"/>
    <w:rsid w:val="008C50A6"/>
    <w:rsid w:val="008C61A4"/>
    <w:rsid w:val="008C79F8"/>
    <w:rsid w:val="008D0146"/>
    <w:rsid w:val="008D4DCA"/>
    <w:rsid w:val="008D70B3"/>
    <w:rsid w:val="008E1218"/>
    <w:rsid w:val="008E1EAC"/>
    <w:rsid w:val="008E3E47"/>
    <w:rsid w:val="008E4FEB"/>
    <w:rsid w:val="008E5147"/>
    <w:rsid w:val="008E53E8"/>
    <w:rsid w:val="008E6FD0"/>
    <w:rsid w:val="008E70BF"/>
    <w:rsid w:val="008F172A"/>
    <w:rsid w:val="008F29D2"/>
    <w:rsid w:val="008F32C3"/>
    <w:rsid w:val="008F4781"/>
    <w:rsid w:val="008F47B0"/>
    <w:rsid w:val="008F5E45"/>
    <w:rsid w:val="00901149"/>
    <w:rsid w:val="009033FD"/>
    <w:rsid w:val="00903C52"/>
    <w:rsid w:val="009042FF"/>
    <w:rsid w:val="009051B9"/>
    <w:rsid w:val="00907BA5"/>
    <w:rsid w:val="009130D8"/>
    <w:rsid w:val="009136BC"/>
    <w:rsid w:val="009142E3"/>
    <w:rsid w:val="00915455"/>
    <w:rsid w:val="00916654"/>
    <w:rsid w:val="00916B21"/>
    <w:rsid w:val="009207F1"/>
    <w:rsid w:val="00921174"/>
    <w:rsid w:val="00922A91"/>
    <w:rsid w:val="009235A2"/>
    <w:rsid w:val="00924573"/>
    <w:rsid w:val="009265A5"/>
    <w:rsid w:val="009269D3"/>
    <w:rsid w:val="00926FEC"/>
    <w:rsid w:val="00933785"/>
    <w:rsid w:val="0093619F"/>
    <w:rsid w:val="00936978"/>
    <w:rsid w:val="00937662"/>
    <w:rsid w:val="00937671"/>
    <w:rsid w:val="00941E30"/>
    <w:rsid w:val="009427E5"/>
    <w:rsid w:val="00943BF8"/>
    <w:rsid w:val="00944BA9"/>
    <w:rsid w:val="009452E1"/>
    <w:rsid w:val="009454B7"/>
    <w:rsid w:val="00945EAE"/>
    <w:rsid w:val="009460B9"/>
    <w:rsid w:val="009560CF"/>
    <w:rsid w:val="00956D07"/>
    <w:rsid w:val="00957967"/>
    <w:rsid w:val="00957FD5"/>
    <w:rsid w:val="00960508"/>
    <w:rsid w:val="009613D8"/>
    <w:rsid w:val="00961E8E"/>
    <w:rsid w:val="00962D9B"/>
    <w:rsid w:val="00963663"/>
    <w:rsid w:val="0096603D"/>
    <w:rsid w:val="00966A6E"/>
    <w:rsid w:val="00971C80"/>
    <w:rsid w:val="009735A1"/>
    <w:rsid w:val="00973F91"/>
    <w:rsid w:val="00974275"/>
    <w:rsid w:val="00975C9F"/>
    <w:rsid w:val="00976D59"/>
    <w:rsid w:val="009777D6"/>
    <w:rsid w:val="009804FC"/>
    <w:rsid w:val="009813AE"/>
    <w:rsid w:val="00982399"/>
    <w:rsid w:val="00982969"/>
    <w:rsid w:val="0098474B"/>
    <w:rsid w:val="0098482B"/>
    <w:rsid w:val="00985971"/>
    <w:rsid w:val="00986CD4"/>
    <w:rsid w:val="00986EC5"/>
    <w:rsid w:val="00987B9C"/>
    <w:rsid w:val="00987B9F"/>
    <w:rsid w:val="00991399"/>
    <w:rsid w:val="009916CB"/>
    <w:rsid w:val="00991C76"/>
    <w:rsid w:val="0099202F"/>
    <w:rsid w:val="009920A8"/>
    <w:rsid w:val="009925FB"/>
    <w:rsid w:val="00992C35"/>
    <w:rsid w:val="00992DCC"/>
    <w:rsid w:val="00994BD1"/>
    <w:rsid w:val="00995CBA"/>
    <w:rsid w:val="00996479"/>
    <w:rsid w:val="0099678C"/>
    <w:rsid w:val="009969ED"/>
    <w:rsid w:val="009979D1"/>
    <w:rsid w:val="009A121D"/>
    <w:rsid w:val="009A1DB4"/>
    <w:rsid w:val="009A2364"/>
    <w:rsid w:val="009A27FF"/>
    <w:rsid w:val="009A4C6A"/>
    <w:rsid w:val="009A5945"/>
    <w:rsid w:val="009A62F5"/>
    <w:rsid w:val="009B030C"/>
    <w:rsid w:val="009B0C96"/>
    <w:rsid w:val="009B100D"/>
    <w:rsid w:val="009B1C15"/>
    <w:rsid w:val="009B49EF"/>
    <w:rsid w:val="009C04D7"/>
    <w:rsid w:val="009C06B3"/>
    <w:rsid w:val="009C08BF"/>
    <w:rsid w:val="009C1102"/>
    <w:rsid w:val="009C222B"/>
    <w:rsid w:val="009C554A"/>
    <w:rsid w:val="009C5B2D"/>
    <w:rsid w:val="009C5E0F"/>
    <w:rsid w:val="009C6332"/>
    <w:rsid w:val="009C64D7"/>
    <w:rsid w:val="009C66DB"/>
    <w:rsid w:val="009C67A8"/>
    <w:rsid w:val="009C67B9"/>
    <w:rsid w:val="009C7634"/>
    <w:rsid w:val="009C76AD"/>
    <w:rsid w:val="009C7795"/>
    <w:rsid w:val="009D0313"/>
    <w:rsid w:val="009D0A52"/>
    <w:rsid w:val="009D1062"/>
    <w:rsid w:val="009D1BAD"/>
    <w:rsid w:val="009D1D6A"/>
    <w:rsid w:val="009D1DBB"/>
    <w:rsid w:val="009D201B"/>
    <w:rsid w:val="009D210E"/>
    <w:rsid w:val="009D2355"/>
    <w:rsid w:val="009D35D7"/>
    <w:rsid w:val="009D5D9C"/>
    <w:rsid w:val="009D6823"/>
    <w:rsid w:val="009E15AB"/>
    <w:rsid w:val="009E19A9"/>
    <w:rsid w:val="009E2171"/>
    <w:rsid w:val="009E43C8"/>
    <w:rsid w:val="009E46B8"/>
    <w:rsid w:val="009E5F0F"/>
    <w:rsid w:val="009E6305"/>
    <w:rsid w:val="009E78B5"/>
    <w:rsid w:val="009F2146"/>
    <w:rsid w:val="009F3314"/>
    <w:rsid w:val="009F354F"/>
    <w:rsid w:val="009F3E6A"/>
    <w:rsid w:val="00A0105D"/>
    <w:rsid w:val="00A02378"/>
    <w:rsid w:val="00A03638"/>
    <w:rsid w:val="00A037F5"/>
    <w:rsid w:val="00A057A5"/>
    <w:rsid w:val="00A0657F"/>
    <w:rsid w:val="00A06F53"/>
    <w:rsid w:val="00A07BDE"/>
    <w:rsid w:val="00A13688"/>
    <w:rsid w:val="00A14A7C"/>
    <w:rsid w:val="00A14C78"/>
    <w:rsid w:val="00A15298"/>
    <w:rsid w:val="00A20338"/>
    <w:rsid w:val="00A211F7"/>
    <w:rsid w:val="00A23963"/>
    <w:rsid w:val="00A24FE6"/>
    <w:rsid w:val="00A25F7E"/>
    <w:rsid w:val="00A275C7"/>
    <w:rsid w:val="00A322F6"/>
    <w:rsid w:val="00A32A95"/>
    <w:rsid w:val="00A34DA7"/>
    <w:rsid w:val="00A36955"/>
    <w:rsid w:val="00A37755"/>
    <w:rsid w:val="00A37CD6"/>
    <w:rsid w:val="00A401B6"/>
    <w:rsid w:val="00A40991"/>
    <w:rsid w:val="00A4153D"/>
    <w:rsid w:val="00A43458"/>
    <w:rsid w:val="00A43EDD"/>
    <w:rsid w:val="00A46444"/>
    <w:rsid w:val="00A46D34"/>
    <w:rsid w:val="00A50948"/>
    <w:rsid w:val="00A50C13"/>
    <w:rsid w:val="00A520AE"/>
    <w:rsid w:val="00A52276"/>
    <w:rsid w:val="00A5449B"/>
    <w:rsid w:val="00A5451D"/>
    <w:rsid w:val="00A5539F"/>
    <w:rsid w:val="00A55C83"/>
    <w:rsid w:val="00A57815"/>
    <w:rsid w:val="00A61D58"/>
    <w:rsid w:val="00A62266"/>
    <w:rsid w:val="00A62F82"/>
    <w:rsid w:val="00A62FAD"/>
    <w:rsid w:val="00A6343E"/>
    <w:rsid w:val="00A6426B"/>
    <w:rsid w:val="00A70CDC"/>
    <w:rsid w:val="00A7133D"/>
    <w:rsid w:val="00A718B1"/>
    <w:rsid w:val="00A71D76"/>
    <w:rsid w:val="00A71E43"/>
    <w:rsid w:val="00A72280"/>
    <w:rsid w:val="00A722EF"/>
    <w:rsid w:val="00A72F14"/>
    <w:rsid w:val="00A7342A"/>
    <w:rsid w:val="00A7536A"/>
    <w:rsid w:val="00A758D5"/>
    <w:rsid w:val="00A77096"/>
    <w:rsid w:val="00A7764C"/>
    <w:rsid w:val="00A7788C"/>
    <w:rsid w:val="00A77AF5"/>
    <w:rsid w:val="00A82B37"/>
    <w:rsid w:val="00A83A8D"/>
    <w:rsid w:val="00A8497B"/>
    <w:rsid w:val="00A85B5C"/>
    <w:rsid w:val="00A9171C"/>
    <w:rsid w:val="00A9346A"/>
    <w:rsid w:val="00A9365A"/>
    <w:rsid w:val="00A93B0D"/>
    <w:rsid w:val="00A93DF7"/>
    <w:rsid w:val="00A954B7"/>
    <w:rsid w:val="00A95802"/>
    <w:rsid w:val="00A960B8"/>
    <w:rsid w:val="00A97C8A"/>
    <w:rsid w:val="00A97F84"/>
    <w:rsid w:val="00AA15A0"/>
    <w:rsid w:val="00AA47CA"/>
    <w:rsid w:val="00AA5600"/>
    <w:rsid w:val="00AA5DDC"/>
    <w:rsid w:val="00AA5E30"/>
    <w:rsid w:val="00AA69E1"/>
    <w:rsid w:val="00AA7009"/>
    <w:rsid w:val="00AB2DC3"/>
    <w:rsid w:val="00AB46AB"/>
    <w:rsid w:val="00AB540B"/>
    <w:rsid w:val="00AB54E4"/>
    <w:rsid w:val="00AB605E"/>
    <w:rsid w:val="00AB6934"/>
    <w:rsid w:val="00AB73B4"/>
    <w:rsid w:val="00AC0021"/>
    <w:rsid w:val="00AC00E9"/>
    <w:rsid w:val="00AC05FF"/>
    <w:rsid w:val="00AC0DF9"/>
    <w:rsid w:val="00AC2595"/>
    <w:rsid w:val="00AC27DE"/>
    <w:rsid w:val="00AC2D5B"/>
    <w:rsid w:val="00AC321A"/>
    <w:rsid w:val="00AC3C0A"/>
    <w:rsid w:val="00AC4557"/>
    <w:rsid w:val="00AC4E6F"/>
    <w:rsid w:val="00AC530E"/>
    <w:rsid w:val="00AC5398"/>
    <w:rsid w:val="00AC6321"/>
    <w:rsid w:val="00AC7404"/>
    <w:rsid w:val="00AC74C0"/>
    <w:rsid w:val="00AC76C1"/>
    <w:rsid w:val="00AC798F"/>
    <w:rsid w:val="00AD3070"/>
    <w:rsid w:val="00AD36B2"/>
    <w:rsid w:val="00AD4D36"/>
    <w:rsid w:val="00AD5C8F"/>
    <w:rsid w:val="00AD72DB"/>
    <w:rsid w:val="00AE1312"/>
    <w:rsid w:val="00AE2A17"/>
    <w:rsid w:val="00AE37A6"/>
    <w:rsid w:val="00AE49D3"/>
    <w:rsid w:val="00AE515F"/>
    <w:rsid w:val="00AE6EB7"/>
    <w:rsid w:val="00AE7A27"/>
    <w:rsid w:val="00AF00E5"/>
    <w:rsid w:val="00AF236E"/>
    <w:rsid w:val="00AF2DBD"/>
    <w:rsid w:val="00AF428D"/>
    <w:rsid w:val="00AF47AE"/>
    <w:rsid w:val="00AF4E5F"/>
    <w:rsid w:val="00AF5186"/>
    <w:rsid w:val="00AF5579"/>
    <w:rsid w:val="00AF7CA8"/>
    <w:rsid w:val="00B01588"/>
    <w:rsid w:val="00B01936"/>
    <w:rsid w:val="00B01F2C"/>
    <w:rsid w:val="00B03643"/>
    <w:rsid w:val="00B048CC"/>
    <w:rsid w:val="00B05554"/>
    <w:rsid w:val="00B056E2"/>
    <w:rsid w:val="00B05C2F"/>
    <w:rsid w:val="00B10A7E"/>
    <w:rsid w:val="00B11A9B"/>
    <w:rsid w:val="00B14964"/>
    <w:rsid w:val="00B15E6C"/>
    <w:rsid w:val="00B16528"/>
    <w:rsid w:val="00B204EF"/>
    <w:rsid w:val="00B21915"/>
    <w:rsid w:val="00B23785"/>
    <w:rsid w:val="00B23BCA"/>
    <w:rsid w:val="00B24B2A"/>
    <w:rsid w:val="00B2511F"/>
    <w:rsid w:val="00B277B2"/>
    <w:rsid w:val="00B27FFC"/>
    <w:rsid w:val="00B30426"/>
    <w:rsid w:val="00B30AF4"/>
    <w:rsid w:val="00B31662"/>
    <w:rsid w:val="00B324C1"/>
    <w:rsid w:val="00B32881"/>
    <w:rsid w:val="00B32ABB"/>
    <w:rsid w:val="00B35C4A"/>
    <w:rsid w:val="00B40109"/>
    <w:rsid w:val="00B403E5"/>
    <w:rsid w:val="00B406EC"/>
    <w:rsid w:val="00B408EB"/>
    <w:rsid w:val="00B40BD2"/>
    <w:rsid w:val="00B41FD3"/>
    <w:rsid w:val="00B426D3"/>
    <w:rsid w:val="00B42823"/>
    <w:rsid w:val="00B431DE"/>
    <w:rsid w:val="00B452C0"/>
    <w:rsid w:val="00B453FD"/>
    <w:rsid w:val="00B5176B"/>
    <w:rsid w:val="00B51930"/>
    <w:rsid w:val="00B51AED"/>
    <w:rsid w:val="00B52999"/>
    <w:rsid w:val="00B53702"/>
    <w:rsid w:val="00B539C9"/>
    <w:rsid w:val="00B56BDC"/>
    <w:rsid w:val="00B57230"/>
    <w:rsid w:val="00B579FB"/>
    <w:rsid w:val="00B606DA"/>
    <w:rsid w:val="00B61418"/>
    <w:rsid w:val="00B622CF"/>
    <w:rsid w:val="00B632F8"/>
    <w:rsid w:val="00B643AF"/>
    <w:rsid w:val="00B64B6C"/>
    <w:rsid w:val="00B65209"/>
    <w:rsid w:val="00B65552"/>
    <w:rsid w:val="00B658A6"/>
    <w:rsid w:val="00B65CE2"/>
    <w:rsid w:val="00B67AE6"/>
    <w:rsid w:val="00B67BA7"/>
    <w:rsid w:val="00B67D13"/>
    <w:rsid w:val="00B70D03"/>
    <w:rsid w:val="00B70E0C"/>
    <w:rsid w:val="00B72B29"/>
    <w:rsid w:val="00B72F99"/>
    <w:rsid w:val="00B744CC"/>
    <w:rsid w:val="00B74AAD"/>
    <w:rsid w:val="00B75C5F"/>
    <w:rsid w:val="00B803E7"/>
    <w:rsid w:val="00B80CB1"/>
    <w:rsid w:val="00B81090"/>
    <w:rsid w:val="00B82C1A"/>
    <w:rsid w:val="00B82E14"/>
    <w:rsid w:val="00B853B3"/>
    <w:rsid w:val="00B85666"/>
    <w:rsid w:val="00B8574D"/>
    <w:rsid w:val="00B86B71"/>
    <w:rsid w:val="00B86D6B"/>
    <w:rsid w:val="00B87F7C"/>
    <w:rsid w:val="00B92030"/>
    <w:rsid w:val="00B92C0D"/>
    <w:rsid w:val="00B9545F"/>
    <w:rsid w:val="00B97484"/>
    <w:rsid w:val="00BA235A"/>
    <w:rsid w:val="00BA2B5A"/>
    <w:rsid w:val="00BA3FCA"/>
    <w:rsid w:val="00BA4AF9"/>
    <w:rsid w:val="00BA4BB4"/>
    <w:rsid w:val="00BA4DDE"/>
    <w:rsid w:val="00BA755E"/>
    <w:rsid w:val="00BB0EB7"/>
    <w:rsid w:val="00BB13A0"/>
    <w:rsid w:val="00BB1DA6"/>
    <w:rsid w:val="00BB206A"/>
    <w:rsid w:val="00BB2323"/>
    <w:rsid w:val="00BB47D3"/>
    <w:rsid w:val="00BB4C39"/>
    <w:rsid w:val="00BB4CF6"/>
    <w:rsid w:val="00BB52B8"/>
    <w:rsid w:val="00BC0150"/>
    <w:rsid w:val="00BC0E0F"/>
    <w:rsid w:val="00BC17F3"/>
    <w:rsid w:val="00BC3E81"/>
    <w:rsid w:val="00BC5C09"/>
    <w:rsid w:val="00BC5E1D"/>
    <w:rsid w:val="00BC655F"/>
    <w:rsid w:val="00BC6819"/>
    <w:rsid w:val="00BD09F9"/>
    <w:rsid w:val="00BD1055"/>
    <w:rsid w:val="00BD130B"/>
    <w:rsid w:val="00BD1772"/>
    <w:rsid w:val="00BD26CA"/>
    <w:rsid w:val="00BD2A4B"/>
    <w:rsid w:val="00BD3931"/>
    <w:rsid w:val="00BD4236"/>
    <w:rsid w:val="00BD5B2E"/>
    <w:rsid w:val="00BD668A"/>
    <w:rsid w:val="00BD6C11"/>
    <w:rsid w:val="00BE002C"/>
    <w:rsid w:val="00BE0BB4"/>
    <w:rsid w:val="00BE1685"/>
    <w:rsid w:val="00BE1953"/>
    <w:rsid w:val="00BE1E62"/>
    <w:rsid w:val="00BE37BC"/>
    <w:rsid w:val="00BE3D7B"/>
    <w:rsid w:val="00BE4529"/>
    <w:rsid w:val="00BE5D92"/>
    <w:rsid w:val="00BE628F"/>
    <w:rsid w:val="00BE75B2"/>
    <w:rsid w:val="00BE7996"/>
    <w:rsid w:val="00BE7FDE"/>
    <w:rsid w:val="00BF0504"/>
    <w:rsid w:val="00BF0BED"/>
    <w:rsid w:val="00BF0F2E"/>
    <w:rsid w:val="00BF281D"/>
    <w:rsid w:val="00BF52B2"/>
    <w:rsid w:val="00BF610D"/>
    <w:rsid w:val="00BF6BA3"/>
    <w:rsid w:val="00BF7052"/>
    <w:rsid w:val="00BF7D46"/>
    <w:rsid w:val="00C00AE6"/>
    <w:rsid w:val="00C0147B"/>
    <w:rsid w:val="00C01809"/>
    <w:rsid w:val="00C025E9"/>
    <w:rsid w:val="00C031BF"/>
    <w:rsid w:val="00C0331E"/>
    <w:rsid w:val="00C03966"/>
    <w:rsid w:val="00C040C9"/>
    <w:rsid w:val="00C04FF9"/>
    <w:rsid w:val="00C05139"/>
    <w:rsid w:val="00C056BB"/>
    <w:rsid w:val="00C05FAB"/>
    <w:rsid w:val="00C07A10"/>
    <w:rsid w:val="00C07B70"/>
    <w:rsid w:val="00C07ED4"/>
    <w:rsid w:val="00C1183D"/>
    <w:rsid w:val="00C11B38"/>
    <w:rsid w:val="00C12002"/>
    <w:rsid w:val="00C12376"/>
    <w:rsid w:val="00C12431"/>
    <w:rsid w:val="00C150CD"/>
    <w:rsid w:val="00C154C1"/>
    <w:rsid w:val="00C2008E"/>
    <w:rsid w:val="00C20DEA"/>
    <w:rsid w:val="00C21138"/>
    <w:rsid w:val="00C214D7"/>
    <w:rsid w:val="00C2151A"/>
    <w:rsid w:val="00C24C7C"/>
    <w:rsid w:val="00C25611"/>
    <w:rsid w:val="00C25656"/>
    <w:rsid w:val="00C27768"/>
    <w:rsid w:val="00C30C28"/>
    <w:rsid w:val="00C344C1"/>
    <w:rsid w:val="00C34906"/>
    <w:rsid w:val="00C3674D"/>
    <w:rsid w:val="00C40E9A"/>
    <w:rsid w:val="00C41E6B"/>
    <w:rsid w:val="00C436BD"/>
    <w:rsid w:val="00C43EDE"/>
    <w:rsid w:val="00C43F3A"/>
    <w:rsid w:val="00C445A5"/>
    <w:rsid w:val="00C471D9"/>
    <w:rsid w:val="00C4720D"/>
    <w:rsid w:val="00C4740F"/>
    <w:rsid w:val="00C4785B"/>
    <w:rsid w:val="00C47BFC"/>
    <w:rsid w:val="00C51D2F"/>
    <w:rsid w:val="00C52FA0"/>
    <w:rsid w:val="00C5377E"/>
    <w:rsid w:val="00C53F21"/>
    <w:rsid w:val="00C55ABA"/>
    <w:rsid w:val="00C60AC3"/>
    <w:rsid w:val="00C61DA6"/>
    <w:rsid w:val="00C622C1"/>
    <w:rsid w:val="00C630D4"/>
    <w:rsid w:val="00C6449D"/>
    <w:rsid w:val="00C6509F"/>
    <w:rsid w:val="00C654AD"/>
    <w:rsid w:val="00C656F3"/>
    <w:rsid w:val="00C67891"/>
    <w:rsid w:val="00C7016E"/>
    <w:rsid w:val="00C708A0"/>
    <w:rsid w:val="00C715B4"/>
    <w:rsid w:val="00C73727"/>
    <w:rsid w:val="00C75000"/>
    <w:rsid w:val="00C75925"/>
    <w:rsid w:val="00C7624E"/>
    <w:rsid w:val="00C775A7"/>
    <w:rsid w:val="00C8023C"/>
    <w:rsid w:val="00C81D7E"/>
    <w:rsid w:val="00C83A3D"/>
    <w:rsid w:val="00C83BBC"/>
    <w:rsid w:val="00C85604"/>
    <w:rsid w:val="00C861E2"/>
    <w:rsid w:val="00C863E5"/>
    <w:rsid w:val="00C864FD"/>
    <w:rsid w:val="00C87285"/>
    <w:rsid w:val="00C879B7"/>
    <w:rsid w:val="00C90AB6"/>
    <w:rsid w:val="00C90D9B"/>
    <w:rsid w:val="00C92117"/>
    <w:rsid w:val="00C92D1A"/>
    <w:rsid w:val="00C938C7"/>
    <w:rsid w:val="00C93FC7"/>
    <w:rsid w:val="00C955BF"/>
    <w:rsid w:val="00C9736C"/>
    <w:rsid w:val="00C97383"/>
    <w:rsid w:val="00C97E78"/>
    <w:rsid w:val="00CA0E3E"/>
    <w:rsid w:val="00CA1712"/>
    <w:rsid w:val="00CA1AA0"/>
    <w:rsid w:val="00CA348A"/>
    <w:rsid w:val="00CA3770"/>
    <w:rsid w:val="00CA3EEB"/>
    <w:rsid w:val="00CA431C"/>
    <w:rsid w:val="00CA4B7F"/>
    <w:rsid w:val="00CA5C39"/>
    <w:rsid w:val="00CA5EF8"/>
    <w:rsid w:val="00CA6481"/>
    <w:rsid w:val="00CB003A"/>
    <w:rsid w:val="00CB1706"/>
    <w:rsid w:val="00CB2C16"/>
    <w:rsid w:val="00CB2CE6"/>
    <w:rsid w:val="00CB2F32"/>
    <w:rsid w:val="00CB3CC7"/>
    <w:rsid w:val="00CB3D4D"/>
    <w:rsid w:val="00CB43D4"/>
    <w:rsid w:val="00CB4ED2"/>
    <w:rsid w:val="00CB4F2D"/>
    <w:rsid w:val="00CB4F40"/>
    <w:rsid w:val="00CB7372"/>
    <w:rsid w:val="00CB739D"/>
    <w:rsid w:val="00CC06C3"/>
    <w:rsid w:val="00CC06EF"/>
    <w:rsid w:val="00CC0804"/>
    <w:rsid w:val="00CC12E6"/>
    <w:rsid w:val="00CC3058"/>
    <w:rsid w:val="00CC3763"/>
    <w:rsid w:val="00CC4495"/>
    <w:rsid w:val="00CC5634"/>
    <w:rsid w:val="00CC5917"/>
    <w:rsid w:val="00CC5F79"/>
    <w:rsid w:val="00CC61B2"/>
    <w:rsid w:val="00CC6CCE"/>
    <w:rsid w:val="00CD0374"/>
    <w:rsid w:val="00CD19DE"/>
    <w:rsid w:val="00CD1C60"/>
    <w:rsid w:val="00CD3F89"/>
    <w:rsid w:val="00CD4B83"/>
    <w:rsid w:val="00CD5404"/>
    <w:rsid w:val="00CD7295"/>
    <w:rsid w:val="00CD775B"/>
    <w:rsid w:val="00CE0851"/>
    <w:rsid w:val="00CE19CF"/>
    <w:rsid w:val="00CE2A0C"/>
    <w:rsid w:val="00CE2C97"/>
    <w:rsid w:val="00CE3D72"/>
    <w:rsid w:val="00CE3E5D"/>
    <w:rsid w:val="00CE5152"/>
    <w:rsid w:val="00CE52F0"/>
    <w:rsid w:val="00CE6F05"/>
    <w:rsid w:val="00CE757E"/>
    <w:rsid w:val="00CF08BB"/>
    <w:rsid w:val="00CF177C"/>
    <w:rsid w:val="00CF1E53"/>
    <w:rsid w:val="00CF283A"/>
    <w:rsid w:val="00CF2ABD"/>
    <w:rsid w:val="00CF3CFF"/>
    <w:rsid w:val="00CF4930"/>
    <w:rsid w:val="00CF69A7"/>
    <w:rsid w:val="00CF76E2"/>
    <w:rsid w:val="00D00099"/>
    <w:rsid w:val="00D00E26"/>
    <w:rsid w:val="00D015B0"/>
    <w:rsid w:val="00D02D46"/>
    <w:rsid w:val="00D038A9"/>
    <w:rsid w:val="00D03EA5"/>
    <w:rsid w:val="00D07B9E"/>
    <w:rsid w:val="00D07DE0"/>
    <w:rsid w:val="00D136C0"/>
    <w:rsid w:val="00D1389A"/>
    <w:rsid w:val="00D13DAC"/>
    <w:rsid w:val="00D14BE4"/>
    <w:rsid w:val="00D15DFB"/>
    <w:rsid w:val="00D16A3D"/>
    <w:rsid w:val="00D243E3"/>
    <w:rsid w:val="00D25B87"/>
    <w:rsid w:val="00D26815"/>
    <w:rsid w:val="00D26ED5"/>
    <w:rsid w:val="00D302E9"/>
    <w:rsid w:val="00D30E68"/>
    <w:rsid w:val="00D31037"/>
    <w:rsid w:val="00D32186"/>
    <w:rsid w:val="00D32AB5"/>
    <w:rsid w:val="00D33D0C"/>
    <w:rsid w:val="00D36D26"/>
    <w:rsid w:val="00D37865"/>
    <w:rsid w:val="00D4313B"/>
    <w:rsid w:val="00D43A85"/>
    <w:rsid w:val="00D45E01"/>
    <w:rsid w:val="00D468E7"/>
    <w:rsid w:val="00D46953"/>
    <w:rsid w:val="00D46FCC"/>
    <w:rsid w:val="00D5093E"/>
    <w:rsid w:val="00D51BE5"/>
    <w:rsid w:val="00D522F7"/>
    <w:rsid w:val="00D52B9C"/>
    <w:rsid w:val="00D54A24"/>
    <w:rsid w:val="00D57397"/>
    <w:rsid w:val="00D57853"/>
    <w:rsid w:val="00D61996"/>
    <w:rsid w:val="00D622EB"/>
    <w:rsid w:val="00D62C10"/>
    <w:rsid w:val="00D62D49"/>
    <w:rsid w:val="00D631DE"/>
    <w:rsid w:val="00D6499C"/>
    <w:rsid w:val="00D654CD"/>
    <w:rsid w:val="00D65F47"/>
    <w:rsid w:val="00D66F4F"/>
    <w:rsid w:val="00D670DD"/>
    <w:rsid w:val="00D6722C"/>
    <w:rsid w:val="00D678C7"/>
    <w:rsid w:val="00D703F7"/>
    <w:rsid w:val="00D709DC"/>
    <w:rsid w:val="00D70ACB"/>
    <w:rsid w:val="00D70F31"/>
    <w:rsid w:val="00D713B6"/>
    <w:rsid w:val="00D716D7"/>
    <w:rsid w:val="00D7206C"/>
    <w:rsid w:val="00D74405"/>
    <w:rsid w:val="00D74C59"/>
    <w:rsid w:val="00D77AD9"/>
    <w:rsid w:val="00D80F5E"/>
    <w:rsid w:val="00D8261A"/>
    <w:rsid w:val="00D84011"/>
    <w:rsid w:val="00D842F1"/>
    <w:rsid w:val="00D86918"/>
    <w:rsid w:val="00D9054B"/>
    <w:rsid w:val="00D9415C"/>
    <w:rsid w:val="00D9553C"/>
    <w:rsid w:val="00D95F06"/>
    <w:rsid w:val="00D96AA3"/>
    <w:rsid w:val="00D97669"/>
    <w:rsid w:val="00DA1B3F"/>
    <w:rsid w:val="00DA254B"/>
    <w:rsid w:val="00DA261E"/>
    <w:rsid w:val="00DA2CC3"/>
    <w:rsid w:val="00DA2D28"/>
    <w:rsid w:val="00DA469E"/>
    <w:rsid w:val="00DA684F"/>
    <w:rsid w:val="00DA716B"/>
    <w:rsid w:val="00DA741D"/>
    <w:rsid w:val="00DA75CE"/>
    <w:rsid w:val="00DA7607"/>
    <w:rsid w:val="00DB1970"/>
    <w:rsid w:val="00DB1C3E"/>
    <w:rsid w:val="00DB2482"/>
    <w:rsid w:val="00DB2E63"/>
    <w:rsid w:val="00DB3618"/>
    <w:rsid w:val="00DB394C"/>
    <w:rsid w:val="00DB45F8"/>
    <w:rsid w:val="00DB474C"/>
    <w:rsid w:val="00DB4A20"/>
    <w:rsid w:val="00DB54C4"/>
    <w:rsid w:val="00DB5B82"/>
    <w:rsid w:val="00DB6CFD"/>
    <w:rsid w:val="00DB7675"/>
    <w:rsid w:val="00DC1F26"/>
    <w:rsid w:val="00DC3565"/>
    <w:rsid w:val="00DC37D9"/>
    <w:rsid w:val="00DC3BC1"/>
    <w:rsid w:val="00DC55D2"/>
    <w:rsid w:val="00DD03E4"/>
    <w:rsid w:val="00DD0414"/>
    <w:rsid w:val="00DD0715"/>
    <w:rsid w:val="00DD0C8A"/>
    <w:rsid w:val="00DD108E"/>
    <w:rsid w:val="00DD1696"/>
    <w:rsid w:val="00DD1CB5"/>
    <w:rsid w:val="00DD2377"/>
    <w:rsid w:val="00DD3A15"/>
    <w:rsid w:val="00DD3FBD"/>
    <w:rsid w:val="00DD44EA"/>
    <w:rsid w:val="00DD4EF2"/>
    <w:rsid w:val="00DD70B3"/>
    <w:rsid w:val="00DD7252"/>
    <w:rsid w:val="00DE009D"/>
    <w:rsid w:val="00DE25C3"/>
    <w:rsid w:val="00DE29B0"/>
    <w:rsid w:val="00DE4959"/>
    <w:rsid w:val="00DE49EC"/>
    <w:rsid w:val="00DE5AC1"/>
    <w:rsid w:val="00DE6D57"/>
    <w:rsid w:val="00DE6D83"/>
    <w:rsid w:val="00DE70E3"/>
    <w:rsid w:val="00DE78BF"/>
    <w:rsid w:val="00DF11AD"/>
    <w:rsid w:val="00DF3CE0"/>
    <w:rsid w:val="00DF44D6"/>
    <w:rsid w:val="00DF506B"/>
    <w:rsid w:val="00DF516A"/>
    <w:rsid w:val="00DF5A4D"/>
    <w:rsid w:val="00DF6051"/>
    <w:rsid w:val="00DF6641"/>
    <w:rsid w:val="00E00AA5"/>
    <w:rsid w:val="00E02496"/>
    <w:rsid w:val="00E02AFC"/>
    <w:rsid w:val="00E02B0A"/>
    <w:rsid w:val="00E03F61"/>
    <w:rsid w:val="00E0402A"/>
    <w:rsid w:val="00E05958"/>
    <w:rsid w:val="00E06041"/>
    <w:rsid w:val="00E0664B"/>
    <w:rsid w:val="00E07D75"/>
    <w:rsid w:val="00E121DF"/>
    <w:rsid w:val="00E12CF1"/>
    <w:rsid w:val="00E12F15"/>
    <w:rsid w:val="00E12F6C"/>
    <w:rsid w:val="00E155F2"/>
    <w:rsid w:val="00E15C4C"/>
    <w:rsid w:val="00E16BF1"/>
    <w:rsid w:val="00E214CD"/>
    <w:rsid w:val="00E22FEE"/>
    <w:rsid w:val="00E25DCD"/>
    <w:rsid w:val="00E25EED"/>
    <w:rsid w:val="00E269E1"/>
    <w:rsid w:val="00E30D41"/>
    <w:rsid w:val="00E326FF"/>
    <w:rsid w:val="00E3291C"/>
    <w:rsid w:val="00E32C1F"/>
    <w:rsid w:val="00E32CFA"/>
    <w:rsid w:val="00E35156"/>
    <w:rsid w:val="00E351DC"/>
    <w:rsid w:val="00E35561"/>
    <w:rsid w:val="00E374C1"/>
    <w:rsid w:val="00E40B6D"/>
    <w:rsid w:val="00E414A0"/>
    <w:rsid w:val="00E425AA"/>
    <w:rsid w:val="00E42802"/>
    <w:rsid w:val="00E42F4F"/>
    <w:rsid w:val="00E43BBF"/>
    <w:rsid w:val="00E43EA9"/>
    <w:rsid w:val="00E452BA"/>
    <w:rsid w:val="00E4543F"/>
    <w:rsid w:val="00E45E66"/>
    <w:rsid w:val="00E45F13"/>
    <w:rsid w:val="00E46304"/>
    <w:rsid w:val="00E464B0"/>
    <w:rsid w:val="00E469CB"/>
    <w:rsid w:val="00E46E71"/>
    <w:rsid w:val="00E46F5F"/>
    <w:rsid w:val="00E472E2"/>
    <w:rsid w:val="00E50336"/>
    <w:rsid w:val="00E510BC"/>
    <w:rsid w:val="00E51A6A"/>
    <w:rsid w:val="00E52BA4"/>
    <w:rsid w:val="00E53BCF"/>
    <w:rsid w:val="00E54707"/>
    <w:rsid w:val="00E552A3"/>
    <w:rsid w:val="00E555B2"/>
    <w:rsid w:val="00E57BBF"/>
    <w:rsid w:val="00E61256"/>
    <w:rsid w:val="00E61EB6"/>
    <w:rsid w:val="00E61F53"/>
    <w:rsid w:val="00E62C01"/>
    <w:rsid w:val="00E62EFE"/>
    <w:rsid w:val="00E6304D"/>
    <w:rsid w:val="00E63510"/>
    <w:rsid w:val="00E66CB9"/>
    <w:rsid w:val="00E670E6"/>
    <w:rsid w:val="00E67900"/>
    <w:rsid w:val="00E67BAD"/>
    <w:rsid w:val="00E67BE3"/>
    <w:rsid w:val="00E67DE1"/>
    <w:rsid w:val="00E71542"/>
    <w:rsid w:val="00E71B2B"/>
    <w:rsid w:val="00E73CB2"/>
    <w:rsid w:val="00E75F3D"/>
    <w:rsid w:val="00E76946"/>
    <w:rsid w:val="00E77672"/>
    <w:rsid w:val="00E8145E"/>
    <w:rsid w:val="00E81A79"/>
    <w:rsid w:val="00E821B4"/>
    <w:rsid w:val="00E839BA"/>
    <w:rsid w:val="00E8413F"/>
    <w:rsid w:val="00E8428A"/>
    <w:rsid w:val="00E84A12"/>
    <w:rsid w:val="00E851ED"/>
    <w:rsid w:val="00E857E6"/>
    <w:rsid w:val="00E85D01"/>
    <w:rsid w:val="00E860F7"/>
    <w:rsid w:val="00E9059C"/>
    <w:rsid w:val="00E924F4"/>
    <w:rsid w:val="00E92555"/>
    <w:rsid w:val="00E92C8B"/>
    <w:rsid w:val="00E9379A"/>
    <w:rsid w:val="00E94267"/>
    <w:rsid w:val="00E9450A"/>
    <w:rsid w:val="00E96359"/>
    <w:rsid w:val="00E97F7D"/>
    <w:rsid w:val="00EA186D"/>
    <w:rsid w:val="00EA1F49"/>
    <w:rsid w:val="00EA20C3"/>
    <w:rsid w:val="00EA2469"/>
    <w:rsid w:val="00EA33FF"/>
    <w:rsid w:val="00EA3BC0"/>
    <w:rsid w:val="00EA3C7F"/>
    <w:rsid w:val="00EA4F25"/>
    <w:rsid w:val="00EA5466"/>
    <w:rsid w:val="00EA5948"/>
    <w:rsid w:val="00EA59B8"/>
    <w:rsid w:val="00EA5A01"/>
    <w:rsid w:val="00EA5D12"/>
    <w:rsid w:val="00EA6300"/>
    <w:rsid w:val="00EA68B2"/>
    <w:rsid w:val="00EA6A58"/>
    <w:rsid w:val="00EA7128"/>
    <w:rsid w:val="00EA7C04"/>
    <w:rsid w:val="00EB0C0E"/>
    <w:rsid w:val="00EB2AB4"/>
    <w:rsid w:val="00EB30EF"/>
    <w:rsid w:val="00EB5531"/>
    <w:rsid w:val="00EB6420"/>
    <w:rsid w:val="00EB6EE3"/>
    <w:rsid w:val="00EB723F"/>
    <w:rsid w:val="00EB7804"/>
    <w:rsid w:val="00EC0F54"/>
    <w:rsid w:val="00EC2890"/>
    <w:rsid w:val="00EC2BA7"/>
    <w:rsid w:val="00EC2DF9"/>
    <w:rsid w:val="00EC6B44"/>
    <w:rsid w:val="00EC6CDF"/>
    <w:rsid w:val="00EC7757"/>
    <w:rsid w:val="00EC7820"/>
    <w:rsid w:val="00EC7C85"/>
    <w:rsid w:val="00EC7E47"/>
    <w:rsid w:val="00ED13AA"/>
    <w:rsid w:val="00ED4273"/>
    <w:rsid w:val="00ED4629"/>
    <w:rsid w:val="00ED5356"/>
    <w:rsid w:val="00ED53EB"/>
    <w:rsid w:val="00ED6527"/>
    <w:rsid w:val="00ED702D"/>
    <w:rsid w:val="00ED7D8F"/>
    <w:rsid w:val="00EE035B"/>
    <w:rsid w:val="00EE131F"/>
    <w:rsid w:val="00EE238A"/>
    <w:rsid w:val="00EE3716"/>
    <w:rsid w:val="00EE68DF"/>
    <w:rsid w:val="00EE6E36"/>
    <w:rsid w:val="00EF03EE"/>
    <w:rsid w:val="00EF0686"/>
    <w:rsid w:val="00EF0B1D"/>
    <w:rsid w:val="00EF31DC"/>
    <w:rsid w:val="00EF49A9"/>
    <w:rsid w:val="00EF5403"/>
    <w:rsid w:val="00EF5815"/>
    <w:rsid w:val="00EF65EF"/>
    <w:rsid w:val="00EF6FEF"/>
    <w:rsid w:val="00F00426"/>
    <w:rsid w:val="00F00F8A"/>
    <w:rsid w:val="00F016BC"/>
    <w:rsid w:val="00F01C00"/>
    <w:rsid w:val="00F03D69"/>
    <w:rsid w:val="00F0660B"/>
    <w:rsid w:val="00F07880"/>
    <w:rsid w:val="00F10070"/>
    <w:rsid w:val="00F10129"/>
    <w:rsid w:val="00F10728"/>
    <w:rsid w:val="00F11064"/>
    <w:rsid w:val="00F11359"/>
    <w:rsid w:val="00F123AE"/>
    <w:rsid w:val="00F12AAB"/>
    <w:rsid w:val="00F133CE"/>
    <w:rsid w:val="00F13EB2"/>
    <w:rsid w:val="00F15183"/>
    <w:rsid w:val="00F1600B"/>
    <w:rsid w:val="00F16BC7"/>
    <w:rsid w:val="00F16C91"/>
    <w:rsid w:val="00F16DD9"/>
    <w:rsid w:val="00F21129"/>
    <w:rsid w:val="00F23862"/>
    <w:rsid w:val="00F24534"/>
    <w:rsid w:val="00F24C31"/>
    <w:rsid w:val="00F24C66"/>
    <w:rsid w:val="00F25127"/>
    <w:rsid w:val="00F257D6"/>
    <w:rsid w:val="00F25C4D"/>
    <w:rsid w:val="00F26469"/>
    <w:rsid w:val="00F26721"/>
    <w:rsid w:val="00F26DCD"/>
    <w:rsid w:val="00F30490"/>
    <w:rsid w:val="00F32B93"/>
    <w:rsid w:val="00F33026"/>
    <w:rsid w:val="00F35251"/>
    <w:rsid w:val="00F35C87"/>
    <w:rsid w:val="00F3621C"/>
    <w:rsid w:val="00F369ED"/>
    <w:rsid w:val="00F376C7"/>
    <w:rsid w:val="00F40764"/>
    <w:rsid w:val="00F40E4F"/>
    <w:rsid w:val="00F42EAE"/>
    <w:rsid w:val="00F434DF"/>
    <w:rsid w:val="00F435CA"/>
    <w:rsid w:val="00F44EBD"/>
    <w:rsid w:val="00F45CDD"/>
    <w:rsid w:val="00F473E9"/>
    <w:rsid w:val="00F475DC"/>
    <w:rsid w:val="00F47B95"/>
    <w:rsid w:val="00F50B23"/>
    <w:rsid w:val="00F518F9"/>
    <w:rsid w:val="00F51EED"/>
    <w:rsid w:val="00F531A2"/>
    <w:rsid w:val="00F53901"/>
    <w:rsid w:val="00F53D6D"/>
    <w:rsid w:val="00F53F19"/>
    <w:rsid w:val="00F5551A"/>
    <w:rsid w:val="00F56810"/>
    <w:rsid w:val="00F56AAB"/>
    <w:rsid w:val="00F600C7"/>
    <w:rsid w:val="00F60C13"/>
    <w:rsid w:val="00F6189E"/>
    <w:rsid w:val="00F64F61"/>
    <w:rsid w:val="00F700AD"/>
    <w:rsid w:val="00F71193"/>
    <w:rsid w:val="00F715E0"/>
    <w:rsid w:val="00F724CD"/>
    <w:rsid w:val="00F73331"/>
    <w:rsid w:val="00F74C65"/>
    <w:rsid w:val="00F77E5A"/>
    <w:rsid w:val="00F81796"/>
    <w:rsid w:val="00F82AF4"/>
    <w:rsid w:val="00F844DC"/>
    <w:rsid w:val="00F84A63"/>
    <w:rsid w:val="00F87174"/>
    <w:rsid w:val="00F90AD2"/>
    <w:rsid w:val="00F90BF8"/>
    <w:rsid w:val="00F90EAD"/>
    <w:rsid w:val="00F911C4"/>
    <w:rsid w:val="00F918F2"/>
    <w:rsid w:val="00F91D37"/>
    <w:rsid w:val="00F91DEC"/>
    <w:rsid w:val="00F934A4"/>
    <w:rsid w:val="00F93538"/>
    <w:rsid w:val="00F94127"/>
    <w:rsid w:val="00F9465F"/>
    <w:rsid w:val="00F94913"/>
    <w:rsid w:val="00F94ED2"/>
    <w:rsid w:val="00F952E5"/>
    <w:rsid w:val="00F9610D"/>
    <w:rsid w:val="00F9737C"/>
    <w:rsid w:val="00F978FB"/>
    <w:rsid w:val="00FA4793"/>
    <w:rsid w:val="00FA4A08"/>
    <w:rsid w:val="00FA5E5E"/>
    <w:rsid w:val="00FA5F7A"/>
    <w:rsid w:val="00FA69EE"/>
    <w:rsid w:val="00FB1522"/>
    <w:rsid w:val="00FB2F82"/>
    <w:rsid w:val="00FB4704"/>
    <w:rsid w:val="00FB5D26"/>
    <w:rsid w:val="00FB657F"/>
    <w:rsid w:val="00FB7433"/>
    <w:rsid w:val="00FC2D3D"/>
    <w:rsid w:val="00FC3FE8"/>
    <w:rsid w:val="00FC44A1"/>
    <w:rsid w:val="00FC5263"/>
    <w:rsid w:val="00FC5838"/>
    <w:rsid w:val="00FC6AD3"/>
    <w:rsid w:val="00FD00DB"/>
    <w:rsid w:val="00FD0ED2"/>
    <w:rsid w:val="00FD3156"/>
    <w:rsid w:val="00FD3E3B"/>
    <w:rsid w:val="00FD4959"/>
    <w:rsid w:val="00FD4962"/>
    <w:rsid w:val="00FD4BB0"/>
    <w:rsid w:val="00FD4BCC"/>
    <w:rsid w:val="00FD5F86"/>
    <w:rsid w:val="00FD78FC"/>
    <w:rsid w:val="00FE1099"/>
    <w:rsid w:val="00FE3684"/>
    <w:rsid w:val="00FE377D"/>
    <w:rsid w:val="00FE3AC8"/>
    <w:rsid w:val="00FE3C9F"/>
    <w:rsid w:val="00FE5373"/>
    <w:rsid w:val="00FE6DBE"/>
    <w:rsid w:val="00FE7D09"/>
    <w:rsid w:val="00FF21AE"/>
    <w:rsid w:val="00FF2211"/>
    <w:rsid w:val="00FF2651"/>
    <w:rsid w:val="00FF2ED7"/>
    <w:rsid w:val="00FF336D"/>
    <w:rsid w:val="00FF6C02"/>
    <w:rsid w:val="00FF7146"/>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977962"/>
  <w15:docId w15:val="{8E4339AF-D2C3-46C8-952F-2FCDAC80F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de-CH" w:eastAsia="en-US" w:bidi="ar-SA"/>
      </w:rPr>
    </w:rPrDefault>
    <w:pPrDefault>
      <w:pPr>
        <w:spacing w:line="280" w:lineRule="atLeast"/>
      </w:pPr>
    </w:pPrDefault>
  </w:docDefaults>
  <w:latentStyles w:defLockedState="0" w:defUIPriority="7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uiPriority="35"/>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lsdException w:name="page number" w:uiPriority="99"/>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uiPriority="15"/>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99" w:unhideWhenUsed="1"/>
    <w:lsdException w:name="Strong" w:semiHidden="1" w:uiPriority="1" w:qFormat="1"/>
    <w:lsdException w:name="Emphasis" w:semiHidden="1" w:uiPriority="20" w:unhideWhenUsed="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59"/>
    <w:lsdException w:name="Table Theme" w:semiHidden="1" w:uiPriority="99"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unhideWhenUsed="1"/>
    <w:lsdException w:name="Subtle Reference" w:semiHidden="1" w:uiPriority="31"/>
    <w:lsdException w:name="Intense Reference" w:semiHidden="1" w:uiPriority="32" w:unhideWhenUsed="1"/>
    <w:lsdException w:name="Book Title" w:semiHidden="1"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01300"/>
  </w:style>
  <w:style w:type="paragraph" w:styleId="berschrift1">
    <w:name w:val="heading 1"/>
    <w:basedOn w:val="Standard"/>
    <w:next w:val="Standard"/>
    <w:link w:val="berschrift1Zchn"/>
    <w:uiPriority w:val="9"/>
    <w:qFormat/>
    <w:rsid w:val="00FE6DBE"/>
    <w:pPr>
      <w:keepNext/>
      <w:keepLines/>
      <w:spacing w:before="380" w:after="140" w:line="228" w:lineRule="auto"/>
      <w:contextualSpacing/>
      <w:outlineLvl w:val="0"/>
    </w:pPr>
    <w:rPr>
      <w:rFonts w:asciiTheme="majorHAnsi" w:eastAsiaTheme="majorEastAsia" w:hAnsiTheme="majorHAnsi" w:cstheme="majorBidi"/>
      <w:b/>
      <w:bCs/>
      <w:sz w:val="28"/>
      <w:szCs w:val="28"/>
    </w:rPr>
  </w:style>
  <w:style w:type="paragraph" w:styleId="berschrift2">
    <w:name w:val="heading 2"/>
    <w:basedOn w:val="Standard"/>
    <w:next w:val="Standard"/>
    <w:link w:val="berschrift2Zchn"/>
    <w:uiPriority w:val="9"/>
    <w:qFormat/>
    <w:rsid w:val="00FE6DBE"/>
    <w:pPr>
      <w:keepNext/>
      <w:keepLines/>
      <w:spacing w:before="240"/>
      <w:contextualSpacing/>
      <w:outlineLvl w:val="1"/>
    </w:pPr>
    <w:rPr>
      <w:rFonts w:asciiTheme="majorHAnsi" w:eastAsiaTheme="majorEastAsia" w:hAnsiTheme="majorHAnsi" w:cstheme="majorBidi"/>
      <w:b/>
      <w:bCs/>
    </w:rPr>
  </w:style>
  <w:style w:type="paragraph" w:styleId="berschrift3">
    <w:name w:val="heading 3"/>
    <w:basedOn w:val="Standard"/>
    <w:next w:val="Standard"/>
    <w:link w:val="berschrift3Zchn"/>
    <w:uiPriority w:val="9"/>
    <w:semiHidden/>
    <w:qFormat/>
    <w:rsid w:val="00BD09F9"/>
    <w:pPr>
      <w:keepNext/>
      <w:keepLines/>
      <w:spacing w:before="240"/>
      <w:outlineLvl w:val="2"/>
    </w:pPr>
    <w:rPr>
      <w:rFonts w:asciiTheme="majorHAnsi" w:eastAsiaTheme="majorEastAsia" w:hAnsiTheme="majorHAnsi" w:cstheme="majorBidi"/>
      <w:b/>
      <w:szCs w:val="24"/>
    </w:rPr>
  </w:style>
  <w:style w:type="paragraph" w:styleId="berschrift4">
    <w:name w:val="heading 4"/>
    <w:basedOn w:val="Standard"/>
    <w:next w:val="Standard"/>
    <w:link w:val="berschrift4Zchn"/>
    <w:uiPriority w:val="9"/>
    <w:semiHidden/>
    <w:rsid w:val="002B551B"/>
    <w:pPr>
      <w:keepNext/>
      <w:keepLines/>
      <w:spacing w:before="120"/>
      <w:outlineLvl w:val="3"/>
    </w:pPr>
    <w:rPr>
      <w:rFonts w:asciiTheme="majorHAnsi" w:eastAsiaTheme="majorEastAsia" w:hAnsiTheme="majorHAnsi" w:cstheme="majorBidi"/>
    </w:rPr>
  </w:style>
  <w:style w:type="paragraph" w:styleId="berschrift5">
    <w:name w:val="heading 5"/>
    <w:basedOn w:val="Standard"/>
    <w:next w:val="Standard"/>
    <w:link w:val="berschrift5Zchn"/>
    <w:uiPriority w:val="9"/>
    <w:semiHidden/>
    <w:rsid w:val="00B426D3"/>
    <w:pPr>
      <w:keepNext/>
      <w:keepLines/>
      <w:spacing w:before="120"/>
      <w:outlineLvl w:val="4"/>
    </w:pPr>
    <w:rPr>
      <w:rFonts w:asciiTheme="majorHAnsi" w:eastAsiaTheme="majorEastAsia" w:hAnsiTheme="majorHAnsi" w:cstheme="majorBidi"/>
    </w:rPr>
  </w:style>
  <w:style w:type="paragraph" w:styleId="berschrift6">
    <w:name w:val="heading 6"/>
    <w:basedOn w:val="Standard"/>
    <w:next w:val="Standard"/>
    <w:link w:val="berschrift6Zchn"/>
    <w:uiPriority w:val="9"/>
    <w:semiHidden/>
    <w:rsid w:val="00E510BC"/>
    <w:pPr>
      <w:keepNext/>
      <w:keepLines/>
      <w:spacing w:before="40"/>
      <w:outlineLvl w:val="5"/>
    </w:pPr>
    <w:rPr>
      <w:rFonts w:asciiTheme="majorHAnsi" w:eastAsiaTheme="majorEastAsia" w:hAnsiTheme="majorHAnsi" w:cstheme="majorBidi"/>
    </w:rPr>
  </w:style>
  <w:style w:type="paragraph" w:styleId="berschrift7">
    <w:name w:val="heading 7"/>
    <w:basedOn w:val="Standard"/>
    <w:next w:val="Standard"/>
    <w:link w:val="berschrift7Zchn"/>
    <w:uiPriority w:val="9"/>
    <w:semiHidden/>
    <w:rsid w:val="00E510BC"/>
    <w:pPr>
      <w:keepNext/>
      <w:keepLines/>
      <w:spacing w:before="40"/>
      <w:outlineLvl w:val="6"/>
    </w:pPr>
    <w:rPr>
      <w:rFonts w:asciiTheme="majorHAnsi" w:eastAsiaTheme="majorEastAsia" w:hAnsiTheme="majorHAnsi" w:cstheme="majorBidi"/>
      <w:i/>
      <w:iCs/>
    </w:rPr>
  </w:style>
  <w:style w:type="paragraph" w:styleId="berschrift8">
    <w:name w:val="heading 8"/>
    <w:basedOn w:val="Standard"/>
    <w:next w:val="Standard"/>
    <w:link w:val="berschrift8Zchn"/>
    <w:uiPriority w:val="9"/>
    <w:semiHidden/>
    <w:rsid w:val="00796CEE"/>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rsid w:val="00796CEE"/>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rsid w:val="00DF516A"/>
    <w:rPr>
      <w:color w:val="0028A5"/>
      <w:u w:val="single"/>
    </w:rPr>
  </w:style>
  <w:style w:type="paragraph" w:styleId="Kopfzeile">
    <w:name w:val="header"/>
    <w:basedOn w:val="Standard"/>
    <w:link w:val="KopfzeileZchn"/>
    <w:uiPriority w:val="84"/>
    <w:semiHidden/>
    <w:rsid w:val="00F91D37"/>
    <w:pPr>
      <w:tabs>
        <w:tab w:val="center" w:pos="4536"/>
        <w:tab w:val="right" w:pos="9072"/>
      </w:tabs>
      <w:spacing w:line="240" w:lineRule="auto"/>
    </w:pPr>
  </w:style>
  <w:style w:type="character" w:customStyle="1" w:styleId="KopfzeileZchn">
    <w:name w:val="Kopfzeile Zchn"/>
    <w:basedOn w:val="Absatz-Standardschriftart"/>
    <w:link w:val="Kopfzeile"/>
    <w:uiPriority w:val="84"/>
    <w:semiHidden/>
    <w:rsid w:val="000355DF"/>
  </w:style>
  <w:style w:type="paragraph" w:styleId="Fuzeile">
    <w:name w:val="footer"/>
    <w:basedOn w:val="Standard"/>
    <w:link w:val="FuzeileZchn"/>
    <w:uiPriority w:val="86"/>
    <w:semiHidden/>
    <w:rsid w:val="009A121D"/>
    <w:pPr>
      <w:spacing w:line="240" w:lineRule="auto"/>
    </w:pPr>
    <w:rPr>
      <w:spacing w:val="-2"/>
      <w:sz w:val="16"/>
      <w:szCs w:val="16"/>
    </w:rPr>
  </w:style>
  <w:style w:type="character" w:customStyle="1" w:styleId="FuzeileZchn">
    <w:name w:val="Fußzeile Zchn"/>
    <w:basedOn w:val="Absatz-Standardschriftart"/>
    <w:link w:val="Fuzeile"/>
    <w:uiPriority w:val="86"/>
    <w:semiHidden/>
    <w:rsid w:val="00546548"/>
    <w:rPr>
      <w:spacing w:val="-2"/>
      <w:sz w:val="16"/>
      <w:szCs w:val="16"/>
    </w:rPr>
  </w:style>
  <w:style w:type="paragraph" w:customStyle="1" w:styleId="EinfAbs">
    <w:name w:val="[Einf. Abs.]"/>
    <w:basedOn w:val="Standard"/>
    <w:uiPriority w:val="79"/>
    <w:semiHidden/>
    <w:rsid w:val="00F91D37"/>
    <w:pPr>
      <w:widowControl w:val="0"/>
      <w:autoSpaceDE w:val="0"/>
      <w:autoSpaceDN w:val="0"/>
      <w:adjustRightInd w:val="0"/>
      <w:spacing w:line="288" w:lineRule="auto"/>
      <w:textAlignment w:val="center"/>
    </w:pPr>
    <w:rPr>
      <w:rFonts w:ascii="MinionPro-Regular" w:hAnsi="MinionPro-Regular" w:cs="MinionPro-Regular"/>
      <w:color w:val="000000"/>
      <w:sz w:val="24"/>
      <w:szCs w:val="24"/>
      <w:lang w:val="de-DE"/>
    </w:rPr>
  </w:style>
  <w:style w:type="paragraph" w:styleId="Listenabsatz">
    <w:name w:val="List Paragraph"/>
    <w:basedOn w:val="Standard"/>
    <w:uiPriority w:val="34"/>
    <w:qFormat/>
    <w:rsid w:val="009C67A8"/>
    <w:pPr>
      <w:ind w:left="720"/>
      <w:contextualSpacing/>
    </w:pPr>
  </w:style>
  <w:style w:type="paragraph" w:styleId="Aufzhlungszeichen">
    <w:name w:val="List Bullet"/>
    <w:basedOn w:val="Listenabsatz"/>
    <w:uiPriority w:val="79"/>
    <w:semiHidden/>
    <w:rsid w:val="009C67A8"/>
    <w:pPr>
      <w:numPr>
        <w:numId w:val="1"/>
      </w:numPr>
      <w:tabs>
        <w:tab w:val="num" w:pos="360"/>
      </w:tabs>
      <w:ind w:left="720" w:firstLine="0"/>
    </w:pPr>
  </w:style>
  <w:style w:type="paragraph" w:styleId="Aufzhlungszeichen2">
    <w:name w:val="List Bullet 2"/>
    <w:basedOn w:val="Listenabsatz"/>
    <w:uiPriority w:val="79"/>
    <w:semiHidden/>
    <w:rsid w:val="009C67A8"/>
    <w:pPr>
      <w:numPr>
        <w:ilvl w:val="1"/>
        <w:numId w:val="1"/>
      </w:numPr>
    </w:pPr>
  </w:style>
  <w:style w:type="paragraph" w:styleId="Aufzhlungszeichen3">
    <w:name w:val="List Bullet 3"/>
    <w:basedOn w:val="Listenabsatz"/>
    <w:uiPriority w:val="79"/>
    <w:semiHidden/>
    <w:rsid w:val="009C67A8"/>
    <w:pPr>
      <w:numPr>
        <w:ilvl w:val="2"/>
        <w:numId w:val="1"/>
      </w:numPr>
    </w:pPr>
  </w:style>
  <w:style w:type="table" w:styleId="Tabellenraster">
    <w:name w:val="Table Grid"/>
    <w:basedOn w:val="NormaleTabelle"/>
    <w:uiPriority w:val="59"/>
    <w:rsid w:val="00560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uiPriority w:val="9"/>
    <w:rsid w:val="00FE6DBE"/>
    <w:rPr>
      <w:rFonts w:asciiTheme="majorHAnsi" w:eastAsiaTheme="majorEastAsia" w:hAnsiTheme="majorHAnsi" w:cstheme="majorBidi"/>
      <w:b/>
      <w:bCs/>
      <w:sz w:val="28"/>
      <w:szCs w:val="28"/>
    </w:rPr>
  </w:style>
  <w:style w:type="character" w:customStyle="1" w:styleId="berschrift2Zchn">
    <w:name w:val="Überschrift 2 Zchn"/>
    <w:basedOn w:val="Absatz-Standardschriftart"/>
    <w:link w:val="berschrift2"/>
    <w:uiPriority w:val="9"/>
    <w:rsid w:val="00FE6DBE"/>
    <w:rPr>
      <w:rFonts w:asciiTheme="majorHAnsi" w:eastAsiaTheme="majorEastAsia" w:hAnsiTheme="majorHAnsi" w:cstheme="majorBidi"/>
      <w:b/>
      <w:bCs/>
    </w:rPr>
  </w:style>
  <w:style w:type="paragraph" w:styleId="Titel">
    <w:name w:val="Title"/>
    <w:basedOn w:val="Standard"/>
    <w:next w:val="Standard"/>
    <w:link w:val="TitelZchn"/>
    <w:uiPriority w:val="11"/>
    <w:qFormat/>
    <w:rsid w:val="00614927"/>
    <w:pPr>
      <w:spacing w:before="1130" w:line="218" w:lineRule="auto"/>
    </w:pPr>
    <w:rPr>
      <w:b/>
      <w:bCs/>
      <w:spacing w:val="-2"/>
      <w:sz w:val="40"/>
      <w:szCs w:val="60"/>
    </w:rPr>
  </w:style>
  <w:style w:type="character" w:customStyle="1" w:styleId="TitelZchn">
    <w:name w:val="Titel Zchn"/>
    <w:basedOn w:val="Absatz-Standardschriftart"/>
    <w:link w:val="Titel"/>
    <w:uiPriority w:val="11"/>
    <w:rsid w:val="00614927"/>
    <w:rPr>
      <w:b/>
      <w:bCs/>
      <w:spacing w:val="-2"/>
      <w:sz w:val="40"/>
      <w:szCs w:val="60"/>
    </w:rPr>
  </w:style>
  <w:style w:type="paragraph" w:customStyle="1" w:styleId="Brieftitel">
    <w:name w:val="Brieftitel"/>
    <w:basedOn w:val="Standard"/>
    <w:link w:val="BrieftitelZchn"/>
    <w:uiPriority w:val="14"/>
    <w:semiHidden/>
    <w:rsid w:val="00850E31"/>
    <w:pPr>
      <w:spacing w:after="280"/>
      <w:contextualSpacing/>
    </w:pPr>
    <w:rPr>
      <w:rFonts w:asciiTheme="majorHAnsi" w:hAnsiTheme="majorHAnsi"/>
      <w:b/>
    </w:rPr>
  </w:style>
  <w:style w:type="character" w:customStyle="1" w:styleId="BrieftitelZchn">
    <w:name w:val="Brieftitel Zchn"/>
    <w:basedOn w:val="Absatz-Standardschriftart"/>
    <w:link w:val="Brieftitel"/>
    <w:uiPriority w:val="14"/>
    <w:semiHidden/>
    <w:rsid w:val="00DA2CC3"/>
    <w:rPr>
      <w:rFonts w:asciiTheme="majorHAnsi" w:hAnsiTheme="majorHAnsi"/>
      <w:b/>
    </w:rPr>
  </w:style>
  <w:style w:type="paragraph" w:customStyle="1" w:styleId="Kontaktangaben">
    <w:name w:val="Kontaktangaben"/>
    <w:basedOn w:val="Standard"/>
    <w:semiHidden/>
    <w:rsid w:val="00E73CB2"/>
    <w:pPr>
      <w:tabs>
        <w:tab w:val="left" w:pos="709"/>
      </w:tabs>
      <w:spacing w:line="220" w:lineRule="atLeast"/>
    </w:pPr>
    <w:rPr>
      <w:spacing w:val="2"/>
      <w:sz w:val="16"/>
      <w:szCs w:val="16"/>
    </w:rPr>
  </w:style>
  <w:style w:type="table" w:customStyle="1" w:styleId="KlassischeTabelle">
    <w:name w:val="Klassische Tabelle"/>
    <w:basedOn w:val="NormaleTabelle"/>
    <w:next w:val="Tabellenraster"/>
    <w:uiPriority w:val="59"/>
    <w:rsid w:val="00560475"/>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erschrift3Zchn">
    <w:name w:val="Überschrift 3 Zchn"/>
    <w:basedOn w:val="Absatz-Standardschriftart"/>
    <w:link w:val="berschrift3"/>
    <w:uiPriority w:val="9"/>
    <w:semiHidden/>
    <w:rsid w:val="007F0BA1"/>
    <w:rPr>
      <w:rFonts w:asciiTheme="majorHAnsi" w:eastAsiaTheme="majorEastAsia" w:hAnsiTheme="majorHAnsi" w:cstheme="majorBidi"/>
      <w:b/>
      <w:szCs w:val="24"/>
    </w:rPr>
  </w:style>
  <w:style w:type="character" w:customStyle="1" w:styleId="berschrift4Zchn">
    <w:name w:val="Überschrift 4 Zchn"/>
    <w:basedOn w:val="Absatz-Standardschriftart"/>
    <w:link w:val="berschrift4"/>
    <w:uiPriority w:val="9"/>
    <w:semiHidden/>
    <w:rsid w:val="005D294A"/>
    <w:rPr>
      <w:rFonts w:asciiTheme="majorHAnsi" w:eastAsiaTheme="majorEastAsia" w:hAnsiTheme="majorHAnsi" w:cstheme="majorBidi"/>
    </w:rPr>
  </w:style>
  <w:style w:type="character" w:customStyle="1" w:styleId="berschrift5Zchn">
    <w:name w:val="Überschrift 5 Zchn"/>
    <w:basedOn w:val="Absatz-Standardschriftart"/>
    <w:link w:val="berschrift5"/>
    <w:uiPriority w:val="9"/>
    <w:semiHidden/>
    <w:rsid w:val="005D294A"/>
    <w:rPr>
      <w:rFonts w:asciiTheme="majorHAnsi" w:eastAsiaTheme="majorEastAsia" w:hAnsiTheme="majorHAnsi" w:cstheme="majorBidi"/>
    </w:rPr>
  </w:style>
  <w:style w:type="character" w:customStyle="1" w:styleId="berschrift6Zchn">
    <w:name w:val="Überschrift 6 Zchn"/>
    <w:basedOn w:val="Absatz-Standardschriftart"/>
    <w:link w:val="berschrift6"/>
    <w:uiPriority w:val="9"/>
    <w:semiHidden/>
    <w:rsid w:val="00D61996"/>
    <w:rPr>
      <w:rFonts w:asciiTheme="majorHAnsi" w:eastAsiaTheme="majorEastAsia" w:hAnsiTheme="majorHAnsi" w:cstheme="majorBidi"/>
    </w:rPr>
  </w:style>
  <w:style w:type="character" w:customStyle="1" w:styleId="berschrift7Zchn">
    <w:name w:val="Überschrift 7 Zchn"/>
    <w:basedOn w:val="Absatz-Standardschriftart"/>
    <w:link w:val="berschrift7"/>
    <w:uiPriority w:val="9"/>
    <w:semiHidden/>
    <w:rsid w:val="00D61996"/>
    <w:rPr>
      <w:rFonts w:asciiTheme="majorHAnsi" w:eastAsiaTheme="majorEastAsia" w:hAnsiTheme="majorHAnsi" w:cstheme="majorBidi"/>
      <w:i/>
      <w:iCs/>
    </w:rPr>
  </w:style>
  <w:style w:type="character" w:customStyle="1" w:styleId="berschrift8Zchn">
    <w:name w:val="Überschrift 8 Zchn"/>
    <w:basedOn w:val="Absatz-Standardschriftart"/>
    <w:link w:val="berschrift8"/>
    <w:uiPriority w:val="9"/>
    <w:semiHidden/>
    <w:rsid w:val="00D61996"/>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D61996"/>
    <w:rPr>
      <w:rFonts w:asciiTheme="majorHAnsi" w:eastAsiaTheme="majorEastAsia" w:hAnsiTheme="majorHAnsi" w:cstheme="majorBidi"/>
      <w:i/>
      <w:iCs/>
      <w:color w:val="272727" w:themeColor="text1" w:themeTint="D8"/>
      <w:sz w:val="21"/>
      <w:szCs w:val="21"/>
    </w:rPr>
  </w:style>
  <w:style w:type="paragraph" w:customStyle="1" w:styleId="Aufzhlung1">
    <w:name w:val="Aufzählung 1"/>
    <w:basedOn w:val="Listenabsatz"/>
    <w:uiPriority w:val="6"/>
    <w:qFormat/>
    <w:rsid w:val="009E5F0F"/>
    <w:pPr>
      <w:ind w:left="0"/>
    </w:pPr>
  </w:style>
  <w:style w:type="paragraph" w:customStyle="1" w:styleId="Traktandum-Text">
    <w:name w:val="Traktandum-Text"/>
    <w:basedOn w:val="Aufzhlung1"/>
    <w:uiPriority w:val="18"/>
    <w:semiHidden/>
    <w:rsid w:val="00E269E1"/>
    <w:pPr>
      <w:tabs>
        <w:tab w:val="left" w:pos="7938"/>
      </w:tabs>
      <w:ind w:left="426" w:right="848"/>
    </w:pPr>
  </w:style>
  <w:style w:type="paragraph" w:customStyle="1" w:styleId="Traktandum-Titel1">
    <w:name w:val="Traktandum-Titel 1"/>
    <w:basedOn w:val="Standard"/>
    <w:next w:val="Standard"/>
    <w:uiPriority w:val="18"/>
    <w:rsid w:val="004A7400"/>
    <w:pPr>
      <w:keepNext/>
      <w:numPr>
        <w:numId w:val="8"/>
      </w:numPr>
      <w:spacing w:before="280"/>
    </w:pPr>
    <w:rPr>
      <w:b/>
    </w:rPr>
  </w:style>
  <w:style w:type="paragraph" w:customStyle="1" w:styleId="Anleitung">
    <w:name w:val="Anleitung"/>
    <w:basedOn w:val="Standard"/>
    <w:uiPriority w:val="98"/>
    <w:semiHidden/>
    <w:rsid w:val="00625020"/>
    <w:pPr>
      <w:spacing w:line="288" w:lineRule="auto"/>
    </w:pPr>
    <w:rPr>
      <w:vanish/>
      <w:color w:val="A6A6A6" w:themeColor="background1" w:themeShade="A6"/>
      <w:sz w:val="14"/>
      <w:szCs w:val="18"/>
    </w:rPr>
  </w:style>
  <w:style w:type="character" w:styleId="BesuchterLink">
    <w:name w:val="FollowedHyperlink"/>
    <w:basedOn w:val="Hyperlink"/>
    <w:uiPriority w:val="96"/>
    <w:semiHidden/>
    <w:rsid w:val="007E0460"/>
    <w:rPr>
      <w:color w:val="auto"/>
      <w:u w:val="single"/>
    </w:rPr>
  </w:style>
  <w:style w:type="paragraph" w:styleId="Untertitel">
    <w:name w:val="Subtitle"/>
    <w:basedOn w:val="Standard"/>
    <w:next w:val="Standard"/>
    <w:link w:val="UntertitelZchn"/>
    <w:uiPriority w:val="12"/>
    <w:rsid w:val="00614927"/>
    <w:pPr>
      <w:numPr>
        <w:ilvl w:val="1"/>
      </w:numPr>
      <w:spacing w:before="40" w:line="259" w:lineRule="auto"/>
    </w:pPr>
    <w:rPr>
      <w:rFonts w:eastAsiaTheme="minorEastAsia"/>
      <w:sz w:val="28"/>
    </w:rPr>
  </w:style>
  <w:style w:type="character" w:customStyle="1" w:styleId="UntertitelZchn">
    <w:name w:val="Untertitel Zchn"/>
    <w:basedOn w:val="Absatz-Standardschriftart"/>
    <w:link w:val="Untertitel"/>
    <w:uiPriority w:val="12"/>
    <w:rsid w:val="00614927"/>
    <w:rPr>
      <w:rFonts w:eastAsiaTheme="minorEastAsia"/>
      <w:sz w:val="28"/>
    </w:rPr>
  </w:style>
  <w:style w:type="paragraph" w:styleId="Datum">
    <w:name w:val="Date"/>
    <w:basedOn w:val="Standard"/>
    <w:next w:val="Standard"/>
    <w:link w:val="DatumZchn"/>
    <w:uiPriority w:val="15"/>
    <w:rsid w:val="00850E31"/>
    <w:pPr>
      <w:spacing w:before="760" w:after="280"/>
    </w:pPr>
    <w:rPr>
      <w:noProof/>
    </w:rPr>
  </w:style>
  <w:style w:type="character" w:customStyle="1" w:styleId="DatumZchn">
    <w:name w:val="Datum Zchn"/>
    <w:basedOn w:val="Absatz-Standardschriftart"/>
    <w:link w:val="Datum"/>
    <w:uiPriority w:val="15"/>
    <w:rsid w:val="00440B2D"/>
    <w:rPr>
      <w:noProof/>
    </w:rPr>
  </w:style>
  <w:style w:type="paragraph" w:styleId="Funotentext">
    <w:name w:val="footnote text"/>
    <w:aliases w:val="Fussnotentext"/>
    <w:basedOn w:val="Standard"/>
    <w:link w:val="FunotentextZchn"/>
    <w:uiPriority w:val="79"/>
    <w:semiHidden/>
    <w:rsid w:val="008708C1"/>
    <w:pPr>
      <w:tabs>
        <w:tab w:val="left" w:pos="113"/>
      </w:tabs>
      <w:ind w:left="113" w:hanging="113"/>
    </w:pPr>
    <w:rPr>
      <w:sz w:val="14"/>
    </w:rPr>
  </w:style>
  <w:style w:type="character" w:customStyle="1" w:styleId="FunotentextZchn">
    <w:name w:val="Fußnotentext Zchn"/>
    <w:aliases w:val="Fussnotentext Zchn"/>
    <w:basedOn w:val="Absatz-Standardschriftart"/>
    <w:link w:val="Funotentext"/>
    <w:uiPriority w:val="79"/>
    <w:semiHidden/>
    <w:rsid w:val="0076599E"/>
    <w:rPr>
      <w:sz w:val="14"/>
    </w:rPr>
  </w:style>
  <w:style w:type="character" w:styleId="Funotenzeichen">
    <w:name w:val="footnote reference"/>
    <w:basedOn w:val="Absatz-Standardschriftart"/>
    <w:uiPriority w:val="79"/>
    <w:semiHidden/>
    <w:rsid w:val="009F3314"/>
    <w:rPr>
      <w:color w:val="auto"/>
      <w:vertAlign w:val="superscript"/>
    </w:rPr>
  </w:style>
  <w:style w:type="table" w:customStyle="1" w:styleId="TabelleohneRahmen">
    <w:name w:val="Tabelle ohne Rahmen"/>
    <w:basedOn w:val="NormaleTabelle"/>
    <w:uiPriority w:val="99"/>
    <w:rsid w:val="00C67891"/>
    <w:tblPr>
      <w:tblCellMar>
        <w:left w:w="0" w:type="dxa"/>
        <w:right w:w="28" w:type="dxa"/>
      </w:tblCellMar>
    </w:tblPr>
  </w:style>
  <w:style w:type="paragraph" w:styleId="Endnotentext">
    <w:name w:val="endnote text"/>
    <w:basedOn w:val="Funotentext"/>
    <w:link w:val="EndnotentextZchn"/>
    <w:uiPriority w:val="79"/>
    <w:semiHidden/>
    <w:unhideWhenUsed/>
    <w:rsid w:val="00113CB8"/>
  </w:style>
  <w:style w:type="character" w:customStyle="1" w:styleId="EndnotentextZchn">
    <w:name w:val="Endnotentext Zchn"/>
    <w:basedOn w:val="Absatz-Standardschriftart"/>
    <w:link w:val="Endnotentext"/>
    <w:uiPriority w:val="79"/>
    <w:semiHidden/>
    <w:rsid w:val="005A7BE5"/>
    <w:rPr>
      <w:sz w:val="16"/>
      <w:szCs w:val="20"/>
    </w:rPr>
  </w:style>
  <w:style w:type="character" w:styleId="Endnotenzeichen">
    <w:name w:val="endnote reference"/>
    <w:basedOn w:val="Absatz-Standardschriftart"/>
    <w:uiPriority w:val="79"/>
    <w:semiHidden/>
    <w:unhideWhenUsed/>
    <w:rsid w:val="00113CB8"/>
    <w:rPr>
      <w:vertAlign w:val="superscript"/>
    </w:rPr>
  </w:style>
  <w:style w:type="paragraph" w:customStyle="1" w:styleId="Aufzhlung2">
    <w:name w:val="Aufzählung 2"/>
    <w:basedOn w:val="Aufzhlung1"/>
    <w:uiPriority w:val="6"/>
    <w:rsid w:val="004C3880"/>
    <w:pPr>
      <w:numPr>
        <w:ilvl w:val="1"/>
      </w:numPr>
    </w:pPr>
  </w:style>
  <w:style w:type="paragraph" w:customStyle="1" w:styleId="Aufzhlung3">
    <w:name w:val="Aufzählung 3"/>
    <w:basedOn w:val="Aufzhlung1"/>
    <w:uiPriority w:val="6"/>
    <w:rsid w:val="004C3880"/>
    <w:pPr>
      <w:numPr>
        <w:ilvl w:val="2"/>
      </w:numPr>
    </w:pPr>
  </w:style>
  <w:style w:type="paragraph" w:styleId="Beschriftung">
    <w:name w:val="caption"/>
    <w:basedOn w:val="Standard"/>
    <w:next w:val="Standard"/>
    <w:uiPriority w:val="35"/>
    <w:rsid w:val="00F10728"/>
    <w:pPr>
      <w:spacing w:before="120" w:after="240" w:line="210" w:lineRule="atLeast"/>
      <w:contextualSpacing/>
    </w:pPr>
    <w:rPr>
      <w:bCs/>
      <w:sz w:val="16"/>
      <w:szCs w:val="28"/>
    </w:rPr>
  </w:style>
  <w:style w:type="paragraph" w:styleId="Inhaltsverzeichnisberschrift">
    <w:name w:val="TOC Heading"/>
    <w:basedOn w:val="berschrift1"/>
    <w:next w:val="Standard"/>
    <w:uiPriority w:val="39"/>
    <w:semiHidden/>
    <w:rsid w:val="00484F10"/>
    <w:pPr>
      <w:outlineLvl w:val="9"/>
    </w:pPr>
    <w:rPr>
      <w:bCs w:val="0"/>
      <w:szCs w:val="32"/>
    </w:rPr>
  </w:style>
  <w:style w:type="paragraph" w:styleId="Sprechblasentext">
    <w:name w:val="Balloon Text"/>
    <w:basedOn w:val="Standard"/>
    <w:link w:val="SprechblasentextZchn"/>
    <w:uiPriority w:val="79"/>
    <w:semiHidden/>
    <w:unhideWhenUsed/>
    <w:rsid w:val="00870017"/>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79"/>
    <w:semiHidden/>
    <w:rsid w:val="005A7BE5"/>
    <w:rPr>
      <w:rFonts w:ascii="Segoe UI" w:hAnsi="Segoe UI" w:cs="Segoe UI"/>
      <w:sz w:val="18"/>
      <w:szCs w:val="18"/>
    </w:rPr>
  </w:style>
  <w:style w:type="paragraph" w:customStyle="1" w:styleId="Seitenzahlen">
    <w:name w:val="Seitenzahlen"/>
    <w:basedOn w:val="Fuzeile"/>
    <w:uiPriority w:val="87"/>
    <w:semiHidden/>
    <w:rsid w:val="00E8428A"/>
    <w:pPr>
      <w:jc w:val="right"/>
    </w:pPr>
  </w:style>
  <w:style w:type="paragraph" w:customStyle="1" w:styleId="berschrift1nummeriert">
    <w:name w:val="Überschrift 1 nummeriert"/>
    <w:basedOn w:val="berschrift1"/>
    <w:next w:val="Standard"/>
    <w:uiPriority w:val="10"/>
    <w:qFormat/>
    <w:rsid w:val="007F0BA1"/>
    <w:pPr>
      <w:numPr>
        <w:numId w:val="22"/>
      </w:numPr>
    </w:pPr>
  </w:style>
  <w:style w:type="paragraph" w:customStyle="1" w:styleId="berschrift2nummeriert">
    <w:name w:val="Überschrift 2 nummeriert"/>
    <w:basedOn w:val="berschrift2"/>
    <w:next w:val="Standard"/>
    <w:uiPriority w:val="10"/>
    <w:qFormat/>
    <w:rsid w:val="007F0BA1"/>
    <w:pPr>
      <w:numPr>
        <w:ilvl w:val="1"/>
        <w:numId w:val="22"/>
      </w:numPr>
    </w:pPr>
  </w:style>
  <w:style w:type="paragraph" w:customStyle="1" w:styleId="berschrift3nummeriert">
    <w:name w:val="Überschrift 3 nummeriert"/>
    <w:basedOn w:val="berschrift3"/>
    <w:next w:val="Standard"/>
    <w:uiPriority w:val="10"/>
    <w:qFormat/>
    <w:rsid w:val="007F0BA1"/>
    <w:pPr>
      <w:numPr>
        <w:ilvl w:val="2"/>
        <w:numId w:val="22"/>
      </w:numPr>
    </w:pPr>
  </w:style>
  <w:style w:type="paragraph" w:customStyle="1" w:styleId="berschrift4nummeriert">
    <w:name w:val="Überschrift 4 nummeriert"/>
    <w:basedOn w:val="berschrift4"/>
    <w:next w:val="Standard"/>
    <w:uiPriority w:val="10"/>
    <w:semiHidden/>
    <w:qFormat/>
    <w:rsid w:val="007F0BA1"/>
    <w:pPr>
      <w:numPr>
        <w:ilvl w:val="3"/>
        <w:numId w:val="22"/>
      </w:numPr>
    </w:pPr>
  </w:style>
  <w:style w:type="paragraph" w:styleId="Verzeichnis1">
    <w:name w:val="toc 1"/>
    <w:basedOn w:val="Standard"/>
    <w:next w:val="Standard"/>
    <w:autoRedefine/>
    <w:uiPriority w:val="39"/>
    <w:semiHidden/>
    <w:rsid w:val="007F36E0"/>
    <w:pPr>
      <w:pBdr>
        <w:bottom w:val="single" w:sz="4" w:space="1" w:color="auto"/>
        <w:between w:val="single" w:sz="4" w:space="1" w:color="auto"/>
      </w:pBdr>
      <w:tabs>
        <w:tab w:val="right" w:pos="9185"/>
      </w:tabs>
      <w:spacing w:line="324" w:lineRule="exact"/>
      <w:ind w:left="567" w:hanging="567"/>
    </w:pPr>
    <w:rPr>
      <w:b/>
      <w:bCs/>
      <w:noProof/>
      <w:sz w:val="24"/>
    </w:rPr>
  </w:style>
  <w:style w:type="paragraph" w:styleId="Verzeichnis2">
    <w:name w:val="toc 2"/>
    <w:basedOn w:val="Standard"/>
    <w:next w:val="Standard"/>
    <w:autoRedefine/>
    <w:uiPriority w:val="39"/>
    <w:semiHidden/>
    <w:rsid w:val="0087200B"/>
    <w:pPr>
      <w:pBdr>
        <w:bottom w:val="single" w:sz="4" w:space="1" w:color="auto"/>
        <w:between w:val="single" w:sz="4" w:space="1" w:color="auto"/>
      </w:pBdr>
      <w:tabs>
        <w:tab w:val="right" w:pos="9185"/>
      </w:tabs>
      <w:spacing w:line="324" w:lineRule="exact"/>
      <w:ind w:left="567" w:hanging="567"/>
    </w:pPr>
    <w:rPr>
      <w:noProof/>
      <w:sz w:val="24"/>
    </w:rPr>
  </w:style>
  <w:style w:type="paragraph" w:styleId="Verzeichnis3">
    <w:name w:val="toc 3"/>
    <w:basedOn w:val="Standard"/>
    <w:next w:val="Standard"/>
    <w:autoRedefine/>
    <w:uiPriority w:val="39"/>
    <w:semiHidden/>
    <w:rsid w:val="0087200B"/>
    <w:pPr>
      <w:pBdr>
        <w:bottom w:val="single" w:sz="4" w:space="1" w:color="auto"/>
        <w:between w:val="single" w:sz="4" w:space="1" w:color="auto"/>
      </w:pBdr>
      <w:tabs>
        <w:tab w:val="right" w:pos="9185"/>
      </w:tabs>
      <w:spacing w:line="360" w:lineRule="exact"/>
      <w:ind w:left="567" w:hanging="567"/>
    </w:pPr>
    <w:rPr>
      <w:noProof/>
      <w:sz w:val="24"/>
    </w:rPr>
  </w:style>
  <w:style w:type="paragraph" w:styleId="StandardWeb">
    <w:name w:val="Normal (Web)"/>
    <w:basedOn w:val="Standard"/>
    <w:uiPriority w:val="79"/>
    <w:semiHidden/>
    <w:unhideWhenUsed/>
    <w:rsid w:val="00BE1E62"/>
    <w:pPr>
      <w:spacing w:before="100" w:beforeAutospacing="1" w:after="100" w:afterAutospacing="1" w:line="240" w:lineRule="auto"/>
    </w:pPr>
    <w:rPr>
      <w:rFonts w:ascii="Times New Roman" w:eastAsia="Times New Roman" w:hAnsi="Times New Roman" w:cs="Times New Roman"/>
      <w:sz w:val="24"/>
      <w:szCs w:val="24"/>
      <w:lang w:eastAsia="de-CH"/>
    </w:rPr>
  </w:style>
  <w:style w:type="paragraph" w:styleId="Abbildungsverzeichnis">
    <w:name w:val="table of figures"/>
    <w:basedOn w:val="Standard"/>
    <w:next w:val="Standard"/>
    <w:uiPriority w:val="40"/>
    <w:semiHidden/>
    <w:rsid w:val="00857D8A"/>
  </w:style>
  <w:style w:type="paragraph" w:customStyle="1" w:styleId="Absenderzeile">
    <w:name w:val="Absenderzeile"/>
    <w:basedOn w:val="Standard"/>
    <w:uiPriority w:val="16"/>
    <w:semiHidden/>
    <w:rsid w:val="00CC3058"/>
    <w:pPr>
      <w:pBdr>
        <w:bottom w:val="single" w:sz="6" w:space="1" w:color="auto"/>
      </w:pBdr>
      <w:spacing w:before="30" w:line="170" w:lineRule="atLeast"/>
    </w:pPr>
    <w:rPr>
      <w:sz w:val="14"/>
      <w:szCs w:val="14"/>
    </w:rPr>
  </w:style>
  <w:style w:type="paragraph" w:customStyle="1" w:styleId="Nummerierung1">
    <w:name w:val="Nummerierung 1"/>
    <w:basedOn w:val="Standard"/>
    <w:uiPriority w:val="7"/>
    <w:rsid w:val="007F0BA1"/>
    <w:pPr>
      <w:numPr>
        <w:ilvl w:val="5"/>
        <w:numId w:val="22"/>
      </w:numPr>
    </w:pPr>
  </w:style>
  <w:style w:type="paragraph" w:customStyle="1" w:styleId="Nummerierung2">
    <w:name w:val="Nummerierung 2"/>
    <w:basedOn w:val="Nummerierung1"/>
    <w:uiPriority w:val="7"/>
    <w:rsid w:val="009804FC"/>
    <w:pPr>
      <w:numPr>
        <w:ilvl w:val="6"/>
      </w:numPr>
    </w:pPr>
  </w:style>
  <w:style w:type="character" w:styleId="Seitenzahl">
    <w:name w:val="page number"/>
    <w:basedOn w:val="Absatz-Standardschriftart"/>
    <w:uiPriority w:val="79"/>
    <w:semiHidden/>
    <w:rsid w:val="00E8428A"/>
  </w:style>
  <w:style w:type="paragraph" w:customStyle="1" w:styleId="Nummerierungabc">
    <w:name w:val="Nummerierung abc"/>
    <w:basedOn w:val="Listenabsatz"/>
    <w:uiPriority w:val="8"/>
    <w:qFormat/>
    <w:rsid w:val="007F0BA1"/>
    <w:pPr>
      <w:numPr>
        <w:ilvl w:val="8"/>
        <w:numId w:val="22"/>
      </w:numPr>
    </w:pPr>
  </w:style>
  <w:style w:type="paragraph" w:customStyle="1" w:styleId="Nummerierung3">
    <w:name w:val="Nummerierung 3"/>
    <w:basedOn w:val="Nummerierung2"/>
    <w:uiPriority w:val="7"/>
    <w:rsid w:val="005A357F"/>
    <w:pPr>
      <w:numPr>
        <w:ilvl w:val="7"/>
      </w:numPr>
    </w:pPr>
  </w:style>
  <w:style w:type="paragraph" w:customStyle="1" w:styleId="berschrift5nummeriert">
    <w:name w:val="Überschrift 5 nummeriert"/>
    <w:basedOn w:val="berschrift5"/>
    <w:next w:val="Standard"/>
    <w:uiPriority w:val="10"/>
    <w:semiHidden/>
    <w:qFormat/>
    <w:rsid w:val="007F0BA1"/>
    <w:pPr>
      <w:numPr>
        <w:ilvl w:val="4"/>
        <w:numId w:val="22"/>
      </w:numPr>
    </w:pPr>
  </w:style>
  <w:style w:type="paragraph" w:customStyle="1" w:styleId="Dokumentbezeichnung">
    <w:name w:val="Dokumentbezeichnung"/>
    <w:basedOn w:val="berschrift1"/>
    <w:next w:val="Standard"/>
    <w:uiPriority w:val="98"/>
    <w:semiHidden/>
    <w:rsid w:val="00283995"/>
    <w:pPr>
      <w:pageBreakBefore/>
      <w:numPr>
        <w:numId w:val="2"/>
      </w:numPr>
      <w:pBdr>
        <w:top w:val="single" w:sz="8" w:space="5" w:color="000000" w:themeColor="text1"/>
        <w:left w:val="single" w:sz="8" w:space="5" w:color="000000" w:themeColor="text1"/>
        <w:bottom w:val="single" w:sz="8" w:space="5" w:color="000000" w:themeColor="text1"/>
        <w:right w:val="single" w:sz="8" w:space="5" w:color="000000" w:themeColor="text1"/>
      </w:pBdr>
      <w:shd w:val="clear" w:color="auto" w:fill="000000" w:themeFill="text1"/>
      <w:spacing w:before="600" w:after="600"/>
      <w:ind w:right="125"/>
    </w:pPr>
    <w:rPr>
      <w:bCs w:val="0"/>
      <w:color w:val="FFFFFF" w:themeColor="background1"/>
      <w:spacing w:val="6"/>
      <w:sz w:val="40"/>
      <w:szCs w:val="52"/>
    </w:rPr>
  </w:style>
  <w:style w:type="character" w:styleId="Platzhaltertext">
    <w:name w:val="Placeholder Text"/>
    <w:basedOn w:val="Absatz-Standardschriftart"/>
    <w:uiPriority w:val="79"/>
    <w:semiHidden/>
    <w:rsid w:val="00BB47D3"/>
    <w:rPr>
      <w:color w:val="C1C1C1" w:themeColor="background2" w:themeShade="E6"/>
    </w:rPr>
  </w:style>
  <w:style w:type="paragraph" w:customStyle="1" w:styleId="ErstelltdurchVorlagenbauerchfrUniZrich">
    <w:name w:val="Erstellt durch Vorlagenbauer.ch für Uni Zürich"/>
    <w:basedOn w:val="Standard"/>
    <w:next w:val="Standard"/>
    <w:semiHidden/>
    <w:rsid w:val="00BB0EB7"/>
    <w:pPr>
      <w:shd w:val="clear" w:color="auto" w:fill="FFFFFF" w:themeFill="background1"/>
    </w:pPr>
  </w:style>
  <w:style w:type="paragraph" w:customStyle="1" w:styleId="Tabellenfolgezeile">
    <w:name w:val="Tabellenfolgezeile"/>
    <w:basedOn w:val="Standard"/>
    <w:next w:val="Standard"/>
    <w:uiPriority w:val="90"/>
    <w:semiHidden/>
    <w:qFormat/>
    <w:rsid w:val="0016774B"/>
    <w:pPr>
      <w:spacing w:line="20" w:lineRule="exact"/>
    </w:pPr>
    <w:rPr>
      <w:sz w:val="2"/>
      <w:szCs w:val="2"/>
    </w:rPr>
  </w:style>
  <w:style w:type="paragraph" w:styleId="Verzeichnis4">
    <w:name w:val="toc 4"/>
    <w:basedOn w:val="Standard"/>
    <w:next w:val="Standard"/>
    <w:autoRedefine/>
    <w:uiPriority w:val="39"/>
    <w:semiHidden/>
    <w:rsid w:val="0087200B"/>
    <w:pPr>
      <w:pBdr>
        <w:bottom w:val="single" w:sz="4" w:space="1" w:color="auto"/>
        <w:between w:val="single" w:sz="4" w:space="1" w:color="auto"/>
      </w:pBdr>
      <w:tabs>
        <w:tab w:val="right" w:pos="9185"/>
      </w:tabs>
      <w:spacing w:line="324" w:lineRule="exact"/>
      <w:ind w:left="851" w:hanging="851"/>
    </w:pPr>
  </w:style>
  <w:style w:type="paragraph" w:styleId="Verzeichnis5">
    <w:name w:val="toc 5"/>
    <w:basedOn w:val="Standard"/>
    <w:next w:val="Standard"/>
    <w:autoRedefine/>
    <w:uiPriority w:val="39"/>
    <w:semiHidden/>
    <w:rsid w:val="0087200B"/>
    <w:pPr>
      <w:pBdr>
        <w:bottom w:val="single" w:sz="4" w:space="1" w:color="auto"/>
        <w:between w:val="single" w:sz="4" w:space="1" w:color="auto"/>
      </w:pBdr>
      <w:tabs>
        <w:tab w:val="right" w:pos="9185"/>
      </w:tabs>
      <w:spacing w:line="324" w:lineRule="exact"/>
      <w:ind w:left="992" w:hanging="992"/>
    </w:pPr>
  </w:style>
  <w:style w:type="paragraph" w:styleId="Literaturverzeichnis">
    <w:name w:val="Bibliography"/>
    <w:basedOn w:val="Standard"/>
    <w:next w:val="Standard"/>
    <w:uiPriority w:val="37"/>
    <w:semiHidden/>
    <w:rsid w:val="00E02496"/>
    <w:pPr>
      <w:spacing w:line="240" w:lineRule="atLeast"/>
      <w:ind w:left="720" w:hanging="720"/>
    </w:pPr>
  </w:style>
  <w:style w:type="paragraph" w:styleId="Index1">
    <w:name w:val="index 1"/>
    <w:basedOn w:val="Standard"/>
    <w:next w:val="Standard"/>
    <w:autoRedefine/>
    <w:uiPriority w:val="99"/>
    <w:semiHidden/>
    <w:rsid w:val="00C20DEA"/>
    <w:pPr>
      <w:spacing w:line="240" w:lineRule="auto"/>
      <w:ind w:left="200" w:hanging="200"/>
    </w:pPr>
  </w:style>
  <w:style w:type="numbering" w:customStyle="1" w:styleId="Nummerierteberschriften">
    <w:name w:val="Nummerierte Überschriften"/>
    <w:uiPriority w:val="99"/>
    <w:rsid w:val="007F0BA1"/>
    <w:pPr>
      <w:numPr>
        <w:numId w:val="3"/>
      </w:numPr>
    </w:pPr>
  </w:style>
  <w:style w:type="numbering" w:customStyle="1" w:styleId="Aufzhlungen">
    <w:name w:val="Aufzählungen"/>
    <w:uiPriority w:val="99"/>
    <w:rsid w:val="00AF236E"/>
    <w:pPr>
      <w:numPr>
        <w:numId w:val="5"/>
      </w:numPr>
    </w:pPr>
  </w:style>
  <w:style w:type="character" w:styleId="NichtaufgelsteErwhnung">
    <w:name w:val="Unresolved Mention"/>
    <w:basedOn w:val="Absatz-Standardschriftart"/>
    <w:uiPriority w:val="79"/>
    <w:semiHidden/>
    <w:unhideWhenUsed/>
    <w:rsid w:val="0021015E"/>
    <w:rPr>
      <w:color w:val="605E5C"/>
      <w:shd w:val="clear" w:color="auto" w:fill="E1DFDD"/>
    </w:rPr>
  </w:style>
  <w:style w:type="paragraph" w:customStyle="1" w:styleId="Organisationseinheit">
    <w:name w:val="Organisationseinheit"/>
    <w:basedOn w:val="Kopfzeile"/>
    <w:uiPriority w:val="99"/>
    <w:semiHidden/>
    <w:rsid w:val="00F23862"/>
    <w:pPr>
      <w:spacing w:line="216" w:lineRule="auto"/>
      <w:ind w:left="561"/>
    </w:pPr>
    <w:rPr>
      <w:rFonts w:ascii="Source Sans Pro SemiBold" w:hAnsi="Source Sans Pro SemiBold"/>
      <w:bCs/>
      <w:sz w:val="25"/>
      <w:szCs w:val="25"/>
    </w:rPr>
  </w:style>
  <w:style w:type="paragraph" w:customStyle="1" w:styleId="AbsenderKopfzeile">
    <w:name w:val="Absender Kopfzeile"/>
    <w:basedOn w:val="Kopfzeile"/>
    <w:uiPriority w:val="39"/>
    <w:semiHidden/>
    <w:qFormat/>
    <w:rsid w:val="009969ED"/>
    <w:pPr>
      <w:spacing w:line="262" w:lineRule="auto"/>
    </w:pPr>
    <w:rPr>
      <w:sz w:val="16"/>
      <w:szCs w:val="16"/>
    </w:rPr>
  </w:style>
  <w:style w:type="table" w:customStyle="1" w:styleId="UZHTabelle1">
    <w:name w:val="UZH: Tabelle 1"/>
    <w:basedOn w:val="NormaleTabelle"/>
    <w:uiPriority w:val="99"/>
    <w:rsid w:val="00B57230"/>
    <w:tblPr>
      <w:tblBorders>
        <w:bottom w:val="single" w:sz="4" w:space="0" w:color="auto"/>
        <w:insideH w:val="single" w:sz="4" w:space="0" w:color="auto"/>
      </w:tblBorders>
      <w:tblCellMar>
        <w:top w:w="40" w:type="dxa"/>
        <w:left w:w="0" w:type="dxa"/>
        <w:bottom w:w="51" w:type="dxa"/>
        <w:right w:w="113" w:type="dxa"/>
      </w:tblCellMar>
    </w:tblPr>
    <w:tblStylePr w:type="firstRow">
      <w:rPr>
        <w:b/>
      </w:rPr>
      <w:tblPr>
        <w:tblCellMar>
          <w:top w:w="40" w:type="dxa"/>
          <w:left w:w="0" w:type="dxa"/>
          <w:bottom w:w="45" w:type="dxa"/>
          <w:right w:w="0" w:type="dxa"/>
        </w:tblCellMar>
      </w:tblPr>
      <w:tcPr>
        <w:tcBorders>
          <w:top w:val="nil"/>
          <w:left w:val="nil"/>
          <w:bottom w:val="single" w:sz="8" w:space="0" w:color="auto"/>
          <w:right w:val="nil"/>
          <w:insideH w:val="nil"/>
          <w:insideV w:val="nil"/>
          <w:tl2br w:val="nil"/>
          <w:tr2bl w:val="nil"/>
        </w:tcBorders>
      </w:tcPr>
    </w:tblStylePr>
    <w:tblStylePr w:type="firstCol">
      <w:rPr>
        <w:rFonts w:asciiTheme="majorHAnsi" w:hAnsiTheme="majorHAnsi"/>
        <w:b/>
        <w:color w:val="auto"/>
      </w:rPr>
    </w:tblStylePr>
  </w:style>
  <w:style w:type="paragraph" w:customStyle="1" w:styleId="Fussnotentrennung">
    <w:name w:val="Fussnotentrennung"/>
    <w:basedOn w:val="Fuzeile"/>
    <w:semiHidden/>
    <w:qFormat/>
    <w:rsid w:val="00B40109"/>
  </w:style>
  <w:style w:type="paragraph" w:customStyle="1" w:styleId="Text8Pt">
    <w:name w:val="Text 8 Pt."/>
    <w:basedOn w:val="Standard"/>
    <w:semiHidden/>
    <w:qFormat/>
    <w:rsid w:val="00337D47"/>
    <w:pPr>
      <w:spacing w:line="220" w:lineRule="atLeast"/>
    </w:pPr>
    <w:rPr>
      <w:sz w:val="16"/>
      <w:szCs w:val="16"/>
    </w:rPr>
  </w:style>
  <w:style w:type="table" w:customStyle="1" w:styleId="UZHBeschluss">
    <w:name w:val="UZH: Beschluss"/>
    <w:basedOn w:val="NormaleTabelle"/>
    <w:uiPriority w:val="99"/>
    <w:rsid w:val="00B57230"/>
    <w:tblPr>
      <w:tblCellMar>
        <w:left w:w="0" w:type="dxa"/>
        <w:bottom w:w="204" w:type="dxa"/>
        <w:right w:w="113" w:type="dxa"/>
      </w:tblCellMar>
    </w:tblPr>
  </w:style>
  <w:style w:type="paragraph" w:customStyle="1" w:styleId="Traktandum-Titel2">
    <w:name w:val="Traktandum-Titel 2"/>
    <w:basedOn w:val="Standard"/>
    <w:next w:val="Standard"/>
    <w:uiPriority w:val="19"/>
    <w:qFormat/>
    <w:rsid w:val="004A7400"/>
    <w:pPr>
      <w:keepNext/>
      <w:numPr>
        <w:ilvl w:val="1"/>
        <w:numId w:val="8"/>
      </w:numPr>
      <w:spacing w:before="280"/>
    </w:pPr>
    <w:rPr>
      <w:b/>
    </w:rPr>
  </w:style>
  <w:style w:type="paragraph" w:customStyle="1" w:styleId="Adresse">
    <w:name w:val="Adresse"/>
    <w:basedOn w:val="Kopfzeile"/>
    <w:uiPriority w:val="79"/>
    <w:semiHidden/>
    <w:rsid w:val="005568AB"/>
    <w:pPr>
      <w:spacing w:line="262" w:lineRule="auto"/>
    </w:pPr>
    <w:rPr>
      <w:sz w:val="16"/>
      <w:szCs w:val="16"/>
    </w:rPr>
  </w:style>
  <w:style w:type="paragraph" w:customStyle="1" w:styleId="NummerierungTabelle">
    <w:name w:val="Nummerierung Tabelle"/>
    <w:uiPriority w:val="8"/>
    <w:qFormat/>
    <w:rsid w:val="00AE7A27"/>
    <w:pPr>
      <w:numPr>
        <w:ilvl w:val="5"/>
        <w:numId w:val="10"/>
      </w:numPr>
      <w:ind w:left="0" w:firstLine="0"/>
    </w:pPr>
    <w:rPr>
      <w:rFonts w:asciiTheme="majorHAnsi" w:hAnsiTheme="majorHAnsi"/>
    </w:rPr>
  </w:style>
  <w:style w:type="paragraph" w:customStyle="1" w:styleId="Titel30Pt">
    <w:name w:val="Titel 30 Pt"/>
    <w:basedOn w:val="Titel"/>
    <w:uiPriority w:val="11"/>
    <w:qFormat/>
    <w:rsid w:val="00E06041"/>
    <w:pPr>
      <w:spacing w:before="0" w:line="221" w:lineRule="auto"/>
    </w:pPr>
    <w:rPr>
      <w:sz w:val="60"/>
    </w:rPr>
  </w:style>
  <w:style w:type="paragraph" w:customStyle="1" w:styleId="Untertitel24Pt">
    <w:name w:val="Untertitel 24 Pt"/>
    <w:basedOn w:val="Untertitel"/>
    <w:uiPriority w:val="12"/>
    <w:qFormat/>
    <w:rsid w:val="00DE29B0"/>
    <w:pPr>
      <w:spacing w:before="60" w:after="160" w:line="400" w:lineRule="atLeast"/>
    </w:pPr>
    <w:rPr>
      <w:sz w:val="48"/>
      <w:szCs w:val="48"/>
    </w:rPr>
  </w:style>
  <w:style w:type="paragraph" w:customStyle="1" w:styleId="Text16Pt">
    <w:name w:val="Text 16 Pt"/>
    <w:basedOn w:val="Untertitel24Pt"/>
    <w:qFormat/>
    <w:rsid w:val="005E6805"/>
    <w:pPr>
      <w:spacing w:before="160" w:after="0" w:line="240" w:lineRule="auto"/>
      <w:contextualSpacing/>
    </w:pPr>
    <w:rPr>
      <w:sz w:val="32"/>
      <w:szCs w:val="32"/>
    </w:rPr>
  </w:style>
  <w:style w:type="paragraph" w:customStyle="1" w:styleId="Text8Pt0">
    <w:name w:val="Text 8 Pt"/>
    <w:basedOn w:val="Standard"/>
    <w:semiHidden/>
    <w:qFormat/>
    <w:rsid w:val="001B2CF1"/>
    <w:pPr>
      <w:spacing w:line="220" w:lineRule="atLeast"/>
    </w:pPr>
    <w:rPr>
      <w:sz w:val="16"/>
      <w:szCs w:val="16"/>
    </w:rPr>
  </w:style>
  <w:style w:type="table" w:customStyle="1" w:styleId="UZHTabelleFusszeile">
    <w:name w:val="UZH Tabelle: Fusszeile"/>
    <w:basedOn w:val="NormaleTabelle"/>
    <w:uiPriority w:val="99"/>
    <w:rsid w:val="00924573"/>
    <w:pPr>
      <w:spacing w:line="240" w:lineRule="auto"/>
      <w:jc w:val="center"/>
    </w:pPr>
    <w:tblPr>
      <w:tblBorders>
        <w:insideV w:val="single" w:sz="2" w:space="0" w:color="808080"/>
      </w:tblBorders>
    </w:tblPr>
    <w:tcPr>
      <w:vAlign w:val="center"/>
    </w:tcPr>
  </w:style>
  <w:style w:type="paragraph" w:customStyle="1" w:styleId="Biblio10">
    <w:name w:val="Biblio 10"/>
    <w:basedOn w:val="Standard"/>
    <w:rsid w:val="00EA68B2"/>
    <w:pPr>
      <w:tabs>
        <w:tab w:val="left" w:pos="2835"/>
      </w:tabs>
      <w:spacing w:after="100" w:line="240" w:lineRule="auto"/>
      <w:ind w:left="284" w:hanging="284"/>
      <w:jc w:val="both"/>
    </w:pPr>
    <w:rPr>
      <w:rFonts w:ascii="Times New Roman" w:eastAsia="Times New Roman" w:hAnsi="Times New Roman" w:cs="Times New Roman"/>
      <w:lang w:val="de-AT" w:eastAsia="de-DE"/>
    </w:rPr>
  </w:style>
  <w:style w:type="character" w:styleId="Kommentarzeichen">
    <w:name w:val="annotation reference"/>
    <w:basedOn w:val="Absatz-Standardschriftart"/>
    <w:uiPriority w:val="79"/>
    <w:semiHidden/>
    <w:unhideWhenUsed/>
    <w:rsid w:val="00B606DA"/>
    <w:rPr>
      <w:sz w:val="16"/>
      <w:szCs w:val="16"/>
    </w:rPr>
  </w:style>
  <w:style w:type="paragraph" w:styleId="Kommentartext">
    <w:name w:val="annotation text"/>
    <w:basedOn w:val="Standard"/>
    <w:link w:val="KommentartextZchn"/>
    <w:uiPriority w:val="79"/>
    <w:unhideWhenUsed/>
    <w:rsid w:val="00B606DA"/>
    <w:pPr>
      <w:spacing w:line="240" w:lineRule="auto"/>
    </w:pPr>
  </w:style>
  <w:style w:type="character" w:customStyle="1" w:styleId="KommentartextZchn">
    <w:name w:val="Kommentartext Zchn"/>
    <w:basedOn w:val="Absatz-Standardschriftart"/>
    <w:link w:val="Kommentartext"/>
    <w:uiPriority w:val="79"/>
    <w:rsid w:val="00B606DA"/>
  </w:style>
  <w:style w:type="paragraph" w:styleId="Kommentarthema">
    <w:name w:val="annotation subject"/>
    <w:basedOn w:val="Kommentartext"/>
    <w:next w:val="Kommentartext"/>
    <w:link w:val="KommentarthemaZchn"/>
    <w:uiPriority w:val="79"/>
    <w:semiHidden/>
    <w:unhideWhenUsed/>
    <w:rsid w:val="00B606DA"/>
    <w:rPr>
      <w:b/>
      <w:bCs/>
    </w:rPr>
  </w:style>
  <w:style w:type="character" w:customStyle="1" w:styleId="KommentarthemaZchn">
    <w:name w:val="Kommentarthema Zchn"/>
    <w:basedOn w:val="KommentartextZchn"/>
    <w:link w:val="Kommentarthema"/>
    <w:uiPriority w:val="79"/>
    <w:semiHidden/>
    <w:rsid w:val="00B606DA"/>
    <w:rPr>
      <w:b/>
      <w:bCs/>
    </w:rPr>
  </w:style>
  <w:style w:type="paragraph" w:styleId="berarbeitung">
    <w:name w:val="Revision"/>
    <w:hidden/>
    <w:uiPriority w:val="99"/>
    <w:semiHidden/>
    <w:rsid w:val="00830AD4"/>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050285">
      <w:bodyDiv w:val="1"/>
      <w:marLeft w:val="0"/>
      <w:marRight w:val="0"/>
      <w:marTop w:val="0"/>
      <w:marBottom w:val="0"/>
      <w:divBdr>
        <w:top w:val="none" w:sz="0" w:space="0" w:color="auto"/>
        <w:left w:val="none" w:sz="0" w:space="0" w:color="auto"/>
        <w:bottom w:val="none" w:sz="0" w:space="0" w:color="auto"/>
        <w:right w:val="none" w:sz="0" w:space="0" w:color="auto"/>
      </w:divBdr>
    </w:div>
    <w:div w:id="74978579">
      <w:bodyDiv w:val="1"/>
      <w:marLeft w:val="0"/>
      <w:marRight w:val="0"/>
      <w:marTop w:val="0"/>
      <w:marBottom w:val="0"/>
      <w:divBdr>
        <w:top w:val="none" w:sz="0" w:space="0" w:color="auto"/>
        <w:left w:val="none" w:sz="0" w:space="0" w:color="auto"/>
        <w:bottom w:val="none" w:sz="0" w:space="0" w:color="auto"/>
        <w:right w:val="none" w:sz="0" w:space="0" w:color="auto"/>
      </w:divBdr>
    </w:div>
    <w:div w:id="117725654">
      <w:bodyDiv w:val="1"/>
      <w:marLeft w:val="0"/>
      <w:marRight w:val="0"/>
      <w:marTop w:val="0"/>
      <w:marBottom w:val="0"/>
      <w:divBdr>
        <w:top w:val="none" w:sz="0" w:space="0" w:color="auto"/>
        <w:left w:val="none" w:sz="0" w:space="0" w:color="auto"/>
        <w:bottom w:val="none" w:sz="0" w:space="0" w:color="auto"/>
        <w:right w:val="none" w:sz="0" w:space="0" w:color="auto"/>
      </w:divBdr>
    </w:div>
    <w:div w:id="124548285">
      <w:bodyDiv w:val="1"/>
      <w:marLeft w:val="0"/>
      <w:marRight w:val="0"/>
      <w:marTop w:val="0"/>
      <w:marBottom w:val="0"/>
      <w:divBdr>
        <w:top w:val="none" w:sz="0" w:space="0" w:color="auto"/>
        <w:left w:val="none" w:sz="0" w:space="0" w:color="auto"/>
        <w:bottom w:val="none" w:sz="0" w:space="0" w:color="auto"/>
        <w:right w:val="none" w:sz="0" w:space="0" w:color="auto"/>
      </w:divBdr>
    </w:div>
    <w:div w:id="210581381">
      <w:bodyDiv w:val="1"/>
      <w:marLeft w:val="0"/>
      <w:marRight w:val="0"/>
      <w:marTop w:val="0"/>
      <w:marBottom w:val="0"/>
      <w:divBdr>
        <w:top w:val="none" w:sz="0" w:space="0" w:color="auto"/>
        <w:left w:val="none" w:sz="0" w:space="0" w:color="auto"/>
        <w:bottom w:val="none" w:sz="0" w:space="0" w:color="auto"/>
        <w:right w:val="none" w:sz="0" w:space="0" w:color="auto"/>
      </w:divBdr>
    </w:div>
    <w:div w:id="319383248">
      <w:bodyDiv w:val="1"/>
      <w:marLeft w:val="0"/>
      <w:marRight w:val="0"/>
      <w:marTop w:val="0"/>
      <w:marBottom w:val="0"/>
      <w:divBdr>
        <w:top w:val="none" w:sz="0" w:space="0" w:color="auto"/>
        <w:left w:val="none" w:sz="0" w:space="0" w:color="auto"/>
        <w:bottom w:val="none" w:sz="0" w:space="0" w:color="auto"/>
        <w:right w:val="none" w:sz="0" w:space="0" w:color="auto"/>
      </w:divBdr>
      <w:divsChild>
        <w:div w:id="764687514">
          <w:marLeft w:val="0"/>
          <w:marRight w:val="0"/>
          <w:marTop w:val="0"/>
          <w:marBottom w:val="0"/>
          <w:divBdr>
            <w:top w:val="none" w:sz="0" w:space="0" w:color="auto"/>
            <w:left w:val="none" w:sz="0" w:space="0" w:color="auto"/>
            <w:bottom w:val="none" w:sz="0" w:space="0" w:color="auto"/>
            <w:right w:val="none" w:sz="0" w:space="0" w:color="auto"/>
          </w:divBdr>
        </w:div>
      </w:divsChild>
    </w:div>
    <w:div w:id="320350017">
      <w:bodyDiv w:val="1"/>
      <w:marLeft w:val="0"/>
      <w:marRight w:val="0"/>
      <w:marTop w:val="0"/>
      <w:marBottom w:val="0"/>
      <w:divBdr>
        <w:top w:val="none" w:sz="0" w:space="0" w:color="auto"/>
        <w:left w:val="none" w:sz="0" w:space="0" w:color="auto"/>
        <w:bottom w:val="none" w:sz="0" w:space="0" w:color="auto"/>
        <w:right w:val="none" w:sz="0" w:space="0" w:color="auto"/>
      </w:divBdr>
    </w:div>
    <w:div w:id="363943460">
      <w:bodyDiv w:val="1"/>
      <w:marLeft w:val="0"/>
      <w:marRight w:val="0"/>
      <w:marTop w:val="0"/>
      <w:marBottom w:val="0"/>
      <w:divBdr>
        <w:top w:val="none" w:sz="0" w:space="0" w:color="auto"/>
        <w:left w:val="none" w:sz="0" w:space="0" w:color="auto"/>
        <w:bottom w:val="none" w:sz="0" w:space="0" w:color="auto"/>
        <w:right w:val="none" w:sz="0" w:space="0" w:color="auto"/>
      </w:divBdr>
    </w:div>
    <w:div w:id="390426632">
      <w:bodyDiv w:val="1"/>
      <w:marLeft w:val="0"/>
      <w:marRight w:val="0"/>
      <w:marTop w:val="0"/>
      <w:marBottom w:val="0"/>
      <w:divBdr>
        <w:top w:val="none" w:sz="0" w:space="0" w:color="auto"/>
        <w:left w:val="none" w:sz="0" w:space="0" w:color="auto"/>
        <w:bottom w:val="none" w:sz="0" w:space="0" w:color="auto"/>
        <w:right w:val="none" w:sz="0" w:space="0" w:color="auto"/>
      </w:divBdr>
    </w:div>
    <w:div w:id="443811655">
      <w:bodyDiv w:val="1"/>
      <w:marLeft w:val="0"/>
      <w:marRight w:val="0"/>
      <w:marTop w:val="0"/>
      <w:marBottom w:val="0"/>
      <w:divBdr>
        <w:top w:val="none" w:sz="0" w:space="0" w:color="auto"/>
        <w:left w:val="none" w:sz="0" w:space="0" w:color="auto"/>
        <w:bottom w:val="none" w:sz="0" w:space="0" w:color="auto"/>
        <w:right w:val="none" w:sz="0" w:space="0" w:color="auto"/>
      </w:divBdr>
    </w:div>
    <w:div w:id="458963742">
      <w:bodyDiv w:val="1"/>
      <w:marLeft w:val="0"/>
      <w:marRight w:val="0"/>
      <w:marTop w:val="0"/>
      <w:marBottom w:val="0"/>
      <w:divBdr>
        <w:top w:val="none" w:sz="0" w:space="0" w:color="auto"/>
        <w:left w:val="none" w:sz="0" w:space="0" w:color="auto"/>
        <w:bottom w:val="none" w:sz="0" w:space="0" w:color="auto"/>
        <w:right w:val="none" w:sz="0" w:space="0" w:color="auto"/>
      </w:divBdr>
    </w:div>
    <w:div w:id="507713464">
      <w:bodyDiv w:val="1"/>
      <w:marLeft w:val="0"/>
      <w:marRight w:val="0"/>
      <w:marTop w:val="0"/>
      <w:marBottom w:val="0"/>
      <w:divBdr>
        <w:top w:val="none" w:sz="0" w:space="0" w:color="auto"/>
        <w:left w:val="none" w:sz="0" w:space="0" w:color="auto"/>
        <w:bottom w:val="none" w:sz="0" w:space="0" w:color="auto"/>
        <w:right w:val="none" w:sz="0" w:space="0" w:color="auto"/>
      </w:divBdr>
    </w:div>
    <w:div w:id="625241637">
      <w:bodyDiv w:val="1"/>
      <w:marLeft w:val="0"/>
      <w:marRight w:val="0"/>
      <w:marTop w:val="0"/>
      <w:marBottom w:val="0"/>
      <w:divBdr>
        <w:top w:val="none" w:sz="0" w:space="0" w:color="auto"/>
        <w:left w:val="none" w:sz="0" w:space="0" w:color="auto"/>
        <w:bottom w:val="none" w:sz="0" w:space="0" w:color="auto"/>
        <w:right w:val="none" w:sz="0" w:space="0" w:color="auto"/>
      </w:divBdr>
      <w:divsChild>
        <w:div w:id="1317878859">
          <w:marLeft w:val="0"/>
          <w:marRight w:val="0"/>
          <w:marTop w:val="0"/>
          <w:marBottom w:val="0"/>
          <w:divBdr>
            <w:top w:val="none" w:sz="0" w:space="0" w:color="auto"/>
            <w:left w:val="none" w:sz="0" w:space="0" w:color="auto"/>
            <w:bottom w:val="none" w:sz="0" w:space="0" w:color="auto"/>
            <w:right w:val="none" w:sz="0" w:space="0" w:color="auto"/>
          </w:divBdr>
        </w:div>
      </w:divsChild>
    </w:div>
    <w:div w:id="633489847">
      <w:bodyDiv w:val="1"/>
      <w:marLeft w:val="0"/>
      <w:marRight w:val="0"/>
      <w:marTop w:val="0"/>
      <w:marBottom w:val="0"/>
      <w:divBdr>
        <w:top w:val="none" w:sz="0" w:space="0" w:color="auto"/>
        <w:left w:val="none" w:sz="0" w:space="0" w:color="auto"/>
        <w:bottom w:val="none" w:sz="0" w:space="0" w:color="auto"/>
        <w:right w:val="none" w:sz="0" w:space="0" w:color="auto"/>
      </w:divBdr>
    </w:div>
    <w:div w:id="669016935">
      <w:bodyDiv w:val="1"/>
      <w:marLeft w:val="0"/>
      <w:marRight w:val="0"/>
      <w:marTop w:val="0"/>
      <w:marBottom w:val="0"/>
      <w:divBdr>
        <w:top w:val="none" w:sz="0" w:space="0" w:color="auto"/>
        <w:left w:val="none" w:sz="0" w:space="0" w:color="auto"/>
        <w:bottom w:val="none" w:sz="0" w:space="0" w:color="auto"/>
        <w:right w:val="none" w:sz="0" w:space="0" w:color="auto"/>
      </w:divBdr>
    </w:div>
    <w:div w:id="688676919">
      <w:bodyDiv w:val="1"/>
      <w:marLeft w:val="0"/>
      <w:marRight w:val="0"/>
      <w:marTop w:val="0"/>
      <w:marBottom w:val="0"/>
      <w:divBdr>
        <w:top w:val="none" w:sz="0" w:space="0" w:color="auto"/>
        <w:left w:val="none" w:sz="0" w:space="0" w:color="auto"/>
        <w:bottom w:val="none" w:sz="0" w:space="0" w:color="auto"/>
        <w:right w:val="none" w:sz="0" w:space="0" w:color="auto"/>
      </w:divBdr>
      <w:divsChild>
        <w:div w:id="697197583">
          <w:marLeft w:val="0"/>
          <w:marRight w:val="0"/>
          <w:marTop w:val="0"/>
          <w:marBottom w:val="0"/>
          <w:divBdr>
            <w:top w:val="none" w:sz="0" w:space="0" w:color="auto"/>
            <w:left w:val="none" w:sz="0" w:space="0" w:color="auto"/>
            <w:bottom w:val="none" w:sz="0" w:space="0" w:color="auto"/>
            <w:right w:val="none" w:sz="0" w:space="0" w:color="auto"/>
          </w:divBdr>
        </w:div>
      </w:divsChild>
    </w:div>
    <w:div w:id="816190007">
      <w:bodyDiv w:val="1"/>
      <w:marLeft w:val="0"/>
      <w:marRight w:val="0"/>
      <w:marTop w:val="0"/>
      <w:marBottom w:val="0"/>
      <w:divBdr>
        <w:top w:val="none" w:sz="0" w:space="0" w:color="auto"/>
        <w:left w:val="none" w:sz="0" w:space="0" w:color="auto"/>
        <w:bottom w:val="none" w:sz="0" w:space="0" w:color="auto"/>
        <w:right w:val="none" w:sz="0" w:space="0" w:color="auto"/>
      </w:divBdr>
    </w:div>
    <w:div w:id="882911739">
      <w:bodyDiv w:val="1"/>
      <w:marLeft w:val="0"/>
      <w:marRight w:val="0"/>
      <w:marTop w:val="0"/>
      <w:marBottom w:val="0"/>
      <w:divBdr>
        <w:top w:val="none" w:sz="0" w:space="0" w:color="auto"/>
        <w:left w:val="none" w:sz="0" w:space="0" w:color="auto"/>
        <w:bottom w:val="none" w:sz="0" w:space="0" w:color="auto"/>
        <w:right w:val="none" w:sz="0" w:space="0" w:color="auto"/>
      </w:divBdr>
    </w:div>
    <w:div w:id="953251215">
      <w:bodyDiv w:val="1"/>
      <w:marLeft w:val="0"/>
      <w:marRight w:val="0"/>
      <w:marTop w:val="0"/>
      <w:marBottom w:val="0"/>
      <w:divBdr>
        <w:top w:val="none" w:sz="0" w:space="0" w:color="auto"/>
        <w:left w:val="none" w:sz="0" w:space="0" w:color="auto"/>
        <w:bottom w:val="none" w:sz="0" w:space="0" w:color="auto"/>
        <w:right w:val="none" w:sz="0" w:space="0" w:color="auto"/>
      </w:divBdr>
    </w:div>
    <w:div w:id="990791691">
      <w:bodyDiv w:val="1"/>
      <w:marLeft w:val="0"/>
      <w:marRight w:val="0"/>
      <w:marTop w:val="0"/>
      <w:marBottom w:val="0"/>
      <w:divBdr>
        <w:top w:val="none" w:sz="0" w:space="0" w:color="auto"/>
        <w:left w:val="none" w:sz="0" w:space="0" w:color="auto"/>
        <w:bottom w:val="none" w:sz="0" w:space="0" w:color="auto"/>
        <w:right w:val="none" w:sz="0" w:space="0" w:color="auto"/>
      </w:divBdr>
    </w:div>
    <w:div w:id="1049496762">
      <w:bodyDiv w:val="1"/>
      <w:marLeft w:val="0"/>
      <w:marRight w:val="0"/>
      <w:marTop w:val="0"/>
      <w:marBottom w:val="0"/>
      <w:divBdr>
        <w:top w:val="none" w:sz="0" w:space="0" w:color="auto"/>
        <w:left w:val="none" w:sz="0" w:space="0" w:color="auto"/>
        <w:bottom w:val="none" w:sz="0" w:space="0" w:color="auto"/>
        <w:right w:val="none" w:sz="0" w:space="0" w:color="auto"/>
      </w:divBdr>
    </w:div>
    <w:div w:id="1105462346">
      <w:bodyDiv w:val="1"/>
      <w:marLeft w:val="0"/>
      <w:marRight w:val="0"/>
      <w:marTop w:val="0"/>
      <w:marBottom w:val="0"/>
      <w:divBdr>
        <w:top w:val="none" w:sz="0" w:space="0" w:color="auto"/>
        <w:left w:val="none" w:sz="0" w:space="0" w:color="auto"/>
        <w:bottom w:val="none" w:sz="0" w:space="0" w:color="auto"/>
        <w:right w:val="none" w:sz="0" w:space="0" w:color="auto"/>
      </w:divBdr>
    </w:div>
    <w:div w:id="1120536225">
      <w:bodyDiv w:val="1"/>
      <w:marLeft w:val="0"/>
      <w:marRight w:val="0"/>
      <w:marTop w:val="0"/>
      <w:marBottom w:val="0"/>
      <w:divBdr>
        <w:top w:val="none" w:sz="0" w:space="0" w:color="auto"/>
        <w:left w:val="none" w:sz="0" w:space="0" w:color="auto"/>
        <w:bottom w:val="none" w:sz="0" w:space="0" w:color="auto"/>
        <w:right w:val="none" w:sz="0" w:space="0" w:color="auto"/>
      </w:divBdr>
    </w:div>
    <w:div w:id="1244417793">
      <w:bodyDiv w:val="1"/>
      <w:marLeft w:val="0"/>
      <w:marRight w:val="0"/>
      <w:marTop w:val="0"/>
      <w:marBottom w:val="0"/>
      <w:divBdr>
        <w:top w:val="none" w:sz="0" w:space="0" w:color="auto"/>
        <w:left w:val="none" w:sz="0" w:space="0" w:color="auto"/>
        <w:bottom w:val="none" w:sz="0" w:space="0" w:color="auto"/>
        <w:right w:val="none" w:sz="0" w:space="0" w:color="auto"/>
      </w:divBdr>
    </w:div>
    <w:div w:id="1312059087">
      <w:bodyDiv w:val="1"/>
      <w:marLeft w:val="0"/>
      <w:marRight w:val="0"/>
      <w:marTop w:val="0"/>
      <w:marBottom w:val="0"/>
      <w:divBdr>
        <w:top w:val="none" w:sz="0" w:space="0" w:color="auto"/>
        <w:left w:val="none" w:sz="0" w:space="0" w:color="auto"/>
        <w:bottom w:val="none" w:sz="0" w:space="0" w:color="auto"/>
        <w:right w:val="none" w:sz="0" w:space="0" w:color="auto"/>
      </w:divBdr>
    </w:div>
    <w:div w:id="1324353247">
      <w:bodyDiv w:val="1"/>
      <w:marLeft w:val="0"/>
      <w:marRight w:val="0"/>
      <w:marTop w:val="0"/>
      <w:marBottom w:val="0"/>
      <w:divBdr>
        <w:top w:val="none" w:sz="0" w:space="0" w:color="auto"/>
        <w:left w:val="none" w:sz="0" w:space="0" w:color="auto"/>
        <w:bottom w:val="none" w:sz="0" w:space="0" w:color="auto"/>
        <w:right w:val="none" w:sz="0" w:space="0" w:color="auto"/>
      </w:divBdr>
    </w:div>
    <w:div w:id="1325549233">
      <w:bodyDiv w:val="1"/>
      <w:marLeft w:val="0"/>
      <w:marRight w:val="0"/>
      <w:marTop w:val="0"/>
      <w:marBottom w:val="0"/>
      <w:divBdr>
        <w:top w:val="none" w:sz="0" w:space="0" w:color="auto"/>
        <w:left w:val="none" w:sz="0" w:space="0" w:color="auto"/>
        <w:bottom w:val="none" w:sz="0" w:space="0" w:color="auto"/>
        <w:right w:val="none" w:sz="0" w:space="0" w:color="auto"/>
      </w:divBdr>
    </w:div>
    <w:div w:id="1364555260">
      <w:bodyDiv w:val="1"/>
      <w:marLeft w:val="0"/>
      <w:marRight w:val="0"/>
      <w:marTop w:val="0"/>
      <w:marBottom w:val="0"/>
      <w:divBdr>
        <w:top w:val="none" w:sz="0" w:space="0" w:color="auto"/>
        <w:left w:val="none" w:sz="0" w:space="0" w:color="auto"/>
        <w:bottom w:val="none" w:sz="0" w:space="0" w:color="auto"/>
        <w:right w:val="none" w:sz="0" w:space="0" w:color="auto"/>
      </w:divBdr>
    </w:div>
    <w:div w:id="1435907146">
      <w:bodyDiv w:val="1"/>
      <w:marLeft w:val="0"/>
      <w:marRight w:val="0"/>
      <w:marTop w:val="0"/>
      <w:marBottom w:val="0"/>
      <w:divBdr>
        <w:top w:val="none" w:sz="0" w:space="0" w:color="auto"/>
        <w:left w:val="none" w:sz="0" w:space="0" w:color="auto"/>
        <w:bottom w:val="none" w:sz="0" w:space="0" w:color="auto"/>
        <w:right w:val="none" w:sz="0" w:space="0" w:color="auto"/>
      </w:divBdr>
      <w:divsChild>
        <w:div w:id="654534729">
          <w:marLeft w:val="0"/>
          <w:marRight w:val="0"/>
          <w:marTop w:val="0"/>
          <w:marBottom w:val="0"/>
          <w:divBdr>
            <w:top w:val="none" w:sz="0" w:space="0" w:color="auto"/>
            <w:left w:val="none" w:sz="0" w:space="0" w:color="auto"/>
            <w:bottom w:val="none" w:sz="0" w:space="0" w:color="auto"/>
            <w:right w:val="none" w:sz="0" w:space="0" w:color="auto"/>
          </w:divBdr>
          <w:divsChild>
            <w:div w:id="2075157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065556">
      <w:bodyDiv w:val="1"/>
      <w:marLeft w:val="0"/>
      <w:marRight w:val="0"/>
      <w:marTop w:val="0"/>
      <w:marBottom w:val="0"/>
      <w:divBdr>
        <w:top w:val="none" w:sz="0" w:space="0" w:color="auto"/>
        <w:left w:val="none" w:sz="0" w:space="0" w:color="auto"/>
        <w:bottom w:val="none" w:sz="0" w:space="0" w:color="auto"/>
        <w:right w:val="none" w:sz="0" w:space="0" w:color="auto"/>
      </w:divBdr>
    </w:div>
    <w:div w:id="1528106119">
      <w:bodyDiv w:val="1"/>
      <w:marLeft w:val="0"/>
      <w:marRight w:val="0"/>
      <w:marTop w:val="0"/>
      <w:marBottom w:val="0"/>
      <w:divBdr>
        <w:top w:val="none" w:sz="0" w:space="0" w:color="auto"/>
        <w:left w:val="none" w:sz="0" w:space="0" w:color="auto"/>
        <w:bottom w:val="none" w:sz="0" w:space="0" w:color="auto"/>
        <w:right w:val="none" w:sz="0" w:space="0" w:color="auto"/>
      </w:divBdr>
    </w:div>
    <w:div w:id="1552423383">
      <w:bodyDiv w:val="1"/>
      <w:marLeft w:val="0"/>
      <w:marRight w:val="0"/>
      <w:marTop w:val="0"/>
      <w:marBottom w:val="0"/>
      <w:divBdr>
        <w:top w:val="none" w:sz="0" w:space="0" w:color="auto"/>
        <w:left w:val="none" w:sz="0" w:space="0" w:color="auto"/>
        <w:bottom w:val="none" w:sz="0" w:space="0" w:color="auto"/>
        <w:right w:val="none" w:sz="0" w:space="0" w:color="auto"/>
      </w:divBdr>
    </w:div>
    <w:div w:id="1587691799">
      <w:bodyDiv w:val="1"/>
      <w:marLeft w:val="0"/>
      <w:marRight w:val="0"/>
      <w:marTop w:val="0"/>
      <w:marBottom w:val="0"/>
      <w:divBdr>
        <w:top w:val="none" w:sz="0" w:space="0" w:color="auto"/>
        <w:left w:val="none" w:sz="0" w:space="0" w:color="auto"/>
        <w:bottom w:val="none" w:sz="0" w:space="0" w:color="auto"/>
        <w:right w:val="none" w:sz="0" w:space="0" w:color="auto"/>
      </w:divBdr>
      <w:divsChild>
        <w:div w:id="1652446994">
          <w:marLeft w:val="0"/>
          <w:marRight w:val="0"/>
          <w:marTop w:val="0"/>
          <w:marBottom w:val="0"/>
          <w:divBdr>
            <w:top w:val="none" w:sz="0" w:space="0" w:color="auto"/>
            <w:left w:val="none" w:sz="0" w:space="0" w:color="auto"/>
            <w:bottom w:val="none" w:sz="0" w:space="0" w:color="auto"/>
            <w:right w:val="none" w:sz="0" w:space="0" w:color="auto"/>
          </w:divBdr>
        </w:div>
      </w:divsChild>
    </w:div>
    <w:div w:id="1593588755">
      <w:bodyDiv w:val="1"/>
      <w:marLeft w:val="0"/>
      <w:marRight w:val="0"/>
      <w:marTop w:val="0"/>
      <w:marBottom w:val="0"/>
      <w:divBdr>
        <w:top w:val="none" w:sz="0" w:space="0" w:color="auto"/>
        <w:left w:val="none" w:sz="0" w:space="0" w:color="auto"/>
        <w:bottom w:val="none" w:sz="0" w:space="0" w:color="auto"/>
        <w:right w:val="none" w:sz="0" w:space="0" w:color="auto"/>
      </w:divBdr>
    </w:div>
    <w:div w:id="1787041155">
      <w:bodyDiv w:val="1"/>
      <w:marLeft w:val="0"/>
      <w:marRight w:val="0"/>
      <w:marTop w:val="0"/>
      <w:marBottom w:val="0"/>
      <w:divBdr>
        <w:top w:val="none" w:sz="0" w:space="0" w:color="auto"/>
        <w:left w:val="none" w:sz="0" w:space="0" w:color="auto"/>
        <w:bottom w:val="none" w:sz="0" w:space="0" w:color="auto"/>
        <w:right w:val="none" w:sz="0" w:space="0" w:color="auto"/>
      </w:divBdr>
    </w:div>
    <w:div w:id="1789739899">
      <w:bodyDiv w:val="1"/>
      <w:marLeft w:val="0"/>
      <w:marRight w:val="0"/>
      <w:marTop w:val="0"/>
      <w:marBottom w:val="0"/>
      <w:divBdr>
        <w:top w:val="none" w:sz="0" w:space="0" w:color="auto"/>
        <w:left w:val="none" w:sz="0" w:space="0" w:color="auto"/>
        <w:bottom w:val="none" w:sz="0" w:space="0" w:color="auto"/>
        <w:right w:val="none" w:sz="0" w:space="0" w:color="auto"/>
      </w:divBdr>
    </w:div>
    <w:div w:id="1885293846">
      <w:bodyDiv w:val="1"/>
      <w:marLeft w:val="0"/>
      <w:marRight w:val="0"/>
      <w:marTop w:val="0"/>
      <w:marBottom w:val="0"/>
      <w:divBdr>
        <w:top w:val="none" w:sz="0" w:space="0" w:color="auto"/>
        <w:left w:val="none" w:sz="0" w:space="0" w:color="auto"/>
        <w:bottom w:val="none" w:sz="0" w:space="0" w:color="auto"/>
        <w:right w:val="none" w:sz="0" w:space="0" w:color="auto"/>
      </w:divBdr>
      <w:divsChild>
        <w:div w:id="165098379">
          <w:marLeft w:val="0"/>
          <w:marRight w:val="0"/>
          <w:marTop w:val="0"/>
          <w:marBottom w:val="0"/>
          <w:divBdr>
            <w:top w:val="none" w:sz="0" w:space="0" w:color="auto"/>
            <w:left w:val="none" w:sz="0" w:space="0" w:color="auto"/>
            <w:bottom w:val="none" w:sz="0" w:space="0" w:color="auto"/>
            <w:right w:val="none" w:sz="0" w:space="0" w:color="auto"/>
          </w:divBdr>
          <w:divsChild>
            <w:div w:id="1076633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281487">
      <w:bodyDiv w:val="1"/>
      <w:marLeft w:val="0"/>
      <w:marRight w:val="0"/>
      <w:marTop w:val="0"/>
      <w:marBottom w:val="0"/>
      <w:divBdr>
        <w:top w:val="none" w:sz="0" w:space="0" w:color="auto"/>
        <w:left w:val="none" w:sz="0" w:space="0" w:color="auto"/>
        <w:bottom w:val="none" w:sz="0" w:space="0" w:color="auto"/>
        <w:right w:val="none" w:sz="0" w:space="0" w:color="auto"/>
      </w:divBdr>
    </w:div>
    <w:div w:id="1966540002">
      <w:bodyDiv w:val="1"/>
      <w:marLeft w:val="0"/>
      <w:marRight w:val="0"/>
      <w:marTop w:val="0"/>
      <w:marBottom w:val="0"/>
      <w:divBdr>
        <w:top w:val="none" w:sz="0" w:space="0" w:color="auto"/>
        <w:left w:val="none" w:sz="0" w:space="0" w:color="auto"/>
        <w:bottom w:val="none" w:sz="0" w:space="0" w:color="auto"/>
        <w:right w:val="none" w:sz="0" w:space="0" w:color="auto"/>
      </w:divBdr>
    </w:div>
    <w:div w:id="2002467723">
      <w:bodyDiv w:val="1"/>
      <w:marLeft w:val="0"/>
      <w:marRight w:val="0"/>
      <w:marTop w:val="0"/>
      <w:marBottom w:val="0"/>
      <w:divBdr>
        <w:top w:val="none" w:sz="0" w:space="0" w:color="auto"/>
        <w:left w:val="none" w:sz="0" w:space="0" w:color="auto"/>
        <w:bottom w:val="none" w:sz="0" w:space="0" w:color="auto"/>
        <w:right w:val="none" w:sz="0" w:space="0" w:color="auto"/>
      </w:divBdr>
    </w:div>
    <w:div w:id="2013601841">
      <w:bodyDiv w:val="1"/>
      <w:marLeft w:val="0"/>
      <w:marRight w:val="0"/>
      <w:marTop w:val="0"/>
      <w:marBottom w:val="0"/>
      <w:divBdr>
        <w:top w:val="none" w:sz="0" w:space="0" w:color="auto"/>
        <w:left w:val="none" w:sz="0" w:space="0" w:color="auto"/>
        <w:bottom w:val="none" w:sz="0" w:space="0" w:color="auto"/>
        <w:right w:val="none" w:sz="0" w:space="0" w:color="auto"/>
      </w:divBdr>
    </w:div>
    <w:div w:id="2126775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adfontes.uzh.ch/tutorium/die-deutsche-sprache-in-den-quellen/die-sprachstufen-des-deutschen"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hyperlink" Target="https://www.uibk.ac.at/theol/leseraum/bibel/lk1.html" TargetMode="External"/><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korpuspragmatik.ds.uzh.ch/sprachzeitreise/"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oi.org/10.3931/e-rara-755" TargetMode="External"/><Relationship Id="rId22" Type="http://schemas.openxmlformats.org/officeDocument/2006/relationships/hyperlink" Target="https://www.adfontes.uzh.ch/tutorium/die-deutsche-sprache-in-den-quellen" TargetMode="External"/></Relationships>
</file>

<file path=word/_rels/header1.xml.rels><?xml version="1.0" encoding="UTF-8" standalone="yes"?>
<Relationships xmlns="http://schemas.openxmlformats.org/package/2006/relationships"><Relationship Id="rId3" Type="http://schemas.openxmlformats.org/officeDocument/2006/relationships/hyperlink" Target="http://www.uzh.ch" TargetMode="External"/><Relationship Id="rId2" Type="http://schemas.openxmlformats.org/officeDocument/2006/relationships/hyperlink" Target="http://www.uzh.ch" TargetMode="External"/><Relationship Id="rId1"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berch\OneDrive%20-%20Universit&#228;t%20Z&#252;rich%20UZH\UZH_DS\UZH_corporate%20design%20vorlagen\uzh-memo-de.dotx" TargetMode="External"/></Relationships>
</file>

<file path=word/theme/theme1.xml><?xml version="1.0" encoding="utf-8"?>
<a:theme xmlns:a="http://schemas.openxmlformats.org/drawingml/2006/main" name="Larissa-Design">
  <a:themeElements>
    <a:clrScheme name="Uni Zürich">
      <a:dk1>
        <a:sysClr val="windowText" lastClr="000000"/>
      </a:dk1>
      <a:lt1>
        <a:sysClr val="window" lastClr="FFFFFF"/>
      </a:lt1>
      <a:dk2>
        <a:srgbClr val="666666"/>
      </a:dk2>
      <a:lt2>
        <a:srgbClr val="D7D7D7"/>
      </a:lt2>
      <a:accent1>
        <a:srgbClr val="0028A5"/>
      </a:accent1>
      <a:accent2>
        <a:srgbClr val="4AC9E3"/>
      </a:accent2>
      <a:accent3>
        <a:srgbClr val="A4D233"/>
      </a:accent3>
      <a:accent4>
        <a:srgbClr val="FFC845"/>
      </a:accent4>
      <a:accent5>
        <a:srgbClr val="FC4C02"/>
      </a:accent5>
      <a:accent6>
        <a:srgbClr val="BF0D3E"/>
      </a:accent6>
      <a:hlink>
        <a:srgbClr val="000000"/>
      </a:hlink>
      <a:folHlink>
        <a:srgbClr val="000000"/>
      </a:folHlink>
    </a:clrScheme>
    <a:fontScheme name="Uni Zürich">
      <a:majorFont>
        <a:latin typeface="Source Sans Pro"/>
        <a:ea typeface=""/>
        <a:cs typeface=""/>
      </a:majorFont>
      <a:minorFont>
        <a:latin typeface="Source Sans Pro"/>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effectLst/>
      </a:spPr>
      <a:bodyPr wrap="square" lIns="0" tIns="0" rIns="0" bIns="0" rtlCol="0"/>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c24777f-78b6-4f3c-a73a-d5fa08e4d537" xsi:nil="true"/>
    <lcf76f155ced4ddcb4097134ff3c332f xmlns="c9077d15-72ed-4fec-bcfe-3472729e9195">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0E594130A2AF244FBF3F304D904ED593" ma:contentTypeVersion="18" ma:contentTypeDescription="Ein neues Dokument erstellen." ma:contentTypeScope="" ma:versionID="9c227ad3ab8d826471e210bb857ebfda">
  <xsd:schema xmlns:xsd="http://www.w3.org/2001/XMLSchema" xmlns:xs="http://www.w3.org/2001/XMLSchema" xmlns:p="http://schemas.microsoft.com/office/2006/metadata/properties" xmlns:ns2="c9077d15-72ed-4fec-bcfe-3472729e9195" xmlns:ns3="bc24777f-78b6-4f3c-a73a-d5fa08e4d537" targetNamespace="http://schemas.microsoft.com/office/2006/metadata/properties" ma:root="true" ma:fieldsID="2a0acd45fe6cc66a06723547185abeb0" ns2:_="" ns3:_="">
    <xsd:import namespace="c9077d15-72ed-4fec-bcfe-3472729e9195"/>
    <xsd:import namespace="bc24777f-78b6-4f3c-a73a-d5fa08e4d53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077d15-72ed-4fec-bcfe-3472729e91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7fbe3b91-0d7a-4fca-85de-75d49bc052c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c24777f-78b6-4f3c-a73a-d5fa08e4d537"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23888c3-3691-4ee2-9093-74875a1c94d8}" ma:internalName="TaxCatchAll" ma:showField="CatchAllData" ma:web="bc24777f-78b6-4f3c-a73a-d5fa08e4d537">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b:Source>
    <b:Tag>Authr</b:Tag>
    <b:SourceType>Book</b:SourceType>
    <b:Guid>{BA01FD2C-EDFC-4D13-8F46-679005D5D2FB}</b:Guid>
    <b:Author>
      <b:Author>
        <b:NameList>
          <b:Person>
            <b:Last>Autor</b:Last>
            <b:First>Anton</b:First>
          </b:Person>
        </b:NameList>
      </b:Author>
    </b:Author>
    <b:Title>Titel</b:Title>
    <b:Year>Jahr</b:Year>
    <b:City>Ort</b:City>
    <b:Publisher>Verleger</b:Publisher>
    <b:RefOrder>1</b:RefOrder>
  </b:Source>
</b:Sources>
</file>

<file path=customXml/itemProps1.xml><?xml version="1.0" encoding="utf-8"?>
<ds:datastoreItem xmlns:ds="http://schemas.openxmlformats.org/officeDocument/2006/customXml" ds:itemID="{A000BED3-F54C-414D-A2A4-3CB9371644D5}">
  <ds:schemaRefs>
    <ds:schemaRef ds:uri="http://schemas.microsoft.com/office/2006/metadata/properties"/>
    <ds:schemaRef ds:uri="http://schemas.microsoft.com/office/infopath/2007/PartnerControls"/>
    <ds:schemaRef ds:uri="bc24777f-78b6-4f3c-a73a-d5fa08e4d537"/>
    <ds:schemaRef ds:uri="c9077d15-72ed-4fec-bcfe-3472729e9195"/>
  </ds:schemaRefs>
</ds:datastoreItem>
</file>

<file path=customXml/itemProps2.xml><?xml version="1.0" encoding="utf-8"?>
<ds:datastoreItem xmlns:ds="http://schemas.openxmlformats.org/officeDocument/2006/customXml" ds:itemID="{34B4E58D-CEA8-412D-AB04-35FE2FE278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077d15-72ed-4fec-bcfe-3472729e9195"/>
    <ds:schemaRef ds:uri="bc24777f-78b6-4f3c-a73a-d5fa08e4d5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91B9E7B-1F5D-4650-8E1E-7519107C4315}">
  <ds:schemaRefs>
    <ds:schemaRef ds:uri="http://schemas.microsoft.com/sharepoint/v3/contenttype/forms"/>
  </ds:schemaRefs>
</ds:datastoreItem>
</file>

<file path=customXml/itemProps4.xml><?xml version="1.0" encoding="utf-8"?>
<ds:datastoreItem xmlns:ds="http://schemas.openxmlformats.org/officeDocument/2006/customXml" ds:itemID="{A77B781F-CA08-491A-A6F1-F7575EFA33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C:\Users\sberch\OneDrive - Universität Zürich UZH\UZH_DS\UZH_corporate design vorlagen\uzh-memo-de.dotx</Template>
  <TotalTime>0</TotalTime>
  <Pages>10</Pages>
  <Words>4698</Words>
  <Characters>29604</Characters>
  <Application>Microsoft Office Word</Application>
  <DocSecurity>0</DocSecurity>
  <Lines>246</Lines>
  <Paragraphs>68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34234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Simone Berchtold Schiestl (sberch)</dc:creator>
  <dc:description>erstellt durch Vorlagenbauer.ch</dc:description>
  <cp:lastModifiedBy>Julie Fragniere</cp:lastModifiedBy>
  <cp:revision>3</cp:revision>
  <cp:lastPrinted>2025-09-04T13:46:00Z</cp:lastPrinted>
  <dcterms:created xsi:type="dcterms:W3CDTF">2026-05-29T13:01:00Z</dcterms:created>
  <dcterms:modified xsi:type="dcterms:W3CDTF">2026-05-29T13:04:00Z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0x0101000E594130A2AF244FBF3F304D904ED593</vt:lpwstr>
  </property>
  <property fmtid="{D5CDD505-2E9C-101B-9397-08002B2CF9AE}" pid="3" name="MediaServiceImageTags">
    <vt:lpwstr/>
  </property>
  <property fmtid="{D5CDD505-2E9C-101B-9397-08002B2CF9AE}" pid="4" name="ZOTERO_PREF_1">
    <vt:lpwstr>&lt;data data-version="3" zotero-version="7.0.8"&gt;&lt;session id="jNYh6t4O"/&gt;&lt;style id="http://www.zotero.org/styles/familiennamenatlas-deutschschweiz-LOOSLI" hasBibliography="1" bibliographyStyleHasBeenSet="1"/&gt;&lt;prefs&gt;&lt;pref name="fieldType" value="Field"/&gt;&lt;/pre</vt:lpwstr>
  </property>
  <property fmtid="{D5CDD505-2E9C-101B-9397-08002B2CF9AE}" pid="5" name="ZOTERO_PREF_2">
    <vt:lpwstr>fs&gt;&lt;/data&gt;</vt:lpwstr>
  </property>
</Properties>
</file>